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D5CA1" w14:textId="796DB05D" w:rsidR="009704D3" w:rsidRPr="00ED7D53" w:rsidRDefault="009704D3" w:rsidP="009704D3">
      <w:pPr>
        <w:keepLines/>
        <w:tabs>
          <w:tab w:val="left" w:pos="2355"/>
        </w:tabs>
        <w:spacing w:before="240" w:line="288" w:lineRule="auto"/>
        <w:ind w:firstLine="567"/>
        <w:jc w:val="center"/>
        <w:rPr>
          <w:b/>
          <w:bCs/>
          <w:sz w:val="26"/>
          <w:szCs w:val="26"/>
        </w:rPr>
      </w:pPr>
      <w:r w:rsidRPr="00ED7D53">
        <w:rPr>
          <w:b/>
          <w:bCs/>
          <w:sz w:val="26"/>
          <w:szCs w:val="26"/>
        </w:rPr>
        <w:t>PHỤ LỤC: ĐẶC TÍNH, THÔNG SỐ KỸ THUẬT</w:t>
      </w:r>
    </w:p>
    <w:p w14:paraId="173BBE2F" w14:textId="77777777" w:rsidR="002018B3" w:rsidRPr="002018B3" w:rsidRDefault="009704D3" w:rsidP="002018B3">
      <w:pPr>
        <w:keepLines/>
        <w:tabs>
          <w:tab w:val="left" w:pos="2355"/>
        </w:tabs>
        <w:spacing w:line="288" w:lineRule="auto"/>
        <w:ind w:firstLine="567"/>
        <w:jc w:val="center"/>
        <w:rPr>
          <w:i/>
          <w:iCs/>
          <w:sz w:val="26"/>
          <w:szCs w:val="26"/>
        </w:rPr>
      </w:pPr>
      <w:r w:rsidRPr="00ED7D53">
        <w:rPr>
          <w:i/>
          <w:iCs/>
          <w:sz w:val="26"/>
          <w:szCs w:val="26"/>
        </w:rPr>
        <w:t>(</w:t>
      </w:r>
      <w:proofErr w:type="spellStart"/>
      <w:r w:rsidRPr="00ED7D53">
        <w:rPr>
          <w:i/>
          <w:iCs/>
          <w:sz w:val="26"/>
          <w:szCs w:val="26"/>
        </w:rPr>
        <w:t>Đính</w:t>
      </w:r>
      <w:proofErr w:type="spellEnd"/>
      <w:r w:rsidRPr="00ED7D53">
        <w:rPr>
          <w:i/>
          <w:iCs/>
          <w:sz w:val="26"/>
          <w:szCs w:val="26"/>
        </w:rPr>
        <w:t xml:space="preserve"> </w:t>
      </w:r>
      <w:proofErr w:type="spellStart"/>
      <w:r w:rsidRPr="00ED7D53">
        <w:rPr>
          <w:i/>
          <w:iCs/>
          <w:sz w:val="26"/>
          <w:szCs w:val="26"/>
        </w:rPr>
        <w:t>kèm</w:t>
      </w:r>
      <w:proofErr w:type="spellEnd"/>
      <w:r w:rsidRPr="00ED7D53">
        <w:rPr>
          <w:i/>
          <w:iCs/>
          <w:sz w:val="26"/>
          <w:szCs w:val="26"/>
        </w:rPr>
        <w:t xml:space="preserve"> E-HSMT </w:t>
      </w:r>
      <w:proofErr w:type="spellStart"/>
      <w:r w:rsidRPr="00ED7D53">
        <w:rPr>
          <w:i/>
          <w:iCs/>
          <w:sz w:val="26"/>
          <w:szCs w:val="26"/>
        </w:rPr>
        <w:t>gói</w:t>
      </w:r>
      <w:proofErr w:type="spellEnd"/>
      <w:r w:rsidRPr="00ED7D53">
        <w:rPr>
          <w:i/>
          <w:iCs/>
          <w:sz w:val="26"/>
          <w:szCs w:val="26"/>
        </w:rPr>
        <w:t xml:space="preserve"> </w:t>
      </w:r>
      <w:proofErr w:type="spellStart"/>
      <w:r w:rsidRPr="00ED7D53">
        <w:rPr>
          <w:i/>
          <w:iCs/>
          <w:sz w:val="26"/>
          <w:szCs w:val="26"/>
        </w:rPr>
        <w:t>thầu</w:t>
      </w:r>
      <w:proofErr w:type="spellEnd"/>
      <w:r w:rsidRPr="00ED7D53">
        <w:rPr>
          <w:i/>
          <w:iCs/>
          <w:sz w:val="26"/>
          <w:szCs w:val="26"/>
        </w:rPr>
        <w:t xml:space="preserve"> </w:t>
      </w:r>
      <w:r w:rsidR="002018B3" w:rsidRPr="002018B3">
        <w:rPr>
          <w:i/>
          <w:iCs/>
          <w:sz w:val="26"/>
          <w:szCs w:val="26"/>
        </w:rPr>
        <w:t xml:space="preserve">Mua </w:t>
      </w:r>
      <w:proofErr w:type="spellStart"/>
      <w:r w:rsidR="002018B3" w:rsidRPr="002018B3">
        <w:rPr>
          <w:i/>
          <w:iCs/>
          <w:sz w:val="26"/>
          <w:szCs w:val="26"/>
        </w:rPr>
        <w:t>sắm</w:t>
      </w:r>
      <w:proofErr w:type="spellEnd"/>
      <w:r w:rsidR="002018B3" w:rsidRPr="002018B3">
        <w:rPr>
          <w:i/>
          <w:iCs/>
          <w:sz w:val="26"/>
          <w:szCs w:val="26"/>
        </w:rPr>
        <w:t xml:space="preserve"> </w:t>
      </w:r>
      <w:proofErr w:type="spellStart"/>
      <w:r w:rsidR="002018B3" w:rsidRPr="002018B3">
        <w:rPr>
          <w:i/>
          <w:iCs/>
          <w:sz w:val="26"/>
          <w:szCs w:val="26"/>
        </w:rPr>
        <w:t>thiết</w:t>
      </w:r>
      <w:proofErr w:type="spellEnd"/>
      <w:r w:rsidR="002018B3" w:rsidRPr="002018B3">
        <w:rPr>
          <w:i/>
          <w:iCs/>
          <w:sz w:val="26"/>
          <w:szCs w:val="26"/>
        </w:rPr>
        <w:t xml:space="preserve"> </w:t>
      </w:r>
      <w:proofErr w:type="spellStart"/>
      <w:r w:rsidR="002018B3" w:rsidRPr="002018B3">
        <w:rPr>
          <w:i/>
          <w:iCs/>
          <w:sz w:val="26"/>
          <w:szCs w:val="26"/>
        </w:rPr>
        <w:t>bị</w:t>
      </w:r>
      <w:proofErr w:type="spellEnd"/>
      <w:r w:rsidR="002018B3" w:rsidRPr="002018B3">
        <w:rPr>
          <w:i/>
          <w:iCs/>
          <w:sz w:val="26"/>
          <w:szCs w:val="26"/>
        </w:rPr>
        <w:t xml:space="preserve"> y </w:t>
      </w:r>
      <w:proofErr w:type="spellStart"/>
      <w:r w:rsidR="002018B3" w:rsidRPr="002018B3">
        <w:rPr>
          <w:i/>
          <w:iCs/>
          <w:sz w:val="26"/>
          <w:szCs w:val="26"/>
        </w:rPr>
        <w:t>tế</w:t>
      </w:r>
      <w:proofErr w:type="spellEnd"/>
      <w:r w:rsidR="002018B3" w:rsidRPr="002018B3">
        <w:rPr>
          <w:i/>
          <w:iCs/>
          <w:sz w:val="26"/>
          <w:szCs w:val="26"/>
        </w:rPr>
        <w:t xml:space="preserve"> </w:t>
      </w:r>
      <w:proofErr w:type="spellStart"/>
      <w:r w:rsidR="002018B3" w:rsidRPr="002018B3">
        <w:rPr>
          <w:i/>
          <w:iCs/>
          <w:sz w:val="26"/>
          <w:szCs w:val="26"/>
        </w:rPr>
        <w:t>của</w:t>
      </w:r>
      <w:proofErr w:type="spellEnd"/>
      <w:r w:rsidR="002018B3" w:rsidRPr="002018B3">
        <w:rPr>
          <w:i/>
          <w:iCs/>
          <w:sz w:val="26"/>
          <w:szCs w:val="26"/>
        </w:rPr>
        <w:t xml:space="preserve"> </w:t>
      </w:r>
      <w:proofErr w:type="spellStart"/>
      <w:r w:rsidR="002018B3" w:rsidRPr="002018B3">
        <w:rPr>
          <w:i/>
          <w:iCs/>
          <w:sz w:val="26"/>
          <w:szCs w:val="26"/>
        </w:rPr>
        <w:t>Bệnh</w:t>
      </w:r>
      <w:proofErr w:type="spellEnd"/>
      <w:r w:rsidR="002018B3" w:rsidRPr="002018B3">
        <w:rPr>
          <w:i/>
          <w:iCs/>
          <w:sz w:val="26"/>
          <w:szCs w:val="26"/>
        </w:rPr>
        <w:t xml:space="preserve"> </w:t>
      </w:r>
      <w:proofErr w:type="spellStart"/>
      <w:r w:rsidR="002018B3" w:rsidRPr="002018B3">
        <w:rPr>
          <w:i/>
          <w:iCs/>
          <w:sz w:val="26"/>
          <w:szCs w:val="26"/>
        </w:rPr>
        <w:t>viện</w:t>
      </w:r>
      <w:proofErr w:type="spellEnd"/>
      <w:r w:rsidR="002018B3" w:rsidRPr="002018B3">
        <w:rPr>
          <w:i/>
          <w:iCs/>
          <w:sz w:val="26"/>
          <w:szCs w:val="26"/>
        </w:rPr>
        <w:t xml:space="preserve"> Ung </w:t>
      </w:r>
      <w:proofErr w:type="spellStart"/>
      <w:r w:rsidR="002018B3" w:rsidRPr="002018B3">
        <w:rPr>
          <w:i/>
          <w:iCs/>
          <w:sz w:val="26"/>
          <w:szCs w:val="26"/>
        </w:rPr>
        <w:t>Bướu</w:t>
      </w:r>
      <w:proofErr w:type="spellEnd"/>
      <w:r w:rsidR="002018B3" w:rsidRPr="002018B3">
        <w:rPr>
          <w:i/>
          <w:iCs/>
          <w:sz w:val="26"/>
          <w:szCs w:val="26"/>
        </w:rPr>
        <w:t xml:space="preserve"> </w:t>
      </w:r>
    </w:p>
    <w:p w14:paraId="59FF9CB4" w14:textId="69FBBDCE" w:rsidR="009704D3" w:rsidRPr="00ED7D53" w:rsidRDefault="002018B3" w:rsidP="002018B3">
      <w:pPr>
        <w:keepLines/>
        <w:tabs>
          <w:tab w:val="left" w:pos="2355"/>
        </w:tabs>
        <w:spacing w:line="288" w:lineRule="auto"/>
        <w:ind w:firstLine="567"/>
        <w:jc w:val="center"/>
        <w:rPr>
          <w:i/>
          <w:iCs/>
          <w:sz w:val="26"/>
          <w:szCs w:val="26"/>
        </w:rPr>
      </w:pPr>
      <w:proofErr w:type="spellStart"/>
      <w:r w:rsidRPr="002018B3">
        <w:rPr>
          <w:i/>
          <w:iCs/>
          <w:sz w:val="26"/>
          <w:szCs w:val="26"/>
        </w:rPr>
        <w:t>năm</w:t>
      </w:r>
      <w:proofErr w:type="spellEnd"/>
      <w:r w:rsidRPr="002018B3">
        <w:rPr>
          <w:i/>
          <w:iCs/>
          <w:sz w:val="26"/>
          <w:szCs w:val="26"/>
        </w:rPr>
        <w:t xml:space="preserve"> 2025 (</w:t>
      </w:r>
      <w:proofErr w:type="spellStart"/>
      <w:r w:rsidRPr="002018B3">
        <w:rPr>
          <w:i/>
          <w:iCs/>
          <w:sz w:val="26"/>
          <w:szCs w:val="26"/>
        </w:rPr>
        <w:t>lần</w:t>
      </w:r>
      <w:proofErr w:type="spellEnd"/>
      <w:r w:rsidRPr="002018B3">
        <w:rPr>
          <w:i/>
          <w:iCs/>
          <w:sz w:val="26"/>
          <w:szCs w:val="26"/>
        </w:rPr>
        <w:t xml:space="preserve"> 2) – 03 </w:t>
      </w:r>
      <w:proofErr w:type="spellStart"/>
      <w:r w:rsidRPr="002018B3">
        <w:rPr>
          <w:i/>
          <w:iCs/>
          <w:sz w:val="26"/>
          <w:szCs w:val="26"/>
        </w:rPr>
        <w:t>danh</w:t>
      </w:r>
      <w:proofErr w:type="spellEnd"/>
      <w:r w:rsidRPr="002018B3">
        <w:rPr>
          <w:i/>
          <w:iCs/>
          <w:sz w:val="26"/>
          <w:szCs w:val="26"/>
        </w:rPr>
        <w:t xml:space="preserve"> </w:t>
      </w:r>
      <w:proofErr w:type="spellStart"/>
      <w:r w:rsidRPr="002018B3">
        <w:rPr>
          <w:i/>
          <w:iCs/>
          <w:sz w:val="26"/>
          <w:szCs w:val="26"/>
        </w:rPr>
        <w:t>mục</w:t>
      </w:r>
      <w:proofErr w:type="spellEnd"/>
      <w:r w:rsidR="009704D3" w:rsidRPr="00ED7D53">
        <w:rPr>
          <w:i/>
          <w:iCs/>
          <w:sz w:val="26"/>
          <w:szCs w:val="26"/>
        </w:rPr>
        <w:t>)</w:t>
      </w:r>
    </w:p>
    <w:p w14:paraId="0FEAFCAB" w14:textId="54205421" w:rsidR="004B15E5" w:rsidRPr="002018B3" w:rsidRDefault="002018B3" w:rsidP="002018B3">
      <w:pPr>
        <w:pStyle w:val="Heading1"/>
        <w:keepLines/>
        <w:numPr>
          <w:ilvl w:val="0"/>
          <w:numId w:val="10"/>
        </w:numPr>
        <w:spacing w:before="240" w:line="288" w:lineRule="auto"/>
        <w:ind w:left="0" w:firstLine="567"/>
        <w:jc w:val="left"/>
        <w:rPr>
          <w:rFonts w:ascii="Times New Roman" w:hAnsi="Times New Roman"/>
          <w:sz w:val="26"/>
          <w:szCs w:val="26"/>
        </w:rPr>
      </w:pPr>
      <w:proofErr w:type="spellStart"/>
      <w:r w:rsidRPr="002018B3">
        <w:rPr>
          <w:rFonts w:ascii="Times New Roman" w:hAnsi="Times New Roman"/>
          <w:sz w:val="26"/>
          <w:szCs w:val="26"/>
        </w:rPr>
        <w:t>Hệ</w:t>
      </w:r>
      <w:proofErr w:type="spellEnd"/>
      <w:r w:rsidRPr="002018B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18B3">
        <w:rPr>
          <w:rFonts w:ascii="Times New Roman" w:hAnsi="Times New Roman"/>
          <w:sz w:val="26"/>
          <w:szCs w:val="26"/>
        </w:rPr>
        <w:t>thống</w:t>
      </w:r>
      <w:proofErr w:type="spellEnd"/>
      <w:r w:rsidRPr="002018B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18B3">
        <w:rPr>
          <w:rFonts w:ascii="Times New Roman" w:hAnsi="Times New Roman"/>
          <w:sz w:val="26"/>
          <w:szCs w:val="26"/>
        </w:rPr>
        <w:t>chụp</w:t>
      </w:r>
      <w:proofErr w:type="spellEnd"/>
      <w:r w:rsidRPr="002018B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18B3">
        <w:rPr>
          <w:rFonts w:ascii="Times New Roman" w:hAnsi="Times New Roman"/>
          <w:sz w:val="26"/>
          <w:szCs w:val="26"/>
        </w:rPr>
        <w:t>cộng</w:t>
      </w:r>
      <w:proofErr w:type="spellEnd"/>
      <w:r w:rsidRPr="002018B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18B3">
        <w:rPr>
          <w:rFonts w:ascii="Times New Roman" w:hAnsi="Times New Roman"/>
          <w:sz w:val="26"/>
          <w:szCs w:val="26"/>
        </w:rPr>
        <w:t>hưởng</w:t>
      </w:r>
      <w:proofErr w:type="spellEnd"/>
      <w:r w:rsidRPr="002018B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18B3">
        <w:rPr>
          <w:rFonts w:ascii="Times New Roman" w:hAnsi="Times New Roman"/>
          <w:sz w:val="26"/>
          <w:szCs w:val="26"/>
        </w:rPr>
        <w:t>từ</w:t>
      </w:r>
      <w:proofErr w:type="spellEnd"/>
      <w:r w:rsidRPr="002018B3">
        <w:rPr>
          <w:rFonts w:ascii="Times New Roman" w:hAnsi="Times New Roman"/>
          <w:sz w:val="26"/>
          <w:szCs w:val="26"/>
        </w:rPr>
        <w:t xml:space="preserve"> ≥ 1.5 Tesla</w:t>
      </w:r>
    </w:p>
    <w:tbl>
      <w:tblPr>
        <w:tblW w:w="92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8113"/>
      </w:tblGrid>
      <w:tr w:rsidR="002018B3" w:rsidRPr="00CC7841" w14:paraId="342FF406" w14:textId="77777777" w:rsidTr="00A95E19">
        <w:trPr>
          <w:trHeight w:val="394"/>
          <w:tblHeader/>
          <w:jc w:val="center"/>
        </w:trPr>
        <w:tc>
          <w:tcPr>
            <w:tcW w:w="1101" w:type="dxa"/>
            <w:vAlign w:val="center"/>
          </w:tcPr>
          <w:p w14:paraId="2DE03DBF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8113" w:type="dxa"/>
            <w:vAlign w:val="center"/>
          </w:tcPr>
          <w:p w14:paraId="0EAD94BE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NỘI DUNG YÊU CẦU</w:t>
            </w:r>
          </w:p>
        </w:tc>
      </w:tr>
      <w:tr w:rsidR="002018B3" w:rsidRPr="00CC7841" w14:paraId="2383A7A2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2EB14A18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8113" w:type="dxa"/>
            <w:vAlign w:val="center"/>
          </w:tcPr>
          <w:p w14:paraId="6274523C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YÊU CẦU CHUNG</w:t>
            </w:r>
          </w:p>
        </w:tc>
      </w:tr>
      <w:tr w:rsidR="002018B3" w:rsidRPr="00CC7841" w14:paraId="4338CC01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CC2B18B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>1</w:t>
            </w:r>
          </w:p>
        </w:tc>
        <w:tc>
          <w:tcPr>
            <w:tcW w:w="8113" w:type="dxa"/>
            <w:vAlign w:val="center"/>
          </w:tcPr>
          <w:p w14:paraId="2421E41C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Năm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sản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xuất</w:t>
            </w:r>
            <w:proofErr w:type="spellEnd"/>
            <w:r w:rsidRPr="00CC7841">
              <w:rPr>
                <w:sz w:val="26"/>
                <w:szCs w:val="26"/>
              </w:rPr>
              <w:t xml:space="preserve">: </w:t>
            </w:r>
            <w:proofErr w:type="spellStart"/>
            <w:r w:rsidRPr="00CC7841">
              <w:rPr>
                <w:sz w:val="26"/>
                <w:szCs w:val="26"/>
              </w:rPr>
              <w:t>Sản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xuất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từ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năm</w:t>
            </w:r>
            <w:proofErr w:type="spellEnd"/>
            <w:r w:rsidRPr="00CC7841">
              <w:rPr>
                <w:sz w:val="26"/>
                <w:szCs w:val="26"/>
              </w:rPr>
              <w:t xml:space="preserve"> 2025 </w:t>
            </w:r>
            <w:proofErr w:type="spellStart"/>
            <w:r w:rsidRPr="00CC7841">
              <w:rPr>
                <w:sz w:val="26"/>
                <w:szCs w:val="26"/>
              </w:rPr>
              <w:t>trở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đi</w:t>
            </w:r>
            <w:proofErr w:type="spellEnd"/>
            <w:r w:rsidRPr="00CC7841">
              <w:rPr>
                <w:sz w:val="26"/>
                <w:szCs w:val="26"/>
              </w:rPr>
              <w:t xml:space="preserve">. </w:t>
            </w:r>
            <w:proofErr w:type="spellStart"/>
            <w:r w:rsidRPr="00CC7841">
              <w:rPr>
                <w:sz w:val="26"/>
                <w:szCs w:val="26"/>
              </w:rPr>
              <w:t>Thiết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bị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mới</w:t>
            </w:r>
            <w:proofErr w:type="spellEnd"/>
            <w:r w:rsidRPr="00CC7841">
              <w:rPr>
                <w:sz w:val="26"/>
                <w:szCs w:val="26"/>
              </w:rPr>
              <w:t xml:space="preserve"> 100%.</w:t>
            </w:r>
          </w:p>
        </w:tc>
      </w:tr>
      <w:tr w:rsidR="002018B3" w:rsidRPr="00CC7841" w14:paraId="6B2D4DAB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74F7274A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>2</w:t>
            </w:r>
          </w:p>
        </w:tc>
        <w:tc>
          <w:tcPr>
            <w:tcW w:w="8113" w:type="dxa"/>
            <w:vAlign w:val="center"/>
          </w:tcPr>
          <w:p w14:paraId="48AB356C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Nhà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sản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xuất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đạt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chứng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chỉ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chất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lượng</w:t>
            </w:r>
            <w:proofErr w:type="spellEnd"/>
            <w:r w:rsidRPr="00CC7841">
              <w:rPr>
                <w:sz w:val="26"/>
                <w:szCs w:val="26"/>
              </w:rPr>
              <w:t xml:space="preserve">: Đạt </w:t>
            </w:r>
            <w:proofErr w:type="spellStart"/>
            <w:r w:rsidRPr="00CC7841">
              <w:rPr>
                <w:sz w:val="26"/>
                <w:szCs w:val="26"/>
              </w:rPr>
              <w:t>tiêu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chuẩn</w:t>
            </w:r>
            <w:proofErr w:type="spellEnd"/>
            <w:r w:rsidRPr="00CC7841">
              <w:rPr>
                <w:sz w:val="26"/>
                <w:szCs w:val="26"/>
              </w:rPr>
              <w:t xml:space="preserve"> ISO 13485</w:t>
            </w:r>
          </w:p>
        </w:tc>
      </w:tr>
      <w:tr w:rsidR="002018B3" w:rsidRPr="00CC7841" w14:paraId="5FEC4F72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409865E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>3</w:t>
            </w:r>
          </w:p>
        </w:tc>
        <w:tc>
          <w:tcPr>
            <w:tcW w:w="8113" w:type="dxa"/>
            <w:vAlign w:val="center"/>
          </w:tcPr>
          <w:p w14:paraId="3C7497B2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Đạt </w:t>
            </w:r>
            <w:proofErr w:type="spellStart"/>
            <w:r w:rsidRPr="00CC7841">
              <w:rPr>
                <w:sz w:val="26"/>
                <w:szCs w:val="26"/>
              </w:rPr>
              <w:t>chứng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chỉ</w:t>
            </w:r>
            <w:proofErr w:type="spellEnd"/>
            <w:r w:rsidRPr="00CC7841">
              <w:rPr>
                <w:sz w:val="26"/>
                <w:szCs w:val="26"/>
              </w:rPr>
              <w:t xml:space="preserve">: FDA </w:t>
            </w:r>
            <w:proofErr w:type="spellStart"/>
            <w:r w:rsidRPr="00CC7841">
              <w:rPr>
                <w:sz w:val="26"/>
                <w:szCs w:val="26"/>
              </w:rPr>
              <w:t>hoặc</w:t>
            </w:r>
            <w:proofErr w:type="spellEnd"/>
            <w:r w:rsidRPr="00CC7841">
              <w:rPr>
                <w:sz w:val="26"/>
                <w:szCs w:val="26"/>
              </w:rPr>
              <w:t xml:space="preserve"> CE/EU Certificate </w:t>
            </w:r>
            <w:proofErr w:type="spellStart"/>
            <w:r w:rsidRPr="00CC7841">
              <w:rPr>
                <w:sz w:val="26"/>
                <w:szCs w:val="26"/>
              </w:rPr>
              <w:t>hoặc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đương</w:t>
            </w:r>
            <w:proofErr w:type="spellEnd"/>
          </w:p>
        </w:tc>
      </w:tr>
      <w:tr w:rsidR="002018B3" w:rsidRPr="00CC7841" w14:paraId="30736A41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7B0A2B5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>4</w:t>
            </w:r>
          </w:p>
        </w:tc>
        <w:tc>
          <w:tcPr>
            <w:tcW w:w="8113" w:type="dxa"/>
            <w:vAlign w:val="center"/>
          </w:tcPr>
          <w:p w14:paraId="1E5EA883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Nguồn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điện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dụng</w:t>
            </w:r>
            <w:proofErr w:type="spellEnd"/>
            <w:r w:rsidRPr="00CC7841">
              <w:rPr>
                <w:sz w:val="26"/>
                <w:szCs w:val="26"/>
              </w:rPr>
              <w:t xml:space="preserve">: </w:t>
            </w:r>
            <w:proofErr w:type="spellStart"/>
            <w:r w:rsidRPr="00CC7841">
              <w:rPr>
                <w:sz w:val="26"/>
                <w:szCs w:val="26"/>
              </w:rPr>
              <w:t>Sử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dụng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điện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áp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phù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hợp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tại</w:t>
            </w:r>
            <w:proofErr w:type="spellEnd"/>
            <w:r w:rsidRPr="00CC7841">
              <w:rPr>
                <w:sz w:val="26"/>
                <w:szCs w:val="26"/>
              </w:rPr>
              <w:t xml:space="preserve"> Việt Nam</w:t>
            </w:r>
          </w:p>
        </w:tc>
      </w:tr>
      <w:tr w:rsidR="002018B3" w:rsidRPr="00CC7841" w14:paraId="2E9D789F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6C01016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>5</w:t>
            </w:r>
          </w:p>
        </w:tc>
        <w:tc>
          <w:tcPr>
            <w:tcW w:w="8113" w:type="dxa"/>
            <w:vAlign w:val="center"/>
          </w:tcPr>
          <w:p w14:paraId="2135F8FB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Điều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kiện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hoạt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động</w:t>
            </w:r>
            <w:proofErr w:type="spellEnd"/>
            <w:r w:rsidRPr="00CC7841">
              <w:rPr>
                <w:sz w:val="26"/>
                <w:szCs w:val="26"/>
              </w:rPr>
              <w:t>:</w:t>
            </w:r>
          </w:p>
        </w:tc>
      </w:tr>
      <w:tr w:rsidR="002018B3" w:rsidRPr="00CC7841" w14:paraId="26CE0A18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A293185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95D9947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Nhiệt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môi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trường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làm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việc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tối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đa</w:t>
            </w:r>
            <w:proofErr w:type="spellEnd"/>
            <w:r w:rsidRPr="00CC7841">
              <w:rPr>
                <w:sz w:val="26"/>
                <w:szCs w:val="26"/>
              </w:rPr>
              <w:t>: ≥ 20°C</w:t>
            </w:r>
          </w:p>
        </w:tc>
      </w:tr>
      <w:tr w:rsidR="002018B3" w:rsidRPr="00CC7841" w14:paraId="124C71A7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965F144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66E5A088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Độ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ẩm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môi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trường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làm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việc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tối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đa</w:t>
            </w:r>
            <w:proofErr w:type="spellEnd"/>
            <w:r w:rsidRPr="00CC7841">
              <w:rPr>
                <w:sz w:val="26"/>
                <w:szCs w:val="26"/>
              </w:rPr>
              <w:t>: ≥ 60%</w:t>
            </w:r>
          </w:p>
        </w:tc>
      </w:tr>
      <w:tr w:rsidR="002018B3" w:rsidRPr="00CC7841" w14:paraId="5C02E875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19B0CAE5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>6</w:t>
            </w:r>
          </w:p>
        </w:tc>
        <w:tc>
          <w:tcPr>
            <w:tcW w:w="8113" w:type="dxa"/>
            <w:vAlign w:val="center"/>
          </w:tcPr>
          <w:p w14:paraId="2E6461A6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Xuất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xứ</w:t>
            </w:r>
            <w:proofErr w:type="spellEnd"/>
            <w:r w:rsidRPr="00CC7841">
              <w:rPr>
                <w:sz w:val="26"/>
                <w:szCs w:val="26"/>
              </w:rPr>
              <w:t xml:space="preserve"> (</w:t>
            </w:r>
            <w:proofErr w:type="spellStart"/>
            <w:r w:rsidRPr="00CC7841">
              <w:rPr>
                <w:sz w:val="26"/>
                <w:szCs w:val="26"/>
              </w:rPr>
              <w:t>máy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chính</w:t>
            </w:r>
            <w:proofErr w:type="spellEnd"/>
            <w:r w:rsidRPr="00CC7841">
              <w:rPr>
                <w:sz w:val="26"/>
                <w:szCs w:val="26"/>
              </w:rPr>
              <w:t xml:space="preserve">) </w:t>
            </w:r>
            <w:proofErr w:type="spellStart"/>
            <w:r w:rsidRPr="00CC7841">
              <w:rPr>
                <w:sz w:val="26"/>
                <w:szCs w:val="26"/>
              </w:rPr>
              <w:t>từ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một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trong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các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quốc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thuộc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nhóm</w:t>
            </w:r>
            <w:proofErr w:type="spellEnd"/>
            <w:r w:rsidRPr="00CC7841">
              <w:rPr>
                <w:sz w:val="26"/>
                <w:szCs w:val="26"/>
              </w:rPr>
              <w:t xml:space="preserve"> G7</w:t>
            </w:r>
          </w:p>
        </w:tc>
      </w:tr>
      <w:tr w:rsidR="002018B3" w:rsidRPr="00CC7841" w14:paraId="5C628FA7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769CB175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8113" w:type="dxa"/>
            <w:vAlign w:val="center"/>
          </w:tcPr>
          <w:p w14:paraId="7450D75A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YÊU CẦU CẤU HÌNH</w:t>
            </w:r>
          </w:p>
        </w:tc>
      </w:tr>
      <w:tr w:rsidR="002018B3" w:rsidRPr="00CC7841" w14:paraId="28D3D6AE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C2DF287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19BDFE5C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Hệ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thống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chụp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cộng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hưởng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từ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≥ 1.5 Tesla </w:t>
            </w:r>
            <w:proofErr w:type="spellStart"/>
            <w:r w:rsidRPr="00CC7841">
              <w:rPr>
                <w:b/>
                <w:sz w:val="26"/>
                <w:szCs w:val="26"/>
              </w:rPr>
              <w:t>khoang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máy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rộng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kèm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đầy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đủ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phụ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kiện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tiêu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chuẩn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cấu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hình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tối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thiểu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gồm</w:t>
            </w:r>
            <w:proofErr w:type="spellEnd"/>
            <w:r w:rsidRPr="00CC7841">
              <w:rPr>
                <w:b/>
                <w:sz w:val="26"/>
                <w:szCs w:val="26"/>
              </w:rPr>
              <w:t>:</w:t>
            </w:r>
          </w:p>
        </w:tc>
      </w:tr>
      <w:tr w:rsidR="002018B3" w:rsidRPr="00CC7841" w14:paraId="64D86F9F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1DFA115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8113" w:type="dxa"/>
            <w:vAlign w:val="center"/>
          </w:tcPr>
          <w:p w14:paraId="5B339498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Phần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cứng</w:t>
            </w:r>
            <w:proofErr w:type="spellEnd"/>
          </w:p>
        </w:tc>
      </w:tr>
      <w:tr w:rsidR="002018B3" w:rsidRPr="00CC7841" w14:paraId="2DC0197C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E3F0FE2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34514B3C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Máy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chính</w:t>
            </w:r>
            <w:proofErr w:type="spellEnd"/>
            <w:r w:rsidRPr="00CC7841">
              <w:rPr>
                <w:sz w:val="26"/>
                <w:szCs w:val="26"/>
              </w:rPr>
              <w:t>:</w:t>
            </w:r>
            <w:r w:rsidRPr="00CC7841">
              <w:rPr>
                <w:sz w:val="26"/>
                <w:szCs w:val="26"/>
              </w:rPr>
              <w:br/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Khối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từ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hệ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thống</w:t>
            </w:r>
            <w:proofErr w:type="spellEnd"/>
            <w:r w:rsidRPr="00CC7841">
              <w:rPr>
                <w:sz w:val="26"/>
                <w:szCs w:val="26"/>
              </w:rPr>
              <w:br/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chênh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từ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hệ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thống</w:t>
            </w:r>
            <w:proofErr w:type="spellEnd"/>
            <w:r w:rsidRPr="00CC7841">
              <w:rPr>
                <w:sz w:val="26"/>
                <w:szCs w:val="26"/>
              </w:rPr>
              <w:br/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phát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sóng</w:t>
            </w:r>
            <w:proofErr w:type="spellEnd"/>
            <w:r w:rsidRPr="00CC7841">
              <w:rPr>
                <w:sz w:val="26"/>
                <w:szCs w:val="26"/>
              </w:rPr>
              <w:t xml:space="preserve"> RF: 01 </w:t>
            </w:r>
            <w:proofErr w:type="spellStart"/>
            <w:r w:rsidRPr="00CC7841">
              <w:rPr>
                <w:sz w:val="26"/>
                <w:szCs w:val="26"/>
              </w:rPr>
              <w:t>hệ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thống</w:t>
            </w:r>
            <w:proofErr w:type="spellEnd"/>
          </w:p>
        </w:tc>
      </w:tr>
      <w:tr w:rsidR="002018B3" w:rsidRPr="00CC7841" w14:paraId="1649EC7E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D9E77F9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36D61B4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các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cuộn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kèm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phụ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kiện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tiêu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chuẩn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đồng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tối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thiểu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gồm</w:t>
            </w:r>
            <w:proofErr w:type="spellEnd"/>
            <w:r w:rsidRPr="00CC7841">
              <w:rPr>
                <w:sz w:val="26"/>
                <w:szCs w:val="26"/>
              </w:rPr>
              <w:t>:</w:t>
            </w:r>
          </w:p>
        </w:tc>
      </w:tr>
      <w:tr w:rsidR="002018B3" w:rsidRPr="00CC7841" w14:paraId="21BD3409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2D0256CC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DC88C5A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Cuộn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toàn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thân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tích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hợp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khối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từ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cuộn</w:t>
            </w:r>
            <w:proofErr w:type="spellEnd"/>
          </w:p>
        </w:tc>
      </w:tr>
      <w:tr w:rsidR="002018B3" w:rsidRPr="00CC7841" w14:paraId="233B8469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728200DA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067A542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Cuộn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đầu</w:t>
            </w:r>
            <w:proofErr w:type="spellEnd"/>
            <w:r w:rsidRPr="00CC7841">
              <w:rPr>
                <w:sz w:val="26"/>
                <w:szCs w:val="26"/>
              </w:rPr>
              <w:t xml:space="preserve"> - </w:t>
            </w:r>
            <w:proofErr w:type="spellStart"/>
            <w:r w:rsidRPr="00CC7841">
              <w:rPr>
                <w:sz w:val="26"/>
                <w:szCs w:val="26"/>
              </w:rPr>
              <w:t>cổ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cuộn</w:t>
            </w:r>
            <w:proofErr w:type="spellEnd"/>
          </w:p>
        </w:tc>
      </w:tr>
      <w:tr w:rsidR="002018B3" w:rsidRPr="00CC7841" w14:paraId="409C8216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D5362CC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3020C3E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Cuộn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cột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sống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cuộn</w:t>
            </w:r>
            <w:proofErr w:type="spellEnd"/>
          </w:p>
        </w:tc>
      </w:tr>
      <w:tr w:rsidR="002018B3" w:rsidRPr="00CC7841" w14:paraId="52069A14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F375E7B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1A308262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Cuộn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thân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trước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mềm</w:t>
            </w:r>
            <w:proofErr w:type="spellEnd"/>
            <w:r w:rsidRPr="00CC7841">
              <w:rPr>
                <w:sz w:val="26"/>
                <w:szCs w:val="26"/>
              </w:rPr>
              <w:t xml:space="preserve">: </w:t>
            </w:r>
            <w:proofErr w:type="spellStart"/>
            <w:r w:rsidRPr="00CC7841">
              <w:rPr>
                <w:sz w:val="26"/>
                <w:szCs w:val="26"/>
              </w:rPr>
              <w:t>Số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lượng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cuộn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cung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đảm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</w:t>
            </w:r>
            <w:proofErr w:type="spellEnd"/>
            <w:r w:rsidRPr="00CC7841">
              <w:rPr>
                <w:sz w:val="26"/>
                <w:szCs w:val="26"/>
              </w:rPr>
              <w:t xml:space="preserve"> bao </w:t>
            </w:r>
            <w:proofErr w:type="spellStart"/>
            <w:r w:rsidRPr="00CC7841">
              <w:rPr>
                <w:sz w:val="26"/>
                <w:szCs w:val="26"/>
              </w:rPr>
              <w:t>phủ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theo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hai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chiều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hình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bụng</w:t>
            </w:r>
            <w:proofErr w:type="spellEnd"/>
            <w:r w:rsidRPr="00CC7841">
              <w:rPr>
                <w:sz w:val="26"/>
                <w:szCs w:val="26"/>
              </w:rPr>
              <w:t xml:space="preserve"> – </w:t>
            </w:r>
            <w:proofErr w:type="spellStart"/>
            <w:r w:rsidRPr="00CC7841">
              <w:rPr>
                <w:sz w:val="26"/>
                <w:szCs w:val="26"/>
              </w:rPr>
              <w:t>chậu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trong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một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lần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định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CC7841">
              <w:rPr>
                <w:sz w:val="26"/>
                <w:szCs w:val="26"/>
              </w:rPr>
              <w:t>vị</w:t>
            </w:r>
            <w:proofErr w:type="spellEnd"/>
            <w:r w:rsidRPr="00CC7841">
              <w:rPr>
                <w:sz w:val="26"/>
                <w:szCs w:val="26"/>
              </w:rPr>
              <w:t xml:space="preserve"> :</w:t>
            </w:r>
            <w:proofErr w:type="gramEnd"/>
            <w:r w:rsidRPr="00CC7841">
              <w:rPr>
                <w:sz w:val="26"/>
                <w:szCs w:val="26"/>
              </w:rPr>
              <w:t xml:space="preserve"> ≥ 60cm x 50cm: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7E9564E0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251DF1C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79E919F2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Cuộn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năng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cỡ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lớn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cuộn</w:t>
            </w:r>
            <w:proofErr w:type="spellEnd"/>
          </w:p>
        </w:tc>
      </w:tr>
      <w:tr w:rsidR="002018B3" w:rsidRPr="00CC7841" w14:paraId="5E4178E4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44BF144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30739C57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Cuộn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năng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cỡ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trung</w:t>
            </w:r>
            <w:proofErr w:type="spellEnd"/>
            <w:r w:rsidRPr="00CC7841">
              <w:rPr>
                <w:sz w:val="26"/>
                <w:szCs w:val="26"/>
              </w:rPr>
              <w:t>/</w:t>
            </w:r>
            <w:proofErr w:type="spellStart"/>
            <w:r w:rsidRPr="00CC7841">
              <w:rPr>
                <w:sz w:val="26"/>
                <w:szCs w:val="26"/>
              </w:rPr>
              <w:t>cỡ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nhỏ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cuộn</w:t>
            </w:r>
            <w:proofErr w:type="spellEnd"/>
          </w:p>
        </w:tc>
      </w:tr>
      <w:tr w:rsidR="002018B3" w:rsidRPr="00CC7841" w14:paraId="17C1CBCC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10C7A104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5578D64B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Cuộn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vú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có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hỗ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trợ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sinh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thiết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vú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cuộn</w:t>
            </w:r>
            <w:proofErr w:type="spellEnd"/>
          </w:p>
        </w:tc>
      </w:tr>
      <w:tr w:rsidR="002018B3" w:rsidRPr="00CC7841" w14:paraId="4B9ABBE3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0B40EB4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16A4CEB5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Bàn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bệnh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nhân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387D9265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A26D969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F6F362A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Hệ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thống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điều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khiển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lý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hình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4AE4EF4A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465FBD1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177A5393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Hệ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thống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tái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tạo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hình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23EC814B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BBCCF43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25680DF7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Hệ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thống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trạm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làm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việc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chuyên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dụng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291B42DE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328D571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8113" w:type="dxa"/>
            <w:vAlign w:val="center"/>
          </w:tcPr>
          <w:p w14:paraId="10911690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Phần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mềm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ứng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dụng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lâm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sàng</w:t>
            </w:r>
            <w:proofErr w:type="spellEnd"/>
          </w:p>
        </w:tc>
      </w:tr>
      <w:tr w:rsidR="002018B3" w:rsidRPr="00CC7841" w14:paraId="6F1930A3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15E10D1A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75C058BD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Các </w:t>
            </w:r>
            <w:proofErr w:type="spellStart"/>
            <w:r w:rsidRPr="00CC7841">
              <w:rPr>
                <w:sz w:val="26"/>
                <w:szCs w:val="26"/>
              </w:rPr>
              <w:t>phần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mềm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ứng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dụng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chức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năng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thiết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yếu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4042FCB6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46BBF4C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2496979C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cộng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hưởng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từ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sọ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não</w:t>
            </w:r>
            <w:proofErr w:type="spellEnd"/>
            <w:r w:rsidRPr="00CC7841">
              <w:rPr>
                <w:sz w:val="26"/>
                <w:szCs w:val="26"/>
              </w:rPr>
              <w:t xml:space="preserve"> - </w:t>
            </w:r>
            <w:proofErr w:type="spellStart"/>
            <w:r w:rsidRPr="00CC7841">
              <w:rPr>
                <w:sz w:val="26"/>
                <w:szCs w:val="26"/>
              </w:rPr>
              <w:t>thần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kinh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1B984C0C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4E59F11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58143DEB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cộng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hưởng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từ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thân</w:t>
            </w:r>
            <w:proofErr w:type="spellEnd"/>
            <w:r w:rsidRPr="00CC7841">
              <w:rPr>
                <w:sz w:val="26"/>
                <w:szCs w:val="26"/>
              </w:rPr>
              <w:t xml:space="preserve"> (</w:t>
            </w:r>
            <w:proofErr w:type="spellStart"/>
            <w:r w:rsidRPr="00CC7841">
              <w:rPr>
                <w:sz w:val="26"/>
                <w:szCs w:val="26"/>
              </w:rPr>
              <w:t>bụng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chậu</w:t>
            </w:r>
            <w:proofErr w:type="spellEnd"/>
            <w:r w:rsidRPr="00CC7841">
              <w:rPr>
                <w:sz w:val="26"/>
                <w:szCs w:val="26"/>
              </w:rPr>
              <w:t xml:space="preserve">):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61151EE9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CAA1C83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65149140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cộng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hưởng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từ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tim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40553C48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24FC89C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9CFB4BB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cộng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hưởng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từ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mạch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máu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4D9DE6A0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20F6788A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2A7B0C91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cộng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hưởng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từ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chấn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chỉnh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hình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779CB369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DA55AB2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B953EF3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cộng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hưởng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từ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sát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ung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bướu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418E909E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19BB9C1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5E320FA2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cộng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hưởng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từ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nhi</w:t>
            </w:r>
            <w:proofErr w:type="spellEnd"/>
            <w:r w:rsidRPr="00CC7841">
              <w:rPr>
                <w:sz w:val="26"/>
                <w:szCs w:val="26"/>
              </w:rPr>
              <w:t xml:space="preserve"> khoa: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01028DBF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154EE447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E983A55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cộng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hưởng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từ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vú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chuyên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sâu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7B6189A9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A049B12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7DBDF4B4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cộng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hưởng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từ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phổ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đơn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điểm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điểm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077A0366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7EB045D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3E135A3F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Phần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mềm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chẩn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đoán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hỏng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hóc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từ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xa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73D65D6D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EE111BB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B721D2E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Phần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mềm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giảm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ồn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tiêu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chuẩn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598B044E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1CB1823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8113" w:type="dxa"/>
            <w:vAlign w:val="center"/>
          </w:tcPr>
          <w:p w14:paraId="67699BCD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 xml:space="preserve">Các </w:t>
            </w:r>
            <w:proofErr w:type="spellStart"/>
            <w:r w:rsidRPr="00CC7841">
              <w:rPr>
                <w:b/>
                <w:sz w:val="26"/>
                <w:szCs w:val="26"/>
              </w:rPr>
              <w:t>phần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mềm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b/>
                <w:sz w:val="26"/>
                <w:szCs w:val="26"/>
              </w:rPr>
              <w:t>chức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năng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nâng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cao</w:t>
            </w:r>
            <w:proofErr w:type="spellEnd"/>
            <w:r w:rsidRPr="00CC7841">
              <w:rPr>
                <w:b/>
                <w:sz w:val="26"/>
                <w:szCs w:val="26"/>
              </w:rPr>
              <w:t>:</w:t>
            </w:r>
          </w:p>
        </w:tc>
      </w:tr>
      <w:tr w:rsidR="002018B3" w:rsidRPr="00CC7841" w14:paraId="4D816D4A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5310658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4CD27ED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Phần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mềm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tái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tạo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dụng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tuệ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nhân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tạo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học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sâu</w:t>
            </w:r>
            <w:proofErr w:type="spellEnd"/>
            <w:r w:rsidRPr="00CC7841">
              <w:rPr>
                <w:sz w:val="26"/>
                <w:szCs w:val="26"/>
              </w:rPr>
              <w:t xml:space="preserve"> - deep learning </w:t>
            </w:r>
            <w:proofErr w:type="spellStart"/>
            <w:r w:rsidRPr="00CC7841">
              <w:rPr>
                <w:sz w:val="26"/>
                <w:szCs w:val="26"/>
              </w:rPr>
              <w:t>áp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dụng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trên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dữ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liệu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thô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để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loại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bỏ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cung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tỷ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lệ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tín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hiệu</w:t>
            </w:r>
            <w:proofErr w:type="spellEnd"/>
            <w:r w:rsidRPr="00CC7841">
              <w:rPr>
                <w:sz w:val="26"/>
                <w:szCs w:val="26"/>
              </w:rPr>
              <w:t xml:space="preserve"> SNR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sắc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nét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CC7841">
              <w:rPr>
                <w:sz w:val="26"/>
                <w:szCs w:val="26"/>
              </w:rPr>
              <w:t>cao</w:t>
            </w:r>
            <w:proofErr w:type="spellEnd"/>
            <w:r w:rsidRPr="00CC7841">
              <w:rPr>
                <w:sz w:val="26"/>
                <w:szCs w:val="26"/>
              </w:rPr>
              <w:t xml:space="preserve"> :</w:t>
            </w:r>
            <w:proofErr w:type="gramEnd"/>
            <w:r w:rsidRPr="00CC7841">
              <w:rPr>
                <w:sz w:val="26"/>
                <w:szCs w:val="26"/>
              </w:rPr>
              <w:t xml:space="preserve">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6980CD77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794A8094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3A339FA8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Phần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mềm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tự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nhận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giải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phẫu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chỉ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định</w:t>
            </w:r>
            <w:proofErr w:type="spellEnd"/>
            <w:r w:rsidRPr="00CC7841">
              <w:rPr>
                <w:sz w:val="26"/>
                <w:szCs w:val="26"/>
              </w:rPr>
              <w:t xml:space="preserve">/ </w:t>
            </w:r>
            <w:proofErr w:type="spellStart"/>
            <w:r w:rsidRPr="00CC7841">
              <w:rPr>
                <w:sz w:val="26"/>
                <w:szCs w:val="26"/>
              </w:rPr>
              <w:t>đặt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các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lát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cắt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MRI </w:t>
            </w:r>
            <w:proofErr w:type="spellStart"/>
            <w:r w:rsidRPr="00CC7841">
              <w:rPr>
                <w:sz w:val="26"/>
                <w:szCs w:val="26"/>
              </w:rPr>
              <w:t>não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khớp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gối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78836EAF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D573B7B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66918AB7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tăng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tốc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bằng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công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nghệ</w:t>
            </w:r>
            <w:proofErr w:type="spellEnd"/>
            <w:r w:rsidRPr="00CC7841">
              <w:rPr>
                <w:sz w:val="26"/>
                <w:szCs w:val="26"/>
              </w:rPr>
              <w:t xml:space="preserve"> Compressed Sensing </w:t>
            </w:r>
            <w:proofErr w:type="spellStart"/>
            <w:r w:rsidRPr="00CC7841">
              <w:rPr>
                <w:sz w:val="26"/>
                <w:szCs w:val="26"/>
              </w:rPr>
              <w:t>dựa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trên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lấy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rời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rạc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462DD64F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53A3877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595280B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tăng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tốc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3D </w:t>
            </w:r>
            <w:proofErr w:type="spellStart"/>
            <w:r w:rsidRPr="00CC7841">
              <w:rPr>
                <w:sz w:val="26"/>
                <w:szCs w:val="26"/>
              </w:rPr>
              <w:t>khu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trú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giải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phẫu</w:t>
            </w:r>
            <w:proofErr w:type="spellEnd"/>
            <w:r w:rsidRPr="00CC7841">
              <w:rPr>
                <w:sz w:val="26"/>
                <w:szCs w:val="26"/>
              </w:rPr>
              <w:t xml:space="preserve"> (</w:t>
            </w:r>
            <w:proofErr w:type="spellStart"/>
            <w:r w:rsidRPr="00CC7841">
              <w:rPr>
                <w:sz w:val="26"/>
                <w:szCs w:val="26"/>
              </w:rPr>
              <w:t>giảm</w:t>
            </w:r>
            <w:proofErr w:type="spellEnd"/>
            <w:r w:rsidRPr="00CC7841">
              <w:rPr>
                <w:sz w:val="26"/>
                <w:szCs w:val="26"/>
              </w:rPr>
              <w:t xml:space="preserve"> FOV)/ </w:t>
            </w:r>
            <w:proofErr w:type="spellStart"/>
            <w:r w:rsidRPr="00CC7841">
              <w:rPr>
                <w:sz w:val="26"/>
                <w:szCs w:val="26"/>
              </w:rPr>
              <w:t>hoặc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đương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24897CC1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78363E5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369C482B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tăng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tốc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hình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đồng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thời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nhiều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lát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cắt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tại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nhiều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vị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khác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nhau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3A49860C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983B781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5D239CF7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giảm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ồn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bằng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công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nghệ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xung</w:t>
            </w:r>
            <w:proofErr w:type="spellEnd"/>
            <w:r w:rsidRPr="00CC7841">
              <w:rPr>
                <w:sz w:val="26"/>
                <w:szCs w:val="26"/>
              </w:rPr>
              <w:t xml:space="preserve"> 3D TE </w:t>
            </w:r>
            <w:proofErr w:type="spellStart"/>
            <w:r w:rsidRPr="00CC7841">
              <w:rPr>
                <w:sz w:val="26"/>
                <w:szCs w:val="26"/>
              </w:rPr>
              <w:t>siêu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nhanh</w:t>
            </w:r>
            <w:proofErr w:type="spellEnd"/>
            <w:r w:rsidRPr="00CC7841">
              <w:rPr>
                <w:sz w:val="26"/>
                <w:szCs w:val="26"/>
              </w:rPr>
              <w:t xml:space="preserve"> (UTE) </w:t>
            </w:r>
            <w:proofErr w:type="spellStart"/>
            <w:r w:rsidRPr="00CC7841">
              <w:rPr>
                <w:sz w:val="26"/>
                <w:szCs w:val="26"/>
              </w:rPr>
              <w:t>hoặc</w:t>
            </w:r>
            <w:proofErr w:type="spellEnd"/>
            <w:r w:rsidRPr="00CC7841">
              <w:rPr>
                <w:sz w:val="26"/>
                <w:szCs w:val="26"/>
              </w:rPr>
              <w:t xml:space="preserve"> zero TE </w:t>
            </w:r>
            <w:proofErr w:type="spellStart"/>
            <w:r w:rsidRPr="00CC7841">
              <w:rPr>
                <w:sz w:val="26"/>
                <w:szCs w:val="26"/>
              </w:rPr>
              <w:t>hoặc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đương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  <w:r w:rsidRPr="00CC7841">
              <w:rPr>
                <w:sz w:val="26"/>
                <w:szCs w:val="26"/>
              </w:rPr>
              <w:t>.</w:t>
            </w:r>
          </w:p>
        </w:tc>
      </w:tr>
      <w:tr w:rsidR="002018B3" w:rsidRPr="00CC7841" w14:paraId="0D6A41ED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1A85DCA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2322E9A6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khuếch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tán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trú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giải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phẫu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trường</w:t>
            </w:r>
            <w:proofErr w:type="spellEnd"/>
            <w:r w:rsidRPr="00CC7841">
              <w:rPr>
                <w:sz w:val="26"/>
                <w:szCs w:val="26"/>
              </w:rPr>
              <w:t xml:space="preserve"> FOV </w:t>
            </w:r>
            <w:proofErr w:type="spellStart"/>
            <w:r w:rsidRPr="00CC7841">
              <w:rPr>
                <w:sz w:val="26"/>
                <w:szCs w:val="26"/>
              </w:rPr>
              <w:t>nhỏ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kích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thích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có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chọn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lọc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54D2D03E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06FD28D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1CED4092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sát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khuếch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tán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tổng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hợp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tạo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nhiều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giá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trị</w:t>
            </w:r>
            <w:proofErr w:type="spellEnd"/>
            <w:r w:rsidRPr="00CC7841">
              <w:rPr>
                <w:sz w:val="26"/>
                <w:szCs w:val="26"/>
              </w:rPr>
              <w:t xml:space="preserve"> b (synthetic DWI) </w:t>
            </w:r>
            <w:proofErr w:type="spellStart"/>
            <w:r w:rsidRPr="00CC7841">
              <w:rPr>
                <w:sz w:val="26"/>
                <w:szCs w:val="26"/>
              </w:rPr>
              <w:t>chỉ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trong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một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lần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giá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trị</w:t>
            </w:r>
            <w:proofErr w:type="spellEnd"/>
            <w:r w:rsidRPr="00CC7841">
              <w:rPr>
                <w:sz w:val="26"/>
                <w:szCs w:val="26"/>
              </w:rPr>
              <w:t xml:space="preserve"> b </w:t>
            </w:r>
            <w:proofErr w:type="spellStart"/>
            <w:proofErr w:type="gramStart"/>
            <w:r w:rsidRPr="00CC7841">
              <w:rPr>
                <w:sz w:val="26"/>
                <w:szCs w:val="26"/>
              </w:rPr>
              <w:t>cao</w:t>
            </w:r>
            <w:proofErr w:type="spellEnd"/>
            <w:r w:rsidRPr="00CC7841">
              <w:rPr>
                <w:sz w:val="26"/>
                <w:szCs w:val="26"/>
              </w:rPr>
              <w:t xml:space="preserve"> :</w:t>
            </w:r>
            <w:proofErr w:type="gramEnd"/>
            <w:r w:rsidRPr="00CC7841">
              <w:rPr>
                <w:sz w:val="26"/>
                <w:szCs w:val="26"/>
              </w:rPr>
              <w:t xml:space="preserve">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5120A69F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68BC4FF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2B1148C0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khuếch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tán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tự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hiệu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chỉnh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chuyển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động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hiệu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chỉnh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méo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giảm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 do </w:t>
            </w:r>
            <w:proofErr w:type="spellStart"/>
            <w:r w:rsidRPr="00CC7841">
              <w:rPr>
                <w:sz w:val="26"/>
                <w:szCs w:val="26"/>
              </w:rPr>
              <w:t>nhạy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từ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720A4068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CA4F66E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F8EBD8B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khuếch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tán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sức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căng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khuếch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tán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dạng</w:t>
            </w:r>
            <w:proofErr w:type="spellEnd"/>
            <w:r w:rsidRPr="00CC7841">
              <w:rPr>
                <w:sz w:val="26"/>
                <w:szCs w:val="26"/>
              </w:rPr>
              <w:t xml:space="preserve"> multi shot </w:t>
            </w:r>
            <w:proofErr w:type="spellStart"/>
            <w:r w:rsidRPr="00CC7841">
              <w:rPr>
                <w:sz w:val="26"/>
                <w:szCs w:val="26"/>
              </w:rPr>
              <w:t>với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thực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hiện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đọc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phân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CC7841">
              <w:rPr>
                <w:sz w:val="26"/>
                <w:szCs w:val="26"/>
              </w:rPr>
              <w:t>đoạn</w:t>
            </w:r>
            <w:proofErr w:type="spellEnd"/>
            <w:r w:rsidRPr="00CC7841">
              <w:rPr>
                <w:sz w:val="26"/>
                <w:szCs w:val="26"/>
              </w:rPr>
              <w:t xml:space="preserve"> :</w:t>
            </w:r>
            <w:proofErr w:type="gramEnd"/>
            <w:r w:rsidRPr="00CC7841">
              <w:rPr>
                <w:sz w:val="26"/>
                <w:szCs w:val="26"/>
              </w:rPr>
              <w:t xml:space="preserve">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3746423C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E55B77E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96D0ADC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đơn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lấy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mẫu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xuyên</w:t>
            </w:r>
            <w:proofErr w:type="spellEnd"/>
            <w:r w:rsidRPr="00CC7841">
              <w:rPr>
                <w:sz w:val="26"/>
                <w:szCs w:val="26"/>
              </w:rPr>
              <w:t xml:space="preserve"> tâm stack of star </w:t>
            </w:r>
            <w:proofErr w:type="spellStart"/>
            <w:r w:rsidRPr="00CC7841">
              <w:rPr>
                <w:sz w:val="26"/>
                <w:szCs w:val="26"/>
              </w:rPr>
              <w:t>bù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trừ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chuyển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động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bệnh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nhân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không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nín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thở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7EABC060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1D67C700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3149FE41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học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lấy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mẫu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xuyên</w:t>
            </w:r>
            <w:proofErr w:type="spellEnd"/>
            <w:r w:rsidRPr="00CC7841">
              <w:rPr>
                <w:sz w:val="26"/>
                <w:szCs w:val="26"/>
              </w:rPr>
              <w:t xml:space="preserve"> tâm stack of star </w:t>
            </w:r>
            <w:proofErr w:type="spellStart"/>
            <w:r w:rsidRPr="00CC7841">
              <w:rPr>
                <w:sz w:val="26"/>
                <w:szCs w:val="26"/>
              </w:rPr>
              <w:t>bù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trù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chuyển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động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bệnh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nhân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không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nín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thở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0B835FF0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1E002EFE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8179387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chiệu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chỉnh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chuyển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hoặc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chống</w:t>
            </w:r>
            <w:proofErr w:type="spellEnd"/>
            <w:r w:rsidRPr="00CC7841">
              <w:rPr>
                <w:sz w:val="26"/>
                <w:szCs w:val="26"/>
              </w:rPr>
              <w:t xml:space="preserve"> rung: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2D9C5B62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A042F03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1D8C621B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3D </w:t>
            </w:r>
            <w:proofErr w:type="spellStart"/>
            <w:r w:rsidRPr="00CC7841">
              <w:rPr>
                <w:sz w:val="26"/>
                <w:szCs w:val="26"/>
              </w:rPr>
              <w:t>nhạy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từ</w:t>
            </w:r>
            <w:proofErr w:type="spellEnd"/>
            <w:r w:rsidRPr="00CC7841">
              <w:rPr>
                <w:sz w:val="26"/>
                <w:szCs w:val="26"/>
              </w:rPr>
              <w:t xml:space="preserve"> (susceptibility weight) </w:t>
            </w:r>
            <w:proofErr w:type="spellStart"/>
            <w:r w:rsidRPr="00CC7841">
              <w:rPr>
                <w:sz w:val="26"/>
                <w:szCs w:val="26"/>
              </w:rPr>
              <w:t>cho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sát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mạch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máu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não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vôi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hóa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não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tích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tụ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sắt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trong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não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3F7FC7B4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26A9392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2DAC2121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cộng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hưởng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sức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căng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khuếch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tán</w:t>
            </w:r>
            <w:proofErr w:type="spellEnd"/>
            <w:r w:rsidRPr="00CC7841">
              <w:rPr>
                <w:sz w:val="26"/>
                <w:szCs w:val="26"/>
              </w:rPr>
              <w:t xml:space="preserve"> (DTI), </w:t>
            </w:r>
            <w:proofErr w:type="spellStart"/>
            <w:r w:rsidRPr="00CC7841">
              <w:rPr>
                <w:sz w:val="26"/>
                <w:szCs w:val="26"/>
              </w:rPr>
              <w:t>hậu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lý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dựng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hình</w:t>
            </w:r>
            <w:proofErr w:type="spellEnd"/>
            <w:r w:rsidRPr="00CC7841">
              <w:rPr>
                <w:sz w:val="26"/>
                <w:szCs w:val="26"/>
              </w:rPr>
              <w:t xml:space="preserve"> 3D </w:t>
            </w:r>
            <w:proofErr w:type="spellStart"/>
            <w:r w:rsidRPr="00CC7841">
              <w:rPr>
                <w:sz w:val="26"/>
                <w:szCs w:val="26"/>
              </w:rPr>
              <w:t>bó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sợi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thần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kinh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2DD514B3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241D20A1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C798AF8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máu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não</w:t>
            </w:r>
            <w:proofErr w:type="spellEnd"/>
            <w:r w:rsidRPr="00CC7841">
              <w:rPr>
                <w:sz w:val="26"/>
                <w:szCs w:val="26"/>
              </w:rPr>
              <w:t xml:space="preserve"> 3D </w:t>
            </w:r>
            <w:proofErr w:type="spellStart"/>
            <w:r w:rsidRPr="00CC7841">
              <w:rPr>
                <w:sz w:val="26"/>
                <w:szCs w:val="26"/>
              </w:rPr>
              <w:t>không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dụng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thuốc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phản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tính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toán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định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lượng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dòng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máu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não</w:t>
            </w:r>
            <w:proofErr w:type="spellEnd"/>
            <w:r w:rsidRPr="00CC7841">
              <w:rPr>
                <w:sz w:val="26"/>
                <w:szCs w:val="26"/>
              </w:rPr>
              <w:t xml:space="preserve"> (CBF):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4266A2A2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287F13D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143EA5AD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hiệu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chỉnh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chuyển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động</w:t>
            </w:r>
            <w:proofErr w:type="spellEnd"/>
            <w:r w:rsidRPr="00CC7841">
              <w:rPr>
                <w:sz w:val="26"/>
                <w:szCs w:val="26"/>
              </w:rPr>
              <w:t xml:space="preserve"> prospective 3D </w:t>
            </w:r>
            <w:proofErr w:type="spellStart"/>
            <w:r w:rsidRPr="00CC7841">
              <w:rPr>
                <w:sz w:val="26"/>
                <w:szCs w:val="26"/>
              </w:rPr>
              <w:t>dựa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trên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điều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hướng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theo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thời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gian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thực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68FC490F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7679F0F2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3F1D7AC9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sát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định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lượng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gan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nhiễm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mỡ</w:t>
            </w:r>
            <w:proofErr w:type="spellEnd"/>
            <w:r w:rsidRPr="00CC7841">
              <w:rPr>
                <w:sz w:val="26"/>
                <w:szCs w:val="26"/>
              </w:rPr>
              <w:t xml:space="preserve"> (triglyceride),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quá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tải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sắt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31C30D08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18BAEB3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56B9D23B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cộng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hưởng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từ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bằng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kỹ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thuật</w:t>
            </w:r>
            <w:proofErr w:type="spellEnd"/>
            <w:r w:rsidRPr="00CC7841">
              <w:rPr>
                <w:sz w:val="26"/>
                <w:szCs w:val="26"/>
              </w:rPr>
              <w:t xml:space="preserve"> DIXON: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13A31407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22D7BF74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9D88CEC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học</w:t>
            </w:r>
            <w:proofErr w:type="spellEnd"/>
            <w:r w:rsidRPr="00CC7841">
              <w:rPr>
                <w:sz w:val="26"/>
                <w:szCs w:val="26"/>
              </w:rPr>
              <w:t xml:space="preserve"> 4D </w:t>
            </w:r>
            <w:proofErr w:type="spellStart"/>
            <w:r w:rsidRPr="00CC7841">
              <w:rPr>
                <w:sz w:val="26"/>
                <w:szCs w:val="26"/>
              </w:rPr>
              <w:t>độ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phân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giải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thời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gian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cao</w:t>
            </w:r>
            <w:proofErr w:type="spellEnd"/>
            <w:r w:rsidRPr="00CC7841">
              <w:rPr>
                <w:sz w:val="26"/>
                <w:szCs w:val="26"/>
              </w:rPr>
              <w:t xml:space="preserve"> (</w:t>
            </w:r>
            <w:proofErr w:type="spellStart"/>
            <w:r w:rsidRPr="00CC7841">
              <w:rPr>
                <w:sz w:val="26"/>
                <w:szCs w:val="26"/>
              </w:rPr>
              <w:t>hoặc</w:t>
            </w:r>
            <w:proofErr w:type="spellEnd"/>
            <w:r w:rsidRPr="00CC7841">
              <w:rPr>
                <w:sz w:val="26"/>
                <w:szCs w:val="26"/>
              </w:rPr>
              <w:t xml:space="preserve"> 3D time resolve):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  <w:r w:rsidRPr="00CC7841">
              <w:rPr>
                <w:sz w:val="26"/>
                <w:szCs w:val="26"/>
              </w:rPr>
              <w:t>.</w:t>
            </w:r>
          </w:p>
        </w:tc>
      </w:tr>
      <w:tr w:rsidR="002018B3" w:rsidRPr="00CC7841" w14:paraId="399A56C3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7243FF4C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35A5EDA3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3D </w:t>
            </w:r>
            <w:proofErr w:type="spellStart"/>
            <w:r w:rsidRPr="00CC7841">
              <w:rPr>
                <w:sz w:val="26"/>
                <w:szCs w:val="26"/>
              </w:rPr>
              <w:t>khảo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sát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thành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mạch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4BCF32CE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70FF5ACB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F4B036D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học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mạch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máu</w:t>
            </w:r>
            <w:proofErr w:type="spellEnd"/>
            <w:r w:rsidRPr="00CC7841">
              <w:rPr>
                <w:sz w:val="26"/>
                <w:szCs w:val="26"/>
              </w:rPr>
              <w:t xml:space="preserve"> 4D (</w:t>
            </w:r>
            <w:proofErr w:type="spellStart"/>
            <w:r w:rsidRPr="00CC7841">
              <w:rPr>
                <w:sz w:val="26"/>
                <w:szCs w:val="26"/>
              </w:rPr>
              <w:t>hoặc</w:t>
            </w:r>
            <w:proofErr w:type="spellEnd"/>
            <w:r w:rsidRPr="00CC7841">
              <w:rPr>
                <w:sz w:val="26"/>
                <w:szCs w:val="26"/>
              </w:rPr>
              <w:t xml:space="preserve"> 3D time resolved):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  <w:r w:rsidRPr="00CC7841">
              <w:rPr>
                <w:sz w:val="26"/>
                <w:szCs w:val="26"/>
              </w:rPr>
              <w:t>.</w:t>
            </w:r>
          </w:p>
        </w:tc>
      </w:tr>
      <w:tr w:rsidR="002018B3" w:rsidRPr="00CC7841" w14:paraId="2E7706AA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6DCEA3E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4132B75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mạch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máu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không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dụng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thuốc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phản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cho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sát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mạch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máu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não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động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mạch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thận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mạch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ngoại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biên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5D3F40B7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27477576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7B71F134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giảm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 do </w:t>
            </w:r>
            <w:proofErr w:type="spellStart"/>
            <w:r w:rsidRPr="00CC7841">
              <w:rPr>
                <w:sz w:val="26"/>
                <w:szCs w:val="26"/>
              </w:rPr>
              <w:t>kim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loại</w:t>
            </w:r>
            <w:proofErr w:type="spellEnd"/>
            <w:r w:rsidRPr="00CC7841">
              <w:rPr>
                <w:sz w:val="26"/>
                <w:szCs w:val="26"/>
              </w:rPr>
              <w:t xml:space="preserve"> (</w:t>
            </w:r>
            <w:proofErr w:type="spellStart"/>
            <w:r w:rsidRPr="00CC7841">
              <w:rPr>
                <w:sz w:val="26"/>
                <w:szCs w:val="26"/>
              </w:rPr>
              <w:t>kim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loại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có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điều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kiện</w:t>
            </w:r>
            <w:proofErr w:type="spellEnd"/>
            <w:r w:rsidRPr="00CC7841">
              <w:rPr>
                <w:sz w:val="26"/>
                <w:szCs w:val="26"/>
              </w:rPr>
              <w:t xml:space="preserve">):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4A495EB2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EA28AD0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1CB441B4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nhận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hậu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lý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dựng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bản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đồ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màu</w:t>
            </w:r>
            <w:proofErr w:type="spellEnd"/>
            <w:r w:rsidRPr="00CC7841">
              <w:rPr>
                <w:sz w:val="26"/>
                <w:szCs w:val="26"/>
              </w:rPr>
              <w:t xml:space="preserve"> T2 </w:t>
            </w:r>
            <w:proofErr w:type="spellStart"/>
            <w:r w:rsidRPr="00CC7841">
              <w:rPr>
                <w:sz w:val="26"/>
                <w:szCs w:val="26"/>
              </w:rPr>
              <w:t>khảo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sát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thoái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sụn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khớp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6A2A3561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7BC2B75D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8113" w:type="dxa"/>
            <w:vAlign w:val="center"/>
          </w:tcPr>
          <w:p w14:paraId="78016FC8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Phần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mềm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trên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máy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tính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trạm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làm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việc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xử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lý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hình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ảnh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chuyên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dụng</w:t>
            </w:r>
            <w:proofErr w:type="spellEnd"/>
            <w:r w:rsidRPr="00CC7841">
              <w:rPr>
                <w:b/>
                <w:sz w:val="26"/>
                <w:szCs w:val="26"/>
              </w:rPr>
              <w:t>:</w:t>
            </w:r>
          </w:p>
        </w:tc>
      </w:tr>
      <w:tr w:rsidR="002018B3" w:rsidRPr="00CC7841" w14:paraId="5B71041B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704EAF77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15AE5148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Phần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mềm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chuyên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dụng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sát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phân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tích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dữ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liệu</w:t>
            </w:r>
            <w:proofErr w:type="spellEnd"/>
            <w:r w:rsidRPr="00CC7841">
              <w:rPr>
                <w:sz w:val="26"/>
                <w:szCs w:val="26"/>
              </w:rPr>
              <w:t xml:space="preserve"> MRI: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3390E5B5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19B76E8E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2D1902E5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Phần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mềm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phân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tích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dữ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liệu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máu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có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thuốc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không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thuốc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dựng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bó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sợi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thần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kinh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4E36C695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8C9146A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3521012C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Phân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tích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dữ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liệu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học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vùng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thân</w:t>
            </w:r>
            <w:proofErr w:type="spellEnd"/>
            <w:r w:rsidRPr="00CC7841">
              <w:rPr>
                <w:sz w:val="26"/>
                <w:szCs w:val="26"/>
              </w:rPr>
              <w:t xml:space="preserve"> (</w:t>
            </w:r>
            <w:proofErr w:type="spellStart"/>
            <w:r w:rsidRPr="00CC7841">
              <w:rPr>
                <w:sz w:val="26"/>
                <w:szCs w:val="26"/>
              </w:rPr>
              <w:t>vú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bụng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chậu</w:t>
            </w:r>
            <w:proofErr w:type="spellEnd"/>
            <w:r w:rsidRPr="00CC7841">
              <w:rPr>
                <w:sz w:val="26"/>
                <w:szCs w:val="26"/>
              </w:rPr>
              <w:t xml:space="preserve">):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1FF2A76B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266D148D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1BA3792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Phần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mềm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sát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dữ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liệu</w:t>
            </w:r>
            <w:proofErr w:type="spellEnd"/>
            <w:r w:rsidRPr="00CC7841">
              <w:rPr>
                <w:sz w:val="26"/>
                <w:szCs w:val="26"/>
              </w:rPr>
              <w:t xml:space="preserve"> MRI </w:t>
            </w:r>
            <w:proofErr w:type="spellStart"/>
            <w:r w:rsidRPr="00CC7841">
              <w:rPr>
                <w:sz w:val="26"/>
                <w:szCs w:val="26"/>
              </w:rPr>
              <w:t>động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học</w:t>
            </w:r>
            <w:proofErr w:type="spellEnd"/>
            <w:r w:rsidRPr="00CC7841">
              <w:rPr>
                <w:sz w:val="26"/>
                <w:szCs w:val="26"/>
              </w:rPr>
              <w:t xml:space="preserve">/ </w:t>
            </w:r>
            <w:proofErr w:type="spellStart"/>
            <w:r w:rsidRPr="00CC7841">
              <w:rPr>
                <w:sz w:val="26"/>
                <w:szCs w:val="26"/>
              </w:rPr>
              <w:t>tưới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máu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tính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thấm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ktrans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0BED19DD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B0D835F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1075A2A4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Phần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mềm</w:t>
            </w:r>
            <w:proofErr w:type="spellEnd"/>
            <w:r w:rsidRPr="00CC7841">
              <w:rPr>
                <w:sz w:val="26"/>
                <w:szCs w:val="26"/>
              </w:rPr>
              <w:t xml:space="preserve">/ </w:t>
            </w:r>
            <w:proofErr w:type="spellStart"/>
            <w:r w:rsidRPr="00CC7841">
              <w:rPr>
                <w:sz w:val="26"/>
                <w:szCs w:val="26"/>
              </w:rPr>
              <w:t>chức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năng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sát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theo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dõi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tiến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triển</w:t>
            </w:r>
            <w:proofErr w:type="spellEnd"/>
            <w:r w:rsidRPr="00CC7841">
              <w:rPr>
                <w:sz w:val="26"/>
                <w:szCs w:val="26"/>
              </w:rPr>
              <w:t xml:space="preserve"> Ung </w:t>
            </w:r>
            <w:proofErr w:type="spellStart"/>
            <w:r w:rsidRPr="00CC7841">
              <w:rPr>
                <w:sz w:val="26"/>
                <w:szCs w:val="26"/>
              </w:rPr>
              <w:t>bướu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7D8DBD68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2205F42D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5975215C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Phần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mềm</w:t>
            </w:r>
            <w:proofErr w:type="spellEnd"/>
            <w:r w:rsidRPr="00CC7841">
              <w:rPr>
                <w:sz w:val="26"/>
                <w:szCs w:val="26"/>
              </w:rPr>
              <w:t xml:space="preserve">/ </w:t>
            </w:r>
            <w:proofErr w:type="spellStart"/>
            <w:r w:rsidRPr="00CC7841">
              <w:rPr>
                <w:sz w:val="26"/>
                <w:szCs w:val="26"/>
              </w:rPr>
              <w:t>chức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năng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sát</w:t>
            </w:r>
            <w:proofErr w:type="spellEnd"/>
            <w:r w:rsidRPr="00CC7841">
              <w:rPr>
                <w:sz w:val="26"/>
                <w:szCs w:val="26"/>
              </w:rPr>
              <w:t xml:space="preserve"> MRI </w:t>
            </w:r>
            <w:proofErr w:type="spellStart"/>
            <w:r w:rsidRPr="00CC7841">
              <w:rPr>
                <w:sz w:val="26"/>
                <w:szCs w:val="26"/>
              </w:rPr>
              <w:t>tiền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liệt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tuyến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theo</w:t>
            </w:r>
            <w:proofErr w:type="spellEnd"/>
            <w:r w:rsidRPr="00CC7841">
              <w:rPr>
                <w:sz w:val="26"/>
                <w:szCs w:val="26"/>
              </w:rPr>
              <w:t xml:space="preserve"> PI-RADS: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2D5773A8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1A829B4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8113" w:type="dxa"/>
            <w:vAlign w:val="center"/>
          </w:tcPr>
          <w:p w14:paraId="6B54C005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 xml:space="preserve">Các </w:t>
            </w:r>
            <w:proofErr w:type="spellStart"/>
            <w:r w:rsidRPr="00CC7841">
              <w:rPr>
                <w:b/>
                <w:sz w:val="26"/>
                <w:szCs w:val="26"/>
              </w:rPr>
              <w:t>phụ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kiện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tiêu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chuẩn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của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hệ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thống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và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các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thiết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bị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phụ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trợ</w:t>
            </w:r>
            <w:proofErr w:type="spellEnd"/>
            <w:r w:rsidRPr="00CC7841">
              <w:rPr>
                <w:b/>
                <w:sz w:val="26"/>
                <w:szCs w:val="26"/>
              </w:rPr>
              <w:t>:</w:t>
            </w:r>
          </w:p>
        </w:tc>
      </w:tr>
      <w:tr w:rsidR="002018B3" w:rsidRPr="00CC7841" w14:paraId="1162C607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EFCC6FB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126A4196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Hệ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thống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làm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lạnh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khối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từ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hệ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thống</w:t>
            </w:r>
            <w:proofErr w:type="spellEnd"/>
          </w:p>
        </w:tc>
      </w:tr>
      <w:tr w:rsidR="002018B3" w:rsidRPr="00CC7841" w14:paraId="6C68450F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1553A64E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51FB4CF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Hệ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thống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điều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hòa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đủ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công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suất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phòng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phòng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điều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khiển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phòng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kỹ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thuật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hệ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thống</w:t>
            </w:r>
            <w:proofErr w:type="spellEnd"/>
          </w:p>
        </w:tc>
      </w:tr>
      <w:tr w:rsidR="002018B3" w:rsidRPr="00CC7841" w14:paraId="7AE3B036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772E44CF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512BCD9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Lồng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chắn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sóng</w:t>
            </w:r>
            <w:proofErr w:type="spellEnd"/>
            <w:r w:rsidRPr="00CC7841">
              <w:rPr>
                <w:sz w:val="26"/>
                <w:szCs w:val="26"/>
              </w:rPr>
              <w:t xml:space="preserve"> RF (bao </w:t>
            </w:r>
            <w:proofErr w:type="spellStart"/>
            <w:r w:rsidRPr="00CC7841">
              <w:rPr>
                <w:sz w:val="26"/>
                <w:szCs w:val="26"/>
              </w:rPr>
              <w:t>gồm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cửa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sổ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quan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sát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cửa</w:t>
            </w:r>
            <w:proofErr w:type="spellEnd"/>
            <w:r w:rsidRPr="00CC7841">
              <w:rPr>
                <w:sz w:val="26"/>
                <w:szCs w:val="26"/>
              </w:rPr>
              <w:t xml:space="preserve"> ra </w:t>
            </w:r>
            <w:proofErr w:type="spellStart"/>
            <w:r w:rsidRPr="00CC7841">
              <w:rPr>
                <w:sz w:val="26"/>
                <w:szCs w:val="26"/>
              </w:rPr>
              <w:t>vào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nội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thất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tranh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trần</w:t>
            </w:r>
            <w:proofErr w:type="spellEnd"/>
            <w:r w:rsidRPr="00CC7841">
              <w:rPr>
                <w:sz w:val="26"/>
                <w:szCs w:val="26"/>
              </w:rPr>
              <w:t xml:space="preserve">):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49C91FF7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BEC1097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7A4525D4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Tủ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điện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nguồn</w:t>
            </w:r>
            <w:proofErr w:type="spellEnd"/>
            <w:r w:rsidRPr="00CC7841">
              <w:rPr>
                <w:sz w:val="26"/>
                <w:szCs w:val="26"/>
              </w:rPr>
              <w:t xml:space="preserve"> 3 </w:t>
            </w:r>
            <w:proofErr w:type="spellStart"/>
            <w:r w:rsidRPr="00CC7841">
              <w:rPr>
                <w:sz w:val="26"/>
                <w:szCs w:val="26"/>
              </w:rPr>
              <w:t>pha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toàn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hệ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thống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máy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móc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thiết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bị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phụ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trợ</w:t>
            </w:r>
            <w:proofErr w:type="spellEnd"/>
            <w:r w:rsidRPr="00CC7841">
              <w:rPr>
                <w:sz w:val="26"/>
                <w:szCs w:val="26"/>
              </w:rPr>
              <w:t xml:space="preserve">: 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52A2D241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3DC1A93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6DF45D0E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theo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dõi</w:t>
            </w:r>
            <w:proofErr w:type="spellEnd"/>
            <w:r w:rsidRPr="00CC7841">
              <w:rPr>
                <w:sz w:val="26"/>
                <w:szCs w:val="26"/>
              </w:rPr>
              <w:t xml:space="preserve"> helium </w:t>
            </w:r>
            <w:proofErr w:type="spellStart"/>
            <w:r w:rsidRPr="00CC7841">
              <w:rPr>
                <w:sz w:val="26"/>
                <w:szCs w:val="26"/>
              </w:rPr>
              <w:t>của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khối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từ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5B9ED58B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B68DE4E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1125363F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theo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dõi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cảnh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báo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nồng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</w:t>
            </w:r>
            <w:proofErr w:type="spellEnd"/>
            <w:r w:rsidRPr="00CC7841">
              <w:rPr>
                <w:sz w:val="26"/>
                <w:szCs w:val="26"/>
              </w:rPr>
              <w:t xml:space="preserve"> Oxy </w:t>
            </w:r>
            <w:proofErr w:type="spellStart"/>
            <w:r w:rsidRPr="00CC7841">
              <w:rPr>
                <w:sz w:val="26"/>
                <w:szCs w:val="26"/>
              </w:rPr>
              <w:t>trong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phòng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0316E367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77731A59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15C6B4E8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Hệ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thống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đàm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thoại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hai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chiều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bệnh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nhân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từ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phòng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điều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khiển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vào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phòng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hệ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thống</w:t>
            </w:r>
            <w:proofErr w:type="spellEnd"/>
          </w:p>
        </w:tc>
      </w:tr>
      <w:tr w:rsidR="002018B3" w:rsidRPr="00CC7841" w14:paraId="4A9D2213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201EA5F6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52D1830B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Hệ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thống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âm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nhạc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tai </w:t>
            </w:r>
            <w:proofErr w:type="spellStart"/>
            <w:r w:rsidRPr="00CC7841">
              <w:rPr>
                <w:sz w:val="26"/>
                <w:szCs w:val="26"/>
              </w:rPr>
              <w:t>nghe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trợ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giúp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bệnh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nhân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hệ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thống</w:t>
            </w:r>
            <w:proofErr w:type="spellEnd"/>
          </w:p>
        </w:tc>
      </w:tr>
      <w:tr w:rsidR="002018B3" w:rsidRPr="00CC7841" w14:paraId="4E2EDC32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9310E05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39F3847F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nhận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tín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hiệu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sinh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lý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bệnh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nhân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1B0EBA51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76C23EC1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14EE7517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  <w:r w:rsidRPr="00CC7841">
              <w:rPr>
                <w:sz w:val="26"/>
                <w:szCs w:val="26"/>
              </w:rPr>
              <w:t xml:space="preserve"> laser </w:t>
            </w:r>
            <w:proofErr w:type="spellStart"/>
            <w:r w:rsidRPr="00CC7841">
              <w:rPr>
                <w:sz w:val="26"/>
                <w:szCs w:val="26"/>
              </w:rPr>
              <w:t>định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vị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bệnh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nhân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tích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hợp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khoang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máy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26DD5A7B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1F0E696E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6EF56B0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Camera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màn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hình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quan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sát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bệnh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nhân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từ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phòng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điều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khiển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218A8B35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14E4F189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2E12C7DF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Phantom </w:t>
            </w:r>
            <w:proofErr w:type="spellStart"/>
            <w:r w:rsidRPr="00CC7841">
              <w:rPr>
                <w:sz w:val="26"/>
                <w:szCs w:val="26"/>
              </w:rPr>
              <w:t>cân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chỉnh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máy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3A76EE49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B0B37E2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586BCBD1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Phụ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kiện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hỗ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trợ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định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vị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bệnh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nhân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2C77AAF6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7FA04CCB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3AF05A0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bàn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để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máy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tính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điều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khiển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máy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trạm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làm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việc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40D27CA5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5E65F0F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71D9850F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Tủ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đựng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cuộn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, phantom: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3859E0B9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604AADE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5C1BFA30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Xe </w:t>
            </w:r>
            <w:proofErr w:type="spellStart"/>
            <w:r w:rsidRPr="00CC7841">
              <w:rPr>
                <w:sz w:val="26"/>
                <w:szCs w:val="26"/>
              </w:rPr>
              <w:t>đẩy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bệnh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nhân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chiếc</w:t>
            </w:r>
            <w:proofErr w:type="spellEnd"/>
          </w:p>
        </w:tc>
      </w:tr>
      <w:tr w:rsidR="002018B3" w:rsidRPr="00CC7841" w14:paraId="72096F63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B0EF883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3860BB97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đẩy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bệnh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nhân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chiếc</w:t>
            </w:r>
            <w:proofErr w:type="spellEnd"/>
          </w:p>
        </w:tc>
      </w:tr>
      <w:tr w:rsidR="002018B3" w:rsidRPr="00CC7841" w14:paraId="5B52EB4D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F031981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64F66378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Máy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dò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kim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loại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cầm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tay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50D0054F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1719DAB7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55E86DFA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Nhiệt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ẩm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kế</w:t>
            </w:r>
            <w:proofErr w:type="spellEnd"/>
            <w:r w:rsidRPr="00CC7841">
              <w:rPr>
                <w:sz w:val="26"/>
                <w:szCs w:val="26"/>
              </w:rPr>
              <w:t xml:space="preserve">: 03 </w:t>
            </w:r>
            <w:proofErr w:type="spellStart"/>
            <w:r w:rsidRPr="00CC7841">
              <w:rPr>
                <w:sz w:val="26"/>
                <w:szCs w:val="26"/>
              </w:rPr>
              <w:t>chiếc</w:t>
            </w:r>
            <w:proofErr w:type="spellEnd"/>
          </w:p>
        </w:tc>
      </w:tr>
      <w:tr w:rsidR="002018B3" w:rsidRPr="00CC7841" w14:paraId="1C136EB9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7687A58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5E2A6938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Bình </w:t>
            </w:r>
            <w:proofErr w:type="spellStart"/>
            <w:r w:rsidRPr="00CC7841">
              <w:rPr>
                <w:sz w:val="26"/>
                <w:szCs w:val="26"/>
              </w:rPr>
              <w:t>cứu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hỏa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thích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từ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trường</w:t>
            </w:r>
            <w:proofErr w:type="spellEnd"/>
            <w:r w:rsidRPr="00CC7841">
              <w:rPr>
                <w:sz w:val="26"/>
                <w:szCs w:val="26"/>
              </w:rPr>
              <w:t xml:space="preserve"> 1.5T: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77B022BE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08B7FD5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72B3D2EF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lưu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điện</w:t>
            </w:r>
            <w:proofErr w:type="spellEnd"/>
            <w:r w:rsidRPr="00CC7841">
              <w:rPr>
                <w:sz w:val="26"/>
                <w:szCs w:val="26"/>
              </w:rPr>
              <w:t xml:space="preserve"> UPS online </w:t>
            </w:r>
            <w:proofErr w:type="spellStart"/>
            <w:r w:rsidRPr="00CC7841">
              <w:rPr>
                <w:sz w:val="26"/>
                <w:szCs w:val="26"/>
              </w:rPr>
              <w:t>cho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hệ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thống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0CC43347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B31C00B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7EA14AEC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Máy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bơm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tiêm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chuyên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dụng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cho</w:t>
            </w:r>
            <w:proofErr w:type="spellEnd"/>
            <w:r w:rsidRPr="00CC7841">
              <w:rPr>
                <w:sz w:val="26"/>
                <w:szCs w:val="26"/>
              </w:rPr>
              <w:t xml:space="preserve"> MRI: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09F1DCCE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DEFE1DD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56B8C888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Tài </w:t>
            </w:r>
            <w:proofErr w:type="spellStart"/>
            <w:r w:rsidRPr="00CC7841">
              <w:rPr>
                <w:sz w:val="26"/>
                <w:szCs w:val="26"/>
              </w:rPr>
              <w:t>liệu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hướng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dẫn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dụng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Tiếng</w:t>
            </w:r>
            <w:proofErr w:type="spellEnd"/>
            <w:r w:rsidRPr="00CC7841">
              <w:rPr>
                <w:sz w:val="26"/>
                <w:szCs w:val="26"/>
              </w:rPr>
              <w:t xml:space="preserve"> Anh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Tiếng</w:t>
            </w:r>
            <w:proofErr w:type="spellEnd"/>
            <w:r w:rsidRPr="00CC7841">
              <w:rPr>
                <w:sz w:val="26"/>
                <w:szCs w:val="26"/>
              </w:rPr>
              <w:t xml:space="preserve"> Việt: 01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C7841" w14:paraId="26B9F265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1EB084AF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74DEE9BD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Gói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cải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tạo</w:t>
            </w:r>
            <w:proofErr w:type="spellEnd"/>
            <w:r w:rsidRPr="00CC7841">
              <w:rPr>
                <w:sz w:val="26"/>
                <w:szCs w:val="26"/>
              </w:rPr>
              <w:t>/</w:t>
            </w:r>
            <w:proofErr w:type="spellStart"/>
            <w:r w:rsidRPr="00CC7841">
              <w:rPr>
                <w:sz w:val="26"/>
                <w:szCs w:val="26"/>
              </w:rPr>
              <w:t>sửa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chữa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lắp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đặt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hoàn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thiện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vực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đặt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máy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phòng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điều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khiển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phòng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kỹ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thuật</w:t>
            </w:r>
            <w:proofErr w:type="spellEnd"/>
            <w:r w:rsidRPr="00CC7841">
              <w:rPr>
                <w:sz w:val="26"/>
                <w:szCs w:val="26"/>
              </w:rPr>
              <w:t xml:space="preserve">: 01 </w:t>
            </w:r>
            <w:proofErr w:type="spellStart"/>
            <w:r w:rsidRPr="00CC7841">
              <w:rPr>
                <w:sz w:val="26"/>
                <w:szCs w:val="26"/>
              </w:rPr>
              <w:t>gói</w:t>
            </w:r>
            <w:proofErr w:type="spellEnd"/>
          </w:p>
        </w:tc>
      </w:tr>
      <w:tr w:rsidR="002018B3" w:rsidRPr="00CC7841" w14:paraId="7464AFE5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694D48C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8113" w:type="dxa"/>
            <w:vAlign w:val="center"/>
          </w:tcPr>
          <w:p w14:paraId="56AAE01E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YÊU CẦU CHỈ TIÊU KỸ THUẬT</w:t>
            </w:r>
          </w:p>
        </w:tc>
      </w:tr>
      <w:tr w:rsidR="002018B3" w:rsidRPr="00CC7841" w14:paraId="6712875D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5BCCB97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8113" w:type="dxa"/>
            <w:vAlign w:val="center"/>
          </w:tcPr>
          <w:p w14:paraId="46DB532C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Khối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từ</w:t>
            </w:r>
            <w:proofErr w:type="spellEnd"/>
          </w:p>
        </w:tc>
      </w:tr>
      <w:tr w:rsidR="002018B3" w:rsidRPr="00CC7841" w14:paraId="3A63107A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CDFE675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498F104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Loại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khối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từ</w:t>
            </w:r>
            <w:proofErr w:type="spellEnd"/>
            <w:r w:rsidRPr="00CC7841">
              <w:rPr>
                <w:sz w:val="26"/>
                <w:szCs w:val="26"/>
              </w:rPr>
              <w:t xml:space="preserve">: </w:t>
            </w:r>
            <w:proofErr w:type="spellStart"/>
            <w:r w:rsidRPr="00CC7841">
              <w:rPr>
                <w:sz w:val="26"/>
                <w:szCs w:val="26"/>
              </w:rPr>
              <w:t>siêu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dẫn</w:t>
            </w:r>
            <w:proofErr w:type="spellEnd"/>
          </w:p>
        </w:tc>
      </w:tr>
      <w:tr w:rsidR="002018B3" w:rsidRPr="00CC7841" w14:paraId="5C8B80DC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57BF2FD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7F257F24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Đô</w:t>
            </w:r>
            <w:proofErr w:type="spellEnd"/>
            <w:r w:rsidRPr="00CC7841">
              <w:rPr>
                <w:sz w:val="26"/>
                <w:szCs w:val="26"/>
              </w:rPr>
              <w:t xml:space="preserve">̣ </w:t>
            </w:r>
            <w:proofErr w:type="spellStart"/>
            <w:r w:rsidRPr="00CC7841">
              <w:rPr>
                <w:sz w:val="26"/>
                <w:szCs w:val="26"/>
              </w:rPr>
              <w:t>lớn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</w:t>
            </w:r>
            <w:proofErr w:type="spellEnd"/>
            <w:r w:rsidRPr="00CC7841">
              <w:rPr>
                <w:sz w:val="26"/>
                <w:szCs w:val="26"/>
              </w:rPr>
              <w:t xml:space="preserve">̀ </w:t>
            </w:r>
            <w:proofErr w:type="spellStart"/>
            <w:r w:rsidRPr="00CC7841">
              <w:rPr>
                <w:sz w:val="26"/>
                <w:szCs w:val="26"/>
              </w:rPr>
              <w:t>trường</w:t>
            </w:r>
            <w:proofErr w:type="spellEnd"/>
            <w:r w:rsidRPr="00CC7841">
              <w:rPr>
                <w:sz w:val="26"/>
                <w:szCs w:val="26"/>
              </w:rPr>
              <w:t>: ≥ 1.5 Tesla</w:t>
            </w:r>
          </w:p>
        </w:tc>
      </w:tr>
      <w:tr w:rsidR="002018B3" w:rsidRPr="00CC7841" w14:paraId="14342116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EDB70A1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737CC23A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Trường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tối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đa</w:t>
            </w:r>
            <w:proofErr w:type="spellEnd"/>
            <w:r w:rsidRPr="00CC7841">
              <w:rPr>
                <w:sz w:val="26"/>
                <w:szCs w:val="26"/>
              </w:rPr>
              <w:t>: ≥ 50 cm x 50 cm x 50 cm</w:t>
            </w:r>
          </w:p>
        </w:tc>
      </w:tr>
      <w:tr w:rsidR="002018B3" w:rsidRPr="00CC7841" w14:paraId="1D6E9249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2EE5FFC4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891D393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Đường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kính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khoang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bệnh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nhân</w:t>
            </w:r>
            <w:proofErr w:type="spellEnd"/>
            <w:r w:rsidRPr="00CC7841">
              <w:rPr>
                <w:sz w:val="26"/>
                <w:szCs w:val="26"/>
              </w:rPr>
              <w:t>: ≥ 70 cm</w:t>
            </w:r>
          </w:p>
        </w:tc>
      </w:tr>
      <w:tr w:rsidR="002018B3" w:rsidRPr="00CC7841" w14:paraId="30D24FFC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5EEB2DE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2150B8E8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Đô</w:t>
            </w:r>
            <w:proofErr w:type="spellEnd"/>
            <w:r w:rsidRPr="00CC7841">
              <w:rPr>
                <w:sz w:val="26"/>
                <w:szCs w:val="26"/>
              </w:rPr>
              <w:t xml:space="preserve">̣ </w:t>
            </w:r>
            <w:proofErr w:type="spellStart"/>
            <w:r w:rsidRPr="00CC7841">
              <w:rPr>
                <w:sz w:val="26"/>
                <w:szCs w:val="26"/>
              </w:rPr>
              <w:t>đồng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nhất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</w:t>
            </w:r>
            <w:proofErr w:type="spellEnd"/>
            <w:r w:rsidRPr="00CC7841">
              <w:rPr>
                <w:sz w:val="26"/>
                <w:szCs w:val="26"/>
              </w:rPr>
              <w:t xml:space="preserve">̀ </w:t>
            </w:r>
            <w:proofErr w:type="spellStart"/>
            <w:r w:rsidRPr="00CC7841">
              <w:rPr>
                <w:sz w:val="26"/>
                <w:szCs w:val="26"/>
              </w:rPr>
              <w:t>trường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đặc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trưng</w:t>
            </w:r>
            <w:proofErr w:type="spellEnd"/>
            <w:r w:rsidRPr="00CC7841">
              <w:rPr>
                <w:sz w:val="26"/>
                <w:szCs w:val="26"/>
              </w:rPr>
              <w:t>:</w:t>
            </w:r>
          </w:p>
        </w:tc>
      </w:tr>
      <w:tr w:rsidR="002018B3" w:rsidRPr="00CC7841" w14:paraId="77634AFF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F5336C4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668A3DF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Phương </w:t>
            </w:r>
            <w:proofErr w:type="spellStart"/>
            <w:r w:rsidRPr="00CC7841">
              <w:rPr>
                <w:sz w:val="26"/>
                <w:szCs w:val="26"/>
              </w:rPr>
              <w:t>pháp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trên</w:t>
            </w:r>
            <w:proofErr w:type="spellEnd"/>
            <w:r w:rsidRPr="00CC7841">
              <w:rPr>
                <w:sz w:val="26"/>
                <w:szCs w:val="26"/>
              </w:rPr>
              <w:t xml:space="preserve"> ≥ 20 </w:t>
            </w:r>
            <w:proofErr w:type="spellStart"/>
            <w:r w:rsidRPr="00CC7841">
              <w:rPr>
                <w:sz w:val="26"/>
                <w:szCs w:val="26"/>
              </w:rPr>
              <w:t>điểm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mỗi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mặt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phẳng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đo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trên</w:t>
            </w:r>
            <w:proofErr w:type="spellEnd"/>
            <w:r w:rsidRPr="00CC7841">
              <w:rPr>
                <w:sz w:val="26"/>
                <w:szCs w:val="26"/>
              </w:rPr>
              <w:t xml:space="preserve"> ≥ 20 </w:t>
            </w:r>
            <w:proofErr w:type="spellStart"/>
            <w:r w:rsidRPr="00CC7841">
              <w:rPr>
                <w:sz w:val="26"/>
                <w:szCs w:val="26"/>
              </w:rPr>
              <w:t>mặt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phẳng</w:t>
            </w:r>
            <w:proofErr w:type="spellEnd"/>
          </w:p>
        </w:tc>
      </w:tr>
      <w:tr w:rsidR="002018B3" w:rsidRPr="00CC7841" w14:paraId="4A387265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7410030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53B10C79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Với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đường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kính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khối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cầu</w:t>
            </w:r>
            <w:proofErr w:type="spellEnd"/>
            <w:r w:rsidRPr="00CC7841">
              <w:rPr>
                <w:sz w:val="26"/>
                <w:szCs w:val="26"/>
              </w:rPr>
              <w:t xml:space="preserve"> 10 cm: ≤ 0,009 ppm</w:t>
            </w:r>
          </w:p>
        </w:tc>
      </w:tr>
      <w:tr w:rsidR="002018B3" w:rsidRPr="00CC7841" w14:paraId="4DD58A91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728970DE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1DBBEF3C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Với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đường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kính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khối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cầu</w:t>
            </w:r>
            <w:proofErr w:type="spellEnd"/>
            <w:r w:rsidRPr="00CC7841">
              <w:rPr>
                <w:sz w:val="26"/>
                <w:szCs w:val="26"/>
              </w:rPr>
              <w:t xml:space="preserve"> 20 cm: ≤ 0,035 ppm</w:t>
            </w:r>
          </w:p>
        </w:tc>
      </w:tr>
      <w:tr w:rsidR="002018B3" w:rsidRPr="00CC7841" w14:paraId="0D6BD201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1431B83E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5275D4A6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Với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đường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kính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khối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cầu</w:t>
            </w:r>
            <w:proofErr w:type="spellEnd"/>
            <w:r w:rsidRPr="00CC7841">
              <w:rPr>
                <w:sz w:val="26"/>
                <w:szCs w:val="26"/>
              </w:rPr>
              <w:t xml:space="preserve"> 30 cm: ≤ 0,1 ppm</w:t>
            </w:r>
          </w:p>
        </w:tc>
      </w:tr>
      <w:tr w:rsidR="002018B3" w:rsidRPr="00CC7841" w14:paraId="2452E035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7C6420D7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284CC5F4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Với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đường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kính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khối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cầu</w:t>
            </w:r>
            <w:proofErr w:type="spellEnd"/>
            <w:r w:rsidRPr="00CC7841">
              <w:rPr>
                <w:sz w:val="26"/>
                <w:szCs w:val="26"/>
              </w:rPr>
              <w:t xml:space="preserve"> 40 cm: ≤ 0,7 ppm</w:t>
            </w:r>
          </w:p>
        </w:tc>
      </w:tr>
      <w:tr w:rsidR="002018B3" w:rsidRPr="00CC7841" w14:paraId="3A233332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1A701E6F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5A4C3F3F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Với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đường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kính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khối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cầu</w:t>
            </w:r>
            <w:proofErr w:type="spellEnd"/>
            <w:r w:rsidRPr="00CC7841">
              <w:rPr>
                <w:sz w:val="26"/>
                <w:szCs w:val="26"/>
              </w:rPr>
              <w:t xml:space="preserve"> 50 cm: ≤ 5,5 ppm</w:t>
            </w:r>
          </w:p>
        </w:tc>
      </w:tr>
      <w:tr w:rsidR="002018B3" w:rsidRPr="00CC7841" w14:paraId="4DA74F2F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736FE0CC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260FF7EF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Chêm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từ</w:t>
            </w:r>
            <w:proofErr w:type="spellEnd"/>
            <w:r w:rsidRPr="00CC7841">
              <w:rPr>
                <w:sz w:val="26"/>
                <w:szCs w:val="26"/>
              </w:rPr>
              <w:t xml:space="preserve">: </w:t>
            </w:r>
            <w:proofErr w:type="spellStart"/>
            <w:r w:rsidRPr="00CC7841">
              <w:rPr>
                <w:sz w:val="26"/>
                <w:szCs w:val="26"/>
              </w:rPr>
              <w:t>chủ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bị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động</w:t>
            </w:r>
            <w:proofErr w:type="spellEnd"/>
          </w:p>
        </w:tc>
      </w:tr>
      <w:tr w:rsidR="002018B3" w:rsidRPr="00CC7841" w14:paraId="078F0B18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2695A33B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55A3CA27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Có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công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nghệ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không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thoát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khí</w:t>
            </w:r>
            <w:proofErr w:type="spellEnd"/>
            <w:r w:rsidRPr="00CC7841">
              <w:rPr>
                <w:sz w:val="26"/>
                <w:szCs w:val="26"/>
              </w:rPr>
              <w:t xml:space="preserve"> Heli (Zero Boil Off)</w:t>
            </w:r>
          </w:p>
        </w:tc>
      </w:tr>
      <w:tr w:rsidR="002018B3" w:rsidRPr="00CC7841" w14:paraId="50C6E782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15A951CB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1BB38375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Số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lượng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bảng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điều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khiển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trên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khoang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máy</w:t>
            </w:r>
            <w:proofErr w:type="spellEnd"/>
            <w:r w:rsidRPr="00CC7841">
              <w:rPr>
                <w:sz w:val="26"/>
                <w:szCs w:val="26"/>
              </w:rPr>
              <w:t xml:space="preserve">: ≥ 2 </w:t>
            </w:r>
            <w:proofErr w:type="spellStart"/>
            <w:r w:rsidRPr="00CC7841">
              <w:rPr>
                <w:sz w:val="26"/>
                <w:szCs w:val="26"/>
              </w:rPr>
              <w:t>bảng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bố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hai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bên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khoang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máy</w:t>
            </w:r>
            <w:proofErr w:type="spellEnd"/>
          </w:p>
        </w:tc>
      </w:tr>
      <w:tr w:rsidR="002018B3" w:rsidRPr="00CC7841" w14:paraId="6F724A22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79AC556B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6355D8FD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Màn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hình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chạm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hiển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thị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thông</w:t>
            </w:r>
            <w:proofErr w:type="spellEnd"/>
            <w:r w:rsidRPr="00CC7841">
              <w:rPr>
                <w:sz w:val="26"/>
                <w:szCs w:val="26"/>
              </w:rPr>
              <w:t xml:space="preserve"> tin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biểu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diễn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thông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số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sinh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lý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bệnh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nhân</w:t>
            </w:r>
            <w:proofErr w:type="spellEnd"/>
            <w:r w:rsidRPr="00CC7841">
              <w:rPr>
                <w:sz w:val="26"/>
                <w:szCs w:val="26"/>
              </w:rPr>
              <w:t xml:space="preserve">: ≥ 2 </w:t>
            </w:r>
            <w:proofErr w:type="spellStart"/>
            <w:r w:rsidRPr="00CC7841">
              <w:rPr>
                <w:sz w:val="26"/>
                <w:szCs w:val="26"/>
              </w:rPr>
              <w:t>màn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hình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bố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hai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bên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khoang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máy</w:t>
            </w:r>
            <w:proofErr w:type="spellEnd"/>
          </w:p>
        </w:tc>
      </w:tr>
      <w:tr w:rsidR="002018B3" w:rsidRPr="00CC7841" w14:paraId="7A984D05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E92ED98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8113" w:type="dxa"/>
            <w:vAlign w:val="center"/>
          </w:tcPr>
          <w:p w14:paraId="35B1A1C8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Bộ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chênh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từ</w:t>
            </w:r>
            <w:proofErr w:type="spellEnd"/>
          </w:p>
        </w:tc>
      </w:tr>
      <w:tr w:rsidR="002018B3" w:rsidRPr="00CC7841" w14:paraId="461B8A43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FCFB114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1DC91446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Chu </w:t>
            </w:r>
            <w:proofErr w:type="spellStart"/>
            <w:r w:rsidRPr="00CC7841">
              <w:rPr>
                <w:sz w:val="26"/>
                <w:szCs w:val="26"/>
              </w:rPr>
              <w:t>trình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hoạt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động</w:t>
            </w:r>
            <w:proofErr w:type="spellEnd"/>
            <w:r w:rsidRPr="00CC7841">
              <w:rPr>
                <w:sz w:val="26"/>
                <w:szCs w:val="26"/>
              </w:rPr>
              <w:t>: ≥ 100%</w:t>
            </w:r>
          </w:p>
        </w:tc>
      </w:tr>
      <w:tr w:rsidR="002018B3" w:rsidRPr="00CC7841" w14:paraId="0F390DEC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2993F519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2C2E81DF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Biên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chênh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từ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tối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trên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mỗi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trục</w:t>
            </w:r>
            <w:proofErr w:type="spellEnd"/>
            <w:r w:rsidRPr="00CC7841">
              <w:rPr>
                <w:sz w:val="26"/>
                <w:szCs w:val="26"/>
              </w:rPr>
              <w:t xml:space="preserve">: ≥ 35 </w:t>
            </w:r>
            <w:proofErr w:type="spellStart"/>
            <w:r w:rsidRPr="00CC7841">
              <w:rPr>
                <w:sz w:val="26"/>
                <w:szCs w:val="26"/>
              </w:rPr>
              <w:t>mT</w:t>
            </w:r>
            <w:proofErr w:type="spellEnd"/>
            <w:r w:rsidRPr="00CC7841">
              <w:rPr>
                <w:sz w:val="26"/>
                <w:szCs w:val="26"/>
              </w:rPr>
              <w:t>/m</w:t>
            </w:r>
          </w:p>
        </w:tc>
      </w:tr>
      <w:tr w:rsidR="002018B3" w:rsidRPr="00CC7841" w14:paraId="761FDEEB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1AD7DC45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662A0C1F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Tốc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xoay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tối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trên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mỗi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trục</w:t>
            </w:r>
            <w:proofErr w:type="spellEnd"/>
            <w:r w:rsidRPr="00CC7841">
              <w:rPr>
                <w:sz w:val="26"/>
                <w:szCs w:val="26"/>
              </w:rPr>
              <w:t>: ≥ 150 T/m/s</w:t>
            </w:r>
          </w:p>
        </w:tc>
      </w:tr>
      <w:tr w:rsidR="002018B3" w:rsidRPr="00CC7841" w14:paraId="7E9DAD51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FB7DF86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C06DECA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 xml:space="preserve">Các </w:t>
            </w:r>
            <w:proofErr w:type="spellStart"/>
            <w:r w:rsidRPr="00CC7841">
              <w:rPr>
                <w:b/>
                <w:sz w:val="26"/>
                <w:szCs w:val="26"/>
              </w:rPr>
              <w:t>kĩ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thuật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tạo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hình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và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thông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số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chụp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quét</w:t>
            </w:r>
            <w:proofErr w:type="spellEnd"/>
          </w:p>
        </w:tc>
      </w:tr>
      <w:tr w:rsidR="002018B3" w:rsidRPr="00CC7841" w14:paraId="2F3C8CE8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20EF6A3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13188896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Xung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hồi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âm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Spin Echo (SE)</w:t>
            </w:r>
          </w:p>
        </w:tc>
      </w:tr>
      <w:tr w:rsidR="002018B3" w:rsidRPr="00CC7841" w14:paraId="024CFD59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0F6636B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750D01F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Thời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gian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phục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hồi</w:t>
            </w:r>
            <w:proofErr w:type="spellEnd"/>
            <w:r w:rsidRPr="00CC7841">
              <w:rPr>
                <w:sz w:val="26"/>
                <w:szCs w:val="26"/>
              </w:rPr>
              <w:t xml:space="preserve"> (TR) </w:t>
            </w:r>
            <w:proofErr w:type="spellStart"/>
            <w:r w:rsidRPr="00CC7841">
              <w:rPr>
                <w:sz w:val="26"/>
                <w:szCs w:val="26"/>
              </w:rPr>
              <w:t>tối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thiểu</w:t>
            </w:r>
            <w:proofErr w:type="spellEnd"/>
            <w:r w:rsidRPr="00CC7841">
              <w:rPr>
                <w:sz w:val="26"/>
                <w:szCs w:val="26"/>
              </w:rPr>
              <w:t xml:space="preserve"> (ma </w:t>
            </w:r>
            <w:proofErr w:type="spellStart"/>
            <w:r w:rsidRPr="00CC7841">
              <w:rPr>
                <w:sz w:val="26"/>
                <w:szCs w:val="26"/>
              </w:rPr>
              <w:t>trận</w:t>
            </w:r>
            <w:proofErr w:type="spellEnd"/>
            <w:r w:rsidRPr="00CC7841">
              <w:rPr>
                <w:sz w:val="26"/>
                <w:szCs w:val="26"/>
              </w:rPr>
              <w:t xml:space="preserve"> 256 x 256): ≤ 4,0 </w:t>
            </w:r>
            <w:proofErr w:type="spellStart"/>
            <w:r w:rsidRPr="00CC7841">
              <w:rPr>
                <w:sz w:val="26"/>
                <w:szCs w:val="26"/>
              </w:rPr>
              <w:t>ms</w:t>
            </w:r>
            <w:proofErr w:type="spellEnd"/>
          </w:p>
        </w:tc>
      </w:tr>
      <w:tr w:rsidR="002018B3" w:rsidRPr="00CC7841" w14:paraId="3242AE0E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E9FE8C4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37B19234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Thời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gian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hồi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âm</w:t>
            </w:r>
            <w:proofErr w:type="spellEnd"/>
            <w:r w:rsidRPr="00CC7841">
              <w:rPr>
                <w:sz w:val="26"/>
                <w:szCs w:val="26"/>
              </w:rPr>
              <w:t xml:space="preserve"> (TE) </w:t>
            </w:r>
            <w:proofErr w:type="spellStart"/>
            <w:r w:rsidRPr="00CC7841">
              <w:rPr>
                <w:sz w:val="26"/>
                <w:szCs w:val="26"/>
              </w:rPr>
              <w:t>tối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thiểu</w:t>
            </w:r>
            <w:proofErr w:type="spellEnd"/>
            <w:r w:rsidRPr="00CC7841">
              <w:rPr>
                <w:sz w:val="26"/>
                <w:szCs w:val="26"/>
              </w:rPr>
              <w:t xml:space="preserve"> (ma </w:t>
            </w:r>
            <w:proofErr w:type="spellStart"/>
            <w:r w:rsidRPr="00CC7841">
              <w:rPr>
                <w:sz w:val="26"/>
                <w:szCs w:val="26"/>
              </w:rPr>
              <w:t>trận</w:t>
            </w:r>
            <w:proofErr w:type="spellEnd"/>
            <w:r w:rsidRPr="00CC7841">
              <w:rPr>
                <w:sz w:val="26"/>
                <w:szCs w:val="26"/>
              </w:rPr>
              <w:t xml:space="preserve"> 256 x 256): ≤ 2,2 </w:t>
            </w:r>
            <w:proofErr w:type="spellStart"/>
            <w:r w:rsidRPr="00CC7841">
              <w:rPr>
                <w:sz w:val="26"/>
                <w:szCs w:val="26"/>
              </w:rPr>
              <w:t>ms</w:t>
            </w:r>
            <w:proofErr w:type="spellEnd"/>
          </w:p>
        </w:tc>
      </w:tr>
      <w:tr w:rsidR="002018B3" w:rsidRPr="00CC7841" w14:paraId="146EEB6E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31C2EC5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2B3B13AF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Xung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hồi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âm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2D Gradient Echo (GRE)</w:t>
            </w:r>
          </w:p>
        </w:tc>
      </w:tr>
      <w:tr w:rsidR="002018B3" w:rsidRPr="00CC7841" w14:paraId="39BA4731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7E4AA00B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FEAB1F9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Thời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gian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phục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hồi</w:t>
            </w:r>
            <w:proofErr w:type="spellEnd"/>
            <w:r w:rsidRPr="00CC7841">
              <w:rPr>
                <w:sz w:val="26"/>
                <w:szCs w:val="26"/>
              </w:rPr>
              <w:t xml:space="preserve"> (TR) </w:t>
            </w:r>
            <w:proofErr w:type="spellStart"/>
            <w:r w:rsidRPr="00CC7841">
              <w:rPr>
                <w:sz w:val="26"/>
                <w:szCs w:val="26"/>
              </w:rPr>
              <w:t>tối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thiểu</w:t>
            </w:r>
            <w:proofErr w:type="spellEnd"/>
            <w:r w:rsidRPr="00CC7841">
              <w:rPr>
                <w:sz w:val="26"/>
                <w:szCs w:val="26"/>
              </w:rPr>
              <w:t xml:space="preserve"> (ma </w:t>
            </w:r>
            <w:proofErr w:type="spellStart"/>
            <w:r w:rsidRPr="00CC7841">
              <w:rPr>
                <w:sz w:val="26"/>
                <w:szCs w:val="26"/>
              </w:rPr>
              <w:t>trận</w:t>
            </w:r>
            <w:proofErr w:type="spellEnd"/>
            <w:r w:rsidRPr="00CC7841">
              <w:rPr>
                <w:sz w:val="26"/>
                <w:szCs w:val="26"/>
              </w:rPr>
              <w:t xml:space="preserve"> 256 x 256): ≤ 1,2 </w:t>
            </w:r>
            <w:proofErr w:type="spellStart"/>
            <w:r w:rsidRPr="00CC7841">
              <w:rPr>
                <w:sz w:val="26"/>
                <w:szCs w:val="26"/>
              </w:rPr>
              <w:t>ms</w:t>
            </w:r>
            <w:proofErr w:type="spellEnd"/>
          </w:p>
        </w:tc>
      </w:tr>
      <w:tr w:rsidR="002018B3" w:rsidRPr="00CC7841" w14:paraId="4247CDE9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A4A034F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46DC5BD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Thời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gian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hồi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âm</w:t>
            </w:r>
            <w:proofErr w:type="spellEnd"/>
            <w:r w:rsidRPr="00CC7841">
              <w:rPr>
                <w:sz w:val="26"/>
                <w:szCs w:val="26"/>
              </w:rPr>
              <w:t xml:space="preserve"> (TE) </w:t>
            </w:r>
            <w:proofErr w:type="spellStart"/>
            <w:r w:rsidRPr="00CC7841">
              <w:rPr>
                <w:sz w:val="26"/>
                <w:szCs w:val="26"/>
              </w:rPr>
              <w:t>tối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thiểu</w:t>
            </w:r>
            <w:proofErr w:type="spellEnd"/>
            <w:r w:rsidRPr="00CC7841">
              <w:rPr>
                <w:sz w:val="26"/>
                <w:szCs w:val="26"/>
              </w:rPr>
              <w:t xml:space="preserve"> (ma </w:t>
            </w:r>
            <w:proofErr w:type="spellStart"/>
            <w:r w:rsidRPr="00CC7841">
              <w:rPr>
                <w:sz w:val="26"/>
                <w:szCs w:val="26"/>
              </w:rPr>
              <w:t>trận</w:t>
            </w:r>
            <w:proofErr w:type="spellEnd"/>
            <w:r w:rsidRPr="00CC7841">
              <w:rPr>
                <w:sz w:val="26"/>
                <w:szCs w:val="26"/>
              </w:rPr>
              <w:t xml:space="preserve"> 256 x 256): ≤ 0,23 </w:t>
            </w:r>
            <w:proofErr w:type="spellStart"/>
            <w:r w:rsidRPr="00CC7841">
              <w:rPr>
                <w:sz w:val="26"/>
                <w:szCs w:val="26"/>
              </w:rPr>
              <w:t>ms</w:t>
            </w:r>
            <w:proofErr w:type="spellEnd"/>
          </w:p>
        </w:tc>
      </w:tr>
      <w:tr w:rsidR="002018B3" w:rsidRPr="00CC7841" w14:paraId="30688B82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7B32CD9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FCC6C6F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Xung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hồi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âm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3D Gradient Echo (GRE)</w:t>
            </w:r>
          </w:p>
        </w:tc>
      </w:tr>
      <w:tr w:rsidR="002018B3" w:rsidRPr="00CC7841" w14:paraId="2D0CEB93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5BCC202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256BA104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Thời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gian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phục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hồi</w:t>
            </w:r>
            <w:proofErr w:type="spellEnd"/>
            <w:r w:rsidRPr="00CC7841">
              <w:rPr>
                <w:sz w:val="26"/>
                <w:szCs w:val="26"/>
              </w:rPr>
              <w:t xml:space="preserve"> (TR) </w:t>
            </w:r>
            <w:proofErr w:type="spellStart"/>
            <w:r w:rsidRPr="00CC7841">
              <w:rPr>
                <w:sz w:val="26"/>
                <w:szCs w:val="26"/>
              </w:rPr>
              <w:t>tối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thiểu</w:t>
            </w:r>
            <w:proofErr w:type="spellEnd"/>
            <w:r w:rsidRPr="00CC7841">
              <w:rPr>
                <w:sz w:val="26"/>
                <w:szCs w:val="26"/>
              </w:rPr>
              <w:t xml:space="preserve"> (ma </w:t>
            </w:r>
            <w:proofErr w:type="spellStart"/>
            <w:r w:rsidRPr="00CC7841">
              <w:rPr>
                <w:sz w:val="26"/>
                <w:szCs w:val="26"/>
              </w:rPr>
              <w:t>trận</w:t>
            </w:r>
            <w:proofErr w:type="spellEnd"/>
            <w:r w:rsidRPr="00CC7841">
              <w:rPr>
                <w:sz w:val="26"/>
                <w:szCs w:val="26"/>
              </w:rPr>
              <w:t xml:space="preserve"> 256 x 256): ≤ 1,0 </w:t>
            </w:r>
            <w:proofErr w:type="spellStart"/>
            <w:r w:rsidRPr="00CC7841">
              <w:rPr>
                <w:sz w:val="26"/>
                <w:szCs w:val="26"/>
              </w:rPr>
              <w:t>ms</w:t>
            </w:r>
            <w:proofErr w:type="spellEnd"/>
          </w:p>
        </w:tc>
      </w:tr>
      <w:tr w:rsidR="002018B3" w:rsidRPr="00CC7841" w14:paraId="1531C84B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3B62710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5E0587A6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Thời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gian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hồi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âm</w:t>
            </w:r>
            <w:proofErr w:type="spellEnd"/>
            <w:r w:rsidRPr="00CC7841">
              <w:rPr>
                <w:sz w:val="26"/>
                <w:szCs w:val="26"/>
              </w:rPr>
              <w:t xml:space="preserve"> (TE) </w:t>
            </w:r>
            <w:proofErr w:type="spellStart"/>
            <w:r w:rsidRPr="00CC7841">
              <w:rPr>
                <w:sz w:val="26"/>
                <w:szCs w:val="26"/>
              </w:rPr>
              <w:t>tối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thiểu</w:t>
            </w:r>
            <w:proofErr w:type="spellEnd"/>
            <w:r w:rsidRPr="00CC7841">
              <w:rPr>
                <w:sz w:val="26"/>
                <w:szCs w:val="26"/>
              </w:rPr>
              <w:t xml:space="preserve"> (ma </w:t>
            </w:r>
            <w:proofErr w:type="spellStart"/>
            <w:r w:rsidRPr="00CC7841">
              <w:rPr>
                <w:sz w:val="26"/>
                <w:szCs w:val="26"/>
              </w:rPr>
              <w:t>trận</w:t>
            </w:r>
            <w:proofErr w:type="spellEnd"/>
            <w:r w:rsidRPr="00CC7841">
              <w:rPr>
                <w:sz w:val="26"/>
                <w:szCs w:val="26"/>
              </w:rPr>
              <w:t xml:space="preserve"> 256 x 256): ≤ 0,23 </w:t>
            </w:r>
            <w:proofErr w:type="spellStart"/>
            <w:r w:rsidRPr="00CC7841">
              <w:rPr>
                <w:sz w:val="26"/>
                <w:szCs w:val="26"/>
              </w:rPr>
              <w:t>ms</w:t>
            </w:r>
            <w:proofErr w:type="spellEnd"/>
          </w:p>
        </w:tc>
      </w:tr>
      <w:tr w:rsidR="002018B3" w:rsidRPr="00CC7841" w14:paraId="662F25D6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1DDA8AF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1F9D0756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Xung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tạo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hình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hồi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âm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đa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diện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EPI</w:t>
            </w:r>
          </w:p>
        </w:tc>
      </w:tr>
      <w:tr w:rsidR="002018B3" w:rsidRPr="00CC7841" w14:paraId="477DDF59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9CB7A67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E239E54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Thời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gian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phục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hồi</w:t>
            </w:r>
            <w:proofErr w:type="spellEnd"/>
            <w:r w:rsidRPr="00CC7841">
              <w:rPr>
                <w:sz w:val="26"/>
                <w:szCs w:val="26"/>
              </w:rPr>
              <w:t xml:space="preserve"> (TR) </w:t>
            </w:r>
            <w:proofErr w:type="spellStart"/>
            <w:r w:rsidRPr="00CC7841">
              <w:rPr>
                <w:sz w:val="26"/>
                <w:szCs w:val="26"/>
              </w:rPr>
              <w:t>tối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thiểu</w:t>
            </w:r>
            <w:proofErr w:type="spellEnd"/>
            <w:r w:rsidRPr="00CC7841">
              <w:rPr>
                <w:sz w:val="26"/>
                <w:szCs w:val="26"/>
              </w:rPr>
              <w:t xml:space="preserve"> (ma </w:t>
            </w:r>
            <w:proofErr w:type="spellStart"/>
            <w:r w:rsidRPr="00CC7841">
              <w:rPr>
                <w:sz w:val="26"/>
                <w:szCs w:val="26"/>
              </w:rPr>
              <w:t>trận</w:t>
            </w:r>
            <w:proofErr w:type="spellEnd"/>
            <w:r w:rsidRPr="00CC7841">
              <w:rPr>
                <w:sz w:val="26"/>
                <w:szCs w:val="26"/>
              </w:rPr>
              <w:t xml:space="preserve"> 256): ≤ 5 </w:t>
            </w:r>
            <w:proofErr w:type="spellStart"/>
            <w:r w:rsidRPr="00CC7841">
              <w:rPr>
                <w:sz w:val="26"/>
                <w:szCs w:val="26"/>
              </w:rPr>
              <w:t>ms</w:t>
            </w:r>
            <w:proofErr w:type="spellEnd"/>
          </w:p>
        </w:tc>
      </w:tr>
      <w:tr w:rsidR="002018B3" w:rsidRPr="00CC7841" w14:paraId="07E01BB7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2EE2336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4C9AC34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Thời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gian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hồi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âm</w:t>
            </w:r>
            <w:proofErr w:type="spellEnd"/>
            <w:r w:rsidRPr="00CC7841">
              <w:rPr>
                <w:sz w:val="26"/>
                <w:szCs w:val="26"/>
              </w:rPr>
              <w:t xml:space="preserve"> (TE) </w:t>
            </w:r>
            <w:proofErr w:type="spellStart"/>
            <w:r w:rsidRPr="00CC7841">
              <w:rPr>
                <w:sz w:val="26"/>
                <w:szCs w:val="26"/>
              </w:rPr>
              <w:t>tối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thiểu</w:t>
            </w:r>
            <w:proofErr w:type="spellEnd"/>
            <w:r w:rsidRPr="00CC7841">
              <w:rPr>
                <w:sz w:val="26"/>
                <w:szCs w:val="26"/>
              </w:rPr>
              <w:t xml:space="preserve"> (ma </w:t>
            </w:r>
            <w:proofErr w:type="spellStart"/>
            <w:r w:rsidRPr="00CC7841">
              <w:rPr>
                <w:sz w:val="26"/>
                <w:szCs w:val="26"/>
              </w:rPr>
              <w:t>trận</w:t>
            </w:r>
            <w:proofErr w:type="spellEnd"/>
            <w:r w:rsidRPr="00CC7841">
              <w:rPr>
                <w:sz w:val="26"/>
                <w:szCs w:val="26"/>
              </w:rPr>
              <w:t xml:space="preserve"> 256): ≤ 1,6 </w:t>
            </w:r>
            <w:proofErr w:type="spellStart"/>
            <w:r w:rsidRPr="00CC7841">
              <w:rPr>
                <w:sz w:val="26"/>
                <w:szCs w:val="26"/>
              </w:rPr>
              <w:t>ms</w:t>
            </w:r>
            <w:proofErr w:type="spellEnd"/>
          </w:p>
        </w:tc>
      </w:tr>
      <w:tr w:rsidR="002018B3" w:rsidRPr="00CC7841" w14:paraId="7847F9AA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B93E045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330F9806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Tạo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hình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khuếch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tán</w:t>
            </w:r>
            <w:proofErr w:type="spellEnd"/>
          </w:p>
        </w:tc>
      </w:tr>
      <w:tr w:rsidR="002018B3" w:rsidRPr="00CC7841" w14:paraId="5A06E03B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7C41E6A4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73A1366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Giá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trị</w:t>
            </w:r>
            <w:proofErr w:type="spellEnd"/>
            <w:r w:rsidRPr="00CC7841">
              <w:rPr>
                <w:sz w:val="26"/>
                <w:szCs w:val="26"/>
              </w:rPr>
              <w:t xml:space="preserve"> b </w:t>
            </w:r>
            <w:proofErr w:type="spellStart"/>
            <w:r w:rsidRPr="00CC7841">
              <w:rPr>
                <w:sz w:val="26"/>
                <w:szCs w:val="26"/>
              </w:rPr>
              <w:t>tối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đa</w:t>
            </w:r>
            <w:proofErr w:type="spellEnd"/>
            <w:r w:rsidRPr="00CC7841">
              <w:rPr>
                <w:sz w:val="26"/>
                <w:szCs w:val="26"/>
              </w:rPr>
              <w:t xml:space="preserve">: ≥ 10.000 </w:t>
            </w:r>
            <w:proofErr w:type="spellStart"/>
            <w:r w:rsidRPr="00CC7841">
              <w:rPr>
                <w:sz w:val="26"/>
                <w:szCs w:val="26"/>
              </w:rPr>
              <w:t>giây</w:t>
            </w:r>
            <w:proofErr w:type="spellEnd"/>
            <w:r w:rsidRPr="00CC7841">
              <w:rPr>
                <w:sz w:val="26"/>
                <w:szCs w:val="26"/>
              </w:rPr>
              <w:t>/mm2</w:t>
            </w:r>
          </w:p>
        </w:tc>
      </w:tr>
      <w:tr w:rsidR="002018B3" w:rsidRPr="00CC7841" w14:paraId="520C2455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4D52FC4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11966778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Hướng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khuếch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tán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sợi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trục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tối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đa</w:t>
            </w:r>
            <w:proofErr w:type="spellEnd"/>
            <w:r w:rsidRPr="00CC7841">
              <w:rPr>
                <w:sz w:val="26"/>
                <w:szCs w:val="26"/>
              </w:rPr>
              <w:t xml:space="preserve">: ≥ 256 </w:t>
            </w:r>
            <w:proofErr w:type="spellStart"/>
            <w:r w:rsidRPr="00CC7841">
              <w:rPr>
                <w:sz w:val="26"/>
                <w:szCs w:val="26"/>
              </w:rPr>
              <w:t>hướng</w:t>
            </w:r>
            <w:proofErr w:type="spellEnd"/>
          </w:p>
        </w:tc>
      </w:tr>
      <w:tr w:rsidR="002018B3" w:rsidRPr="00CC7841" w14:paraId="7D74B9BA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6DAC47F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1B0FA08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 xml:space="preserve">Các </w:t>
            </w:r>
            <w:proofErr w:type="spellStart"/>
            <w:r w:rsidRPr="00CC7841">
              <w:rPr>
                <w:b/>
                <w:sz w:val="26"/>
                <w:szCs w:val="26"/>
              </w:rPr>
              <w:t>thông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số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độ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phân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giải</w:t>
            </w:r>
            <w:proofErr w:type="spellEnd"/>
          </w:p>
        </w:tc>
      </w:tr>
      <w:tr w:rsidR="002018B3" w:rsidRPr="00CC7841" w14:paraId="491A6155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20616F4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3EAB34EE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Trường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tối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thiểu</w:t>
            </w:r>
            <w:proofErr w:type="spellEnd"/>
            <w:r w:rsidRPr="00CC7841">
              <w:rPr>
                <w:sz w:val="26"/>
                <w:szCs w:val="26"/>
              </w:rPr>
              <w:t>: ≤ 5 mm</w:t>
            </w:r>
          </w:p>
        </w:tc>
      </w:tr>
      <w:tr w:rsidR="002018B3" w:rsidRPr="00CC7841" w14:paraId="045C46AF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1414E6AE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0E24ACD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Độ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dày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lát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cắt</w:t>
            </w:r>
            <w:proofErr w:type="spellEnd"/>
            <w:r w:rsidRPr="00CC7841">
              <w:rPr>
                <w:sz w:val="26"/>
                <w:szCs w:val="26"/>
              </w:rPr>
              <w:t xml:space="preserve"> 2D </w:t>
            </w:r>
            <w:proofErr w:type="spellStart"/>
            <w:r w:rsidRPr="00CC7841">
              <w:rPr>
                <w:sz w:val="26"/>
                <w:szCs w:val="26"/>
              </w:rPr>
              <w:t>mỏng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nhất</w:t>
            </w:r>
            <w:proofErr w:type="spellEnd"/>
            <w:r w:rsidRPr="00CC7841">
              <w:rPr>
                <w:sz w:val="26"/>
                <w:szCs w:val="26"/>
              </w:rPr>
              <w:t>: ≤ 0,1 mm</w:t>
            </w:r>
          </w:p>
        </w:tc>
      </w:tr>
      <w:tr w:rsidR="002018B3" w:rsidRPr="00CC7841" w14:paraId="6DF843DB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310617E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67913C6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Độ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dày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lát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cắt</w:t>
            </w:r>
            <w:proofErr w:type="spellEnd"/>
            <w:r w:rsidRPr="00CC7841">
              <w:rPr>
                <w:sz w:val="26"/>
                <w:szCs w:val="26"/>
              </w:rPr>
              <w:t xml:space="preserve"> 3D </w:t>
            </w:r>
            <w:proofErr w:type="spellStart"/>
            <w:r w:rsidRPr="00CC7841">
              <w:rPr>
                <w:sz w:val="26"/>
                <w:szCs w:val="26"/>
              </w:rPr>
              <w:t>mỏng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nhất</w:t>
            </w:r>
            <w:proofErr w:type="spellEnd"/>
            <w:r w:rsidRPr="00CC7841">
              <w:rPr>
                <w:sz w:val="26"/>
                <w:szCs w:val="26"/>
              </w:rPr>
              <w:t>: ≤ 0,1 mm</w:t>
            </w:r>
          </w:p>
        </w:tc>
      </w:tr>
      <w:tr w:rsidR="002018B3" w:rsidRPr="00CC7841" w14:paraId="6A9D34BC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85019D9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63FC8C3F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Ma </w:t>
            </w:r>
            <w:proofErr w:type="spellStart"/>
            <w:r w:rsidRPr="00CC7841">
              <w:rPr>
                <w:sz w:val="26"/>
                <w:szCs w:val="26"/>
              </w:rPr>
              <w:t>trận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tối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đa</w:t>
            </w:r>
            <w:proofErr w:type="spellEnd"/>
            <w:r w:rsidRPr="00CC7841">
              <w:rPr>
                <w:sz w:val="26"/>
                <w:szCs w:val="26"/>
              </w:rPr>
              <w:t>: ≥ 1024</w:t>
            </w:r>
          </w:p>
        </w:tc>
      </w:tr>
      <w:tr w:rsidR="002018B3" w:rsidRPr="00CC7841" w14:paraId="3D8CE327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2BFD070F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8113" w:type="dxa"/>
            <w:vAlign w:val="center"/>
          </w:tcPr>
          <w:p w14:paraId="2504A078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Bộ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thu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phát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sóng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RF</w:t>
            </w:r>
          </w:p>
        </w:tc>
      </w:tr>
      <w:tr w:rsidR="002018B3" w:rsidRPr="00CC7841" w14:paraId="036D4D4C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0F3148D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686846B4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Công </w:t>
            </w:r>
            <w:proofErr w:type="spellStart"/>
            <w:r w:rsidRPr="00CC7841">
              <w:rPr>
                <w:sz w:val="26"/>
                <w:szCs w:val="26"/>
              </w:rPr>
              <w:t>nghệ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số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hoá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tín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hiệu</w:t>
            </w:r>
            <w:proofErr w:type="spellEnd"/>
            <w:r w:rsidRPr="00CC7841">
              <w:rPr>
                <w:sz w:val="26"/>
                <w:szCs w:val="26"/>
              </w:rPr>
              <w:t xml:space="preserve"> RF </w:t>
            </w:r>
            <w:proofErr w:type="spellStart"/>
            <w:r w:rsidRPr="00CC7841">
              <w:rPr>
                <w:sz w:val="26"/>
                <w:szCs w:val="26"/>
              </w:rPr>
              <w:t>trực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tiếp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trong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phòng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mọi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dữ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liệu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nhận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được</w:t>
            </w:r>
            <w:proofErr w:type="spellEnd"/>
          </w:p>
        </w:tc>
      </w:tr>
      <w:tr w:rsidR="002018B3" w:rsidRPr="00CC7841" w14:paraId="5CE50A65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133B1149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5C12EB98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Sô</w:t>
            </w:r>
            <w:proofErr w:type="spellEnd"/>
            <w:r w:rsidRPr="00CC7841">
              <w:rPr>
                <w:sz w:val="26"/>
                <w:szCs w:val="26"/>
              </w:rPr>
              <w:t xml:space="preserve">́ </w:t>
            </w:r>
            <w:proofErr w:type="spellStart"/>
            <w:r w:rsidRPr="00CC7841">
              <w:rPr>
                <w:sz w:val="26"/>
                <w:szCs w:val="26"/>
              </w:rPr>
              <w:t>kênh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lập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đồng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thời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trong</w:t>
            </w:r>
            <w:proofErr w:type="spellEnd"/>
            <w:r w:rsidRPr="00CC7841">
              <w:rPr>
                <w:sz w:val="26"/>
                <w:szCs w:val="26"/>
              </w:rPr>
              <w:t xml:space="preserve"> 1 </w:t>
            </w:r>
            <w:proofErr w:type="spellStart"/>
            <w:r w:rsidRPr="00CC7841">
              <w:rPr>
                <w:sz w:val="26"/>
                <w:szCs w:val="26"/>
              </w:rPr>
              <w:t>trường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FOV </w:t>
            </w:r>
            <w:proofErr w:type="spellStart"/>
            <w:r w:rsidRPr="00CC7841">
              <w:rPr>
                <w:sz w:val="26"/>
                <w:szCs w:val="26"/>
              </w:rPr>
              <w:t>bàn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không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dịch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chuyển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mỗi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kênh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tạo</w:t>
            </w:r>
            <w:proofErr w:type="spellEnd"/>
            <w:r w:rsidRPr="00CC7841">
              <w:rPr>
                <w:sz w:val="26"/>
                <w:szCs w:val="26"/>
              </w:rPr>
              <w:t xml:space="preserve"> ra </w:t>
            </w:r>
            <w:proofErr w:type="spellStart"/>
            <w:r w:rsidRPr="00CC7841">
              <w:rPr>
                <w:sz w:val="26"/>
                <w:szCs w:val="26"/>
              </w:rPr>
              <w:t>một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phần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hình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lập</w:t>
            </w:r>
            <w:proofErr w:type="spellEnd"/>
            <w:r w:rsidRPr="00CC7841">
              <w:rPr>
                <w:sz w:val="26"/>
                <w:szCs w:val="26"/>
              </w:rPr>
              <w:t xml:space="preserve">: ≥ 64 </w:t>
            </w:r>
            <w:proofErr w:type="spellStart"/>
            <w:r w:rsidRPr="00CC7841">
              <w:rPr>
                <w:sz w:val="26"/>
                <w:szCs w:val="26"/>
              </w:rPr>
              <w:t>kênh</w:t>
            </w:r>
            <w:proofErr w:type="spellEnd"/>
            <w:r w:rsidRPr="00CC7841">
              <w:rPr>
                <w:sz w:val="26"/>
                <w:szCs w:val="26"/>
              </w:rPr>
              <w:t>.</w:t>
            </w:r>
            <w:r w:rsidRPr="00CC7841">
              <w:rPr>
                <w:sz w:val="26"/>
                <w:szCs w:val="26"/>
              </w:rPr>
              <w:br/>
            </w:r>
            <w:proofErr w:type="spellStart"/>
            <w:r w:rsidRPr="00CC7841">
              <w:rPr>
                <w:sz w:val="26"/>
                <w:szCs w:val="26"/>
              </w:rPr>
              <w:t>Hoặc</w:t>
            </w:r>
            <w:proofErr w:type="spellEnd"/>
            <w:r w:rsidRPr="00CC7841">
              <w:rPr>
                <w:sz w:val="26"/>
                <w:szCs w:val="26"/>
              </w:rPr>
              <w:br/>
            </w:r>
            <w:proofErr w:type="spellStart"/>
            <w:r w:rsidRPr="00CC7841">
              <w:rPr>
                <w:sz w:val="26"/>
                <w:szCs w:val="26"/>
              </w:rPr>
              <w:t>trường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hợp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số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hóa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tại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cuộn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(coil) </w:t>
            </w:r>
            <w:proofErr w:type="spellStart"/>
            <w:r w:rsidRPr="00CC7841">
              <w:rPr>
                <w:sz w:val="26"/>
                <w:szCs w:val="26"/>
              </w:rPr>
              <w:t>phải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đảm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số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kênh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kết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hợp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từ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các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cuộn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trong</w:t>
            </w:r>
            <w:proofErr w:type="spellEnd"/>
            <w:r w:rsidRPr="00CC7841">
              <w:rPr>
                <w:sz w:val="26"/>
                <w:szCs w:val="26"/>
              </w:rPr>
              <w:t xml:space="preserve"> 1 FOV ≥ 64 </w:t>
            </w:r>
            <w:proofErr w:type="spellStart"/>
            <w:r w:rsidRPr="00CC7841">
              <w:rPr>
                <w:sz w:val="26"/>
                <w:szCs w:val="26"/>
              </w:rPr>
              <w:t>kênh</w:t>
            </w:r>
            <w:proofErr w:type="spellEnd"/>
          </w:p>
        </w:tc>
      </w:tr>
      <w:tr w:rsidR="002018B3" w:rsidRPr="00CC7841" w14:paraId="16322FE1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9CCBF46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1ED2C091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Tần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số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lấy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mẫu</w:t>
            </w:r>
            <w:proofErr w:type="spellEnd"/>
            <w:r w:rsidRPr="00CC7841">
              <w:rPr>
                <w:sz w:val="26"/>
                <w:szCs w:val="26"/>
              </w:rPr>
              <w:t>: ≥ 80 MHz</w:t>
            </w:r>
          </w:p>
        </w:tc>
      </w:tr>
      <w:tr w:rsidR="002018B3" w:rsidRPr="00CC7841" w14:paraId="2336CF07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1E637CDE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69BA17FA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Đô</w:t>
            </w:r>
            <w:proofErr w:type="spellEnd"/>
            <w:r w:rsidRPr="00CC7841">
              <w:rPr>
                <w:sz w:val="26"/>
                <w:szCs w:val="26"/>
              </w:rPr>
              <w:t xml:space="preserve">̣ </w:t>
            </w:r>
            <w:proofErr w:type="spellStart"/>
            <w:r w:rsidRPr="00CC7841">
              <w:rPr>
                <w:sz w:val="26"/>
                <w:szCs w:val="26"/>
              </w:rPr>
              <w:t>phân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giải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nhận</w:t>
            </w:r>
            <w:proofErr w:type="spellEnd"/>
            <w:r w:rsidRPr="00CC7841">
              <w:rPr>
                <w:sz w:val="26"/>
                <w:szCs w:val="26"/>
              </w:rPr>
              <w:t>: ≥ 32 bit</w:t>
            </w:r>
          </w:p>
        </w:tc>
      </w:tr>
      <w:tr w:rsidR="002018B3" w:rsidRPr="00CC7841" w14:paraId="39597D9B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8B10707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A6755F6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Công </w:t>
            </w:r>
            <w:proofErr w:type="spellStart"/>
            <w:r w:rsidRPr="00CC7841">
              <w:rPr>
                <w:sz w:val="26"/>
                <w:szCs w:val="26"/>
              </w:rPr>
              <w:t>suất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phát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tối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đa</w:t>
            </w:r>
            <w:proofErr w:type="spellEnd"/>
            <w:r w:rsidRPr="00CC7841">
              <w:rPr>
                <w:sz w:val="26"/>
                <w:szCs w:val="26"/>
              </w:rPr>
              <w:t>: ≥ 16 kW</w:t>
            </w:r>
          </w:p>
        </w:tc>
      </w:tr>
      <w:tr w:rsidR="002018B3" w:rsidRPr="00CC7841" w14:paraId="50B264A7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93488D6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8113" w:type="dxa"/>
            <w:vAlign w:val="center"/>
          </w:tcPr>
          <w:p w14:paraId="2F72584E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Bộ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các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cuộn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thu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kèm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phụ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kiện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tiêu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chuẩn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đồng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bộ</w:t>
            </w:r>
            <w:proofErr w:type="spellEnd"/>
            <w:r w:rsidRPr="00CC7841">
              <w:rPr>
                <w:b/>
                <w:sz w:val="26"/>
                <w:szCs w:val="26"/>
              </w:rPr>
              <w:t>:</w:t>
            </w:r>
          </w:p>
        </w:tc>
      </w:tr>
      <w:tr w:rsidR="002018B3" w:rsidRPr="00CC7841" w14:paraId="33007E97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6CC3CF9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>4.1</w:t>
            </w:r>
          </w:p>
        </w:tc>
        <w:tc>
          <w:tcPr>
            <w:tcW w:w="8113" w:type="dxa"/>
            <w:vAlign w:val="center"/>
          </w:tcPr>
          <w:p w14:paraId="444C0249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Cuộn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toàn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thân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tích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hợp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khối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từ</w:t>
            </w:r>
            <w:proofErr w:type="spellEnd"/>
          </w:p>
        </w:tc>
      </w:tr>
      <w:tr w:rsidR="002018B3" w:rsidRPr="00CC7841" w14:paraId="267791C9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505390E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246A8B87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Công </w:t>
            </w:r>
            <w:proofErr w:type="spellStart"/>
            <w:r w:rsidRPr="00CC7841">
              <w:rPr>
                <w:sz w:val="26"/>
                <w:szCs w:val="26"/>
              </w:rPr>
              <w:t>nghệ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phát</w:t>
            </w:r>
            <w:proofErr w:type="spellEnd"/>
          </w:p>
        </w:tc>
      </w:tr>
      <w:tr w:rsidR="002018B3" w:rsidRPr="00CC7841" w14:paraId="20F8E957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4209A65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>4.2</w:t>
            </w:r>
          </w:p>
        </w:tc>
        <w:tc>
          <w:tcPr>
            <w:tcW w:w="8113" w:type="dxa"/>
            <w:vAlign w:val="center"/>
          </w:tcPr>
          <w:p w14:paraId="01CFEE62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Cuộn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đầu</w:t>
            </w:r>
            <w:proofErr w:type="spellEnd"/>
            <w:r w:rsidRPr="00CC7841">
              <w:rPr>
                <w:sz w:val="26"/>
                <w:szCs w:val="26"/>
              </w:rPr>
              <w:t xml:space="preserve"> - </w:t>
            </w:r>
            <w:proofErr w:type="spellStart"/>
            <w:r w:rsidRPr="00CC7841">
              <w:rPr>
                <w:sz w:val="26"/>
                <w:szCs w:val="26"/>
              </w:rPr>
              <w:t>cổ</w:t>
            </w:r>
            <w:proofErr w:type="spellEnd"/>
          </w:p>
        </w:tc>
      </w:tr>
      <w:tr w:rsidR="002018B3" w:rsidRPr="00CC7841" w14:paraId="0F3F8D4B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81C69E1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5169ADB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Số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phần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tử</w:t>
            </w:r>
            <w:proofErr w:type="spellEnd"/>
            <w:r w:rsidRPr="00CC7841">
              <w:rPr>
                <w:sz w:val="26"/>
                <w:szCs w:val="26"/>
              </w:rPr>
              <w:t>/</w:t>
            </w:r>
            <w:proofErr w:type="spellStart"/>
            <w:r w:rsidRPr="00CC7841">
              <w:rPr>
                <w:sz w:val="26"/>
                <w:szCs w:val="26"/>
              </w:rPr>
              <w:t>kênh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lập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của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cuộn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: ≥ 20 </w:t>
            </w:r>
            <w:proofErr w:type="spellStart"/>
            <w:r w:rsidRPr="00CC7841">
              <w:rPr>
                <w:sz w:val="26"/>
                <w:szCs w:val="26"/>
              </w:rPr>
              <w:t>phần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tử</w:t>
            </w:r>
            <w:proofErr w:type="spellEnd"/>
            <w:r w:rsidRPr="00CC7841">
              <w:rPr>
                <w:sz w:val="26"/>
                <w:szCs w:val="26"/>
              </w:rPr>
              <w:t>/</w:t>
            </w:r>
            <w:proofErr w:type="spellStart"/>
            <w:r w:rsidRPr="00CC7841">
              <w:rPr>
                <w:sz w:val="26"/>
                <w:szCs w:val="26"/>
              </w:rPr>
              <w:t>kênh</w:t>
            </w:r>
            <w:proofErr w:type="spellEnd"/>
          </w:p>
        </w:tc>
      </w:tr>
      <w:tr w:rsidR="002018B3" w:rsidRPr="00CC7841" w14:paraId="135DA300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141C1F89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15F28178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Số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kênh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>/</w:t>
            </w:r>
            <w:proofErr w:type="spellStart"/>
            <w:r w:rsidRPr="00CC7841">
              <w:rPr>
                <w:sz w:val="26"/>
                <w:szCs w:val="26"/>
              </w:rPr>
              <w:t>phần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tối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trong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một</w:t>
            </w:r>
            <w:proofErr w:type="spellEnd"/>
            <w:r w:rsidRPr="00CC7841">
              <w:rPr>
                <w:sz w:val="26"/>
                <w:szCs w:val="26"/>
              </w:rPr>
              <w:t xml:space="preserve"> FOV </w:t>
            </w:r>
            <w:proofErr w:type="spellStart"/>
            <w:r w:rsidRPr="00CC7841">
              <w:rPr>
                <w:sz w:val="26"/>
                <w:szCs w:val="26"/>
              </w:rPr>
              <w:t>khi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kết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hợp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cuộn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: ≥ 40 </w:t>
            </w:r>
            <w:proofErr w:type="spellStart"/>
            <w:r w:rsidRPr="00CC7841">
              <w:rPr>
                <w:sz w:val="26"/>
                <w:szCs w:val="26"/>
              </w:rPr>
              <w:t>kênh</w:t>
            </w:r>
            <w:proofErr w:type="spellEnd"/>
            <w:r w:rsidRPr="00CC7841">
              <w:rPr>
                <w:sz w:val="26"/>
                <w:szCs w:val="26"/>
              </w:rPr>
              <w:t>/</w:t>
            </w:r>
            <w:proofErr w:type="spellStart"/>
            <w:r w:rsidRPr="00CC7841">
              <w:rPr>
                <w:sz w:val="26"/>
                <w:szCs w:val="26"/>
              </w:rPr>
              <w:t>phần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tử</w:t>
            </w:r>
            <w:proofErr w:type="spellEnd"/>
          </w:p>
        </w:tc>
      </w:tr>
      <w:tr w:rsidR="002018B3" w:rsidRPr="00CC7841" w14:paraId="087CE600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A42F8A4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>4.3</w:t>
            </w:r>
          </w:p>
        </w:tc>
        <w:tc>
          <w:tcPr>
            <w:tcW w:w="8113" w:type="dxa"/>
            <w:vAlign w:val="center"/>
          </w:tcPr>
          <w:p w14:paraId="4649638D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Cuộn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thân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sau</w:t>
            </w:r>
            <w:proofErr w:type="spellEnd"/>
          </w:p>
        </w:tc>
      </w:tr>
      <w:tr w:rsidR="002018B3" w:rsidRPr="00CC7841" w14:paraId="4DEC0544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A90564E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E4BD30A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Độ</w:t>
            </w:r>
            <w:proofErr w:type="spellEnd"/>
            <w:r w:rsidRPr="00CC7841">
              <w:rPr>
                <w:sz w:val="26"/>
                <w:szCs w:val="26"/>
              </w:rPr>
              <w:t xml:space="preserve"> bao </w:t>
            </w:r>
            <w:proofErr w:type="spellStart"/>
            <w:r w:rsidRPr="00CC7841">
              <w:rPr>
                <w:sz w:val="26"/>
                <w:szCs w:val="26"/>
              </w:rPr>
              <w:t>phủ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theo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chiều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dài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bệnh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nhân</w:t>
            </w:r>
            <w:proofErr w:type="spellEnd"/>
            <w:r w:rsidRPr="00CC7841">
              <w:rPr>
                <w:sz w:val="26"/>
                <w:szCs w:val="26"/>
              </w:rPr>
              <w:t>: ≥ 100 cm</w:t>
            </w:r>
          </w:p>
        </w:tc>
      </w:tr>
      <w:tr w:rsidR="002018B3" w:rsidRPr="00CC7841" w14:paraId="1EF6D305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7292EB59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95BB9E2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Số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phần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tử</w:t>
            </w:r>
            <w:proofErr w:type="spellEnd"/>
            <w:r w:rsidRPr="00CC7841">
              <w:rPr>
                <w:sz w:val="26"/>
                <w:szCs w:val="26"/>
              </w:rPr>
              <w:t>/</w:t>
            </w:r>
            <w:proofErr w:type="spellStart"/>
            <w:r w:rsidRPr="00CC7841">
              <w:rPr>
                <w:sz w:val="26"/>
                <w:szCs w:val="26"/>
              </w:rPr>
              <w:t>kênh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lập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của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cuộn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: ≥ 32 </w:t>
            </w:r>
            <w:proofErr w:type="spellStart"/>
            <w:r w:rsidRPr="00CC7841">
              <w:rPr>
                <w:sz w:val="26"/>
                <w:szCs w:val="26"/>
              </w:rPr>
              <w:t>phần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tử</w:t>
            </w:r>
            <w:proofErr w:type="spellEnd"/>
            <w:r w:rsidRPr="00CC7841">
              <w:rPr>
                <w:sz w:val="26"/>
                <w:szCs w:val="26"/>
              </w:rPr>
              <w:t>/</w:t>
            </w:r>
            <w:proofErr w:type="spellStart"/>
            <w:r w:rsidRPr="00CC7841">
              <w:rPr>
                <w:sz w:val="26"/>
                <w:szCs w:val="26"/>
              </w:rPr>
              <w:t>kênh</w:t>
            </w:r>
            <w:proofErr w:type="spellEnd"/>
          </w:p>
        </w:tc>
      </w:tr>
      <w:tr w:rsidR="002018B3" w:rsidRPr="00CC7841" w14:paraId="7B9ABE39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7E0A17F7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644664ED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Số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kênh</w:t>
            </w:r>
            <w:proofErr w:type="spellEnd"/>
            <w:r w:rsidRPr="00CC7841">
              <w:rPr>
                <w:sz w:val="26"/>
                <w:szCs w:val="26"/>
              </w:rPr>
              <w:t xml:space="preserve"> (</w:t>
            </w:r>
            <w:proofErr w:type="spellStart"/>
            <w:r w:rsidRPr="00CC7841">
              <w:rPr>
                <w:sz w:val="26"/>
                <w:szCs w:val="26"/>
              </w:rPr>
              <w:t>hoặc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số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phần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tử</w:t>
            </w:r>
            <w:proofErr w:type="spellEnd"/>
            <w:r w:rsidRPr="00CC7841">
              <w:rPr>
                <w:sz w:val="26"/>
                <w:szCs w:val="26"/>
              </w:rPr>
              <w:t xml:space="preserve">) </w:t>
            </w:r>
            <w:proofErr w:type="spellStart"/>
            <w:r w:rsidRPr="00CC7841">
              <w:rPr>
                <w:sz w:val="26"/>
                <w:szCs w:val="26"/>
              </w:rPr>
              <w:t>lớn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nhất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có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trong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một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trường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(FOV) </w:t>
            </w:r>
            <w:proofErr w:type="spellStart"/>
            <w:r w:rsidRPr="00CC7841">
              <w:rPr>
                <w:sz w:val="26"/>
                <w:szCs w:val="26"/>
              </w:rPr>
              <w:t>khi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kết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hợp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cuộn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khác</w:t>
            </w:r>
            <w:proofErr w:type="spellEnd"/>
            <w:r w:rsidRPr="00CC7841">
              <w:rPr>
                <w:sz w:val="26"/>
                <w:szCs w:val="26"/>
              </w:rPr>
              <w:t>: ≥ 40</w:t>
            </w:r>
          </w:p>
        </w:tc>
      </w:tr>
      <w:tr w:rsidR="002018B3" w:rsidRPr="00CC7841" w14:paraId="20EF565C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7A8080A6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>4.4</w:t>
            </w:r>
          </w:p>
        </w:tc>
        <w:tc>
          <w:tcPr>
            <w:tcW w:w="8113" w:type="dxa"/>
            <w:vAlign w:val="center"/>
          </w:tcPr>
          <w:p w14:paraId="2ED44888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Cuộn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thân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trước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mềm</w:t>
            </w:r>
            <w:proofErr w:type="spellEnd"/>
          </w:p>
        </w:tc>
      </w:tr>
      <w:tr w:rsidR="002018B3" w:rsidRPr="00CC7841" w14:paraId="0A0A80F5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18D0CFCE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1DC0D726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Số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phần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tử</w:t>
            </w:r>
            <w:proofErr w:type="spellEnd"/>
            <w:r w:rsidRPr="00CC7841">
              <w:rPr>
                <w:sz w:val="26"/>
                <w:szCs w:val="26"/>
              </w:rPr>
              <w:t>/</w:t>
            </w:r>
            <w:proofErr w:type="spellStart"/>
            <w:r w:rsidRPr="00CC7841">
              <w:rPr>
                <w:sz w:val="26"/>
                <w:szCs w:val="26"/>
              </w:rPr>
              <w:t>kênh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lập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của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cuộn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: ≥ 16 </w:t>
            </w:r>
            <w:proofErr w:type="spellStart"/>
            <w:r w:rsidRPr="00CC7841">
              <w:rPr>
                <w:sz w:val="26"/>
                <w:szCs w:val="26"/>
              </w:rPr>
              <w:t>phần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tử</w:t>
            </w:r>
            <w:proofErr w:type="spellEnd"/>
            <w:r w:rsidRPr="00CC7841">
              <w:rPr>
                <w:sz w:val="26"/>
                <w:szCs w:val="26"/>
              </w:rPr>
              <w:t>/</w:t>
            </w:r>
            <w:proofErr w:type="spellStart"/>
            <w:r w:rsidRPr="00CC7841">
              <w:rPr>
                <w:sz w:val="26"/>
                <w:szCs w:val="26"/>
              </w:rPr>
              <w:t>kênh</w:t>
            </w:r>
            <w:proofErr w:type="spellEnd"/>
          </w:p>
        </w:tc>
      </w:tr>
      <w:tr w:rsidR="002018B3" w:rsidRPr="00CC7841" w14:paraId="75A0CED4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001FAAA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76FA266B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Số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kênh</w:t>
            </w:r>
            <w:proofErr w:type="spellEnd"/>
            <w:r w:rsidRPr="00CC7841">
              <w:rPr>
                <w:sz w:val="26"/>
                <w:szCs w:val="26"/>
              </w:rPr>
              <w:t xml:space="preserve"> (</w:t>
            </w:r>
            <w:proofErr w:type="spellStart"/>
            <w:r w:rsidRPr="00CC7841">
              <w:rPr>
                <w:sz w:val="26"/>
                <w:szCs w:val="26"/>
              </w:rPr>
              <w:t>hoặc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số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phần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tử</w:t>
            </w:r>
            <w:proofErr w:type="spellEnd"/>
            <w:r w:rsidRPr="00CC7841">
              <w:rPr>
                <w:sz w:val="26"/>
                <w:szCs w:val="26"/>
              </w:rPr>
              <w:t xml:space="preserve">) </w:t>
            </w:r>
            <w:proofErr w:type="spellStart"/>
            <w:r w:rsidRPr="00CC7841">
              <w:rPr>
                <w:sz w:val="26"/>
                <w:szCs w:val="26"/>
              </w:rPr>
              <w:t>lớn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nhất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có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trong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một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trường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(FOV) </w:t>
            </w:r>
            <w:proofErr w:type="spellStart"/>
            <w:r w:rsidRPr="00CC7841">
              <w:rPr>
                <w:sz w:val="26"/>
                <w:szCs w:val="26"/>
              </w:rPr>
              <w:t>khi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kết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hợp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cuộn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khác</w:t>
            </w:r>
            <w:proofErr w:type="spellEnd"/>
            <w:r w:rsidRPr="00CC7841">
              <w:rPr>
                <w:sz w:val="26"/>
                <w:szCs w:val="26"/>
              </w:rPr>
              <w:t>: ≥ 45.</w:t>
            </w:r>
          </w:p>
        </w:tc>
      </w:tr>
      <w:tr w:rsidR="002018B3" w:rsidRPr="00CC7841" w14:paraId="76801A6D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52B93E0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63D4D1C3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Độ</w:t>
            </w:r>
            <w:proofErr w:type="spellEnd"/>
            <w:r w:rsidRPr="00CC7841">
              <w:rPr>
                <w:sz w:val="26"/>
                <w:szCs w:val="26"/>
              </w:rPr>
              <w:t xml:space="preserve"> bao </w:t>
            </w:r>
            <w:proofErr w:type="spellStart"/>
            <w:r w:rsidRPr="00CC7841">
              <w:rPr>
                <w:sz w:val="26"/>
                <w:szCs w:val="26"/>
              </w:rPr>
              <w:t>phủ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của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cuộn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theo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hai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chiều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trong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một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lần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định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vị</w:t>
            </w:r>
            <w:proofErr w:type="spellEnd"/>
            <w:r w:rsidRPr="00CC7841">
              <w:rPr>
                <w:sz w:val="26"/>
                <w:szCs w:val="26"/>
              </w:rPr>
              <w:t>: ≥ 60cm x 50cm</w:t>
            </w:r>
          </w:p>
        </w:tc>
      </w:tr>
      <w:tr w:rsidR="002018B3" w:rsidRPr="00CC7841" w14:paraId="2445E242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2B82B9B7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511B6D88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Dùng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kết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hợp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cuộn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cột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sống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để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hình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ngực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bụng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chậu</w:t>
            </w:r>
            <w:proofErr w:type="spellEnd"/>
          </w:p>
        </w:tc>
      </w:tr>
      <w:tr w:rsidR="002018B3" w:rsidRPr="00CC7841" w14:paraId="66072EBF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2805CE60" w14:textId="77777777" w:rsidR="002018B3" w:rsidRPr="00CC7841" w:rsidRDefault="002018B3" w:rsidP="00A95E19">
            <w:pPr>
              <w:jc w:val="center"/>
              <w:rPr>
                <w:b/>
                <w:bCs/>
                <w:sz w:val="26"/>
                <w:szCs w:val="26"/>
              </w:rPr>
            </w:pPr>
            <w:r w:rsidRPr="00CC7841">
              <w:rPr>
                <w:b/>
                <w:bCs/>
                <w:sz w:val="26"/>
                <w:szCs w:val="26"/>
              </w:rPr>
              <w:t>TÍNH NĂNG ƯU VIỆT</w:t>
            </w:r>
          </w:p>
        </w:tc>
        <w:tc>
          <w:tcPr>
            <w:tcW w:w="8113" w:type="dxa"/>
            <w:vAlign w:val="center"/>
          </w:tcPr>
          <w:p w14:paraId="01CB0EE6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Sử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dụng</w:t>
            </w:r>
            <w:proofErr w:type="spellEnd"/>
            <w:r w:rsidRPr="00CC7841">
              <w:rPr>
                <w:sz w:val="26"/>
                <w:szCs w:val="26"/>
              </w:rPr>
              <w:t xml:space="preserve"> 1 </w:t>
            </w:r>
            <w:proofErr w:type="spellStart"/>
            <w:r w:rsidRPr="00CC7841">
              <w:rPr>
                <w:sz w:val="26"/>
                <w:szCs w:val="26"/>
              </w:rPr>
              <w:t>cuộn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giúp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linh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hoạt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trong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quá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trình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dụng</w:t>
            </w:r>
            <w:proofErr w:type="spellEnd"/>
          </w:p>
        </w:tc>
      </w:tr>
      <w:tr w:rsidR="002018B3" w:rsidRPr="00CC7841" w14:paraId="576DC794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C994123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>4.5</w:t>
            </w:r>
          </w:p>
        </w:tc>
        <w:tc>
          <w:tcPr>
            <w:tcW w:w="8113" w:type="dxa"/>
            <w:vAlign w:val="center"/>
          </w:tcPr>
          <w:p w14:paraId="5E64ADD6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Cuộn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năng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cỡ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lớn</w:t>
            </w:r>
            <w:proofErr w:type="spellEnd"/>
            <w:r w:rsidRPr="00CC7841">
              <w:rPr>
                <w:sz w:val="26"/>
                <w:szCs w:val="26"/>
              </w:rPr>
              <w:t>:</w:t>
            </w:r>
          </w:p>
        </w:tc>
      </w:tr>
      <w:tr w:rsidR="002018B3" w:rsidRPr="00CC7841" w14:paraId="53A2029F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298E54A1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5451727D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Số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phần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tử</w:t>
            </w:r>
            <w:proofErr w:type="spellEnd"/>
            <w:r w:rsidRPr="00CC7841">
              <w:rPr>
                <w:sz w:val="26"/>
                <w:szCs w:val="26"/>
              </w:rPr>
              <w:t>/</w:t>
            </w:r>
            <w:proofErr w:type="spellStart"/>
            <w:r w:rsidRPr="00CC7841">
              <w:rPr>
                <w:sz w:val="26"/>
                <w:szCs w:val="26"/>
              </w:rPr>
              <w:t>kênh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lập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của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cuộn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: ≥ 16 </w:t>
            </w:r>
            <w:proofErr w:type="spellStart"/>
            <w:r w:rsidRPr="00CC7841">
              <w:rPr>
                <w:sz w:val="26"/>
                <w:szCs w:val="26"/>
              </w:rPr>
              <w:t>phần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tử</w:t>
            </w:r>
            <w:proofErr w:type="spellEnd"/>
            <w:r w:rsidRPr="00CC7841">
              <w:rPr>
                <w:sz w:val="26"/>
                <w:szCs w:val="26"/>
              </w:rPr>
              <w:t>/</w:t>
            </w:r>
            <w:proofErr w:type="spellStart"/>
            <w:r w:rsidRPr="00CC7841">
              <w:rPr>
                <w:sz w:val="26"/>
                <w:szCs w:val="26"/>
              </w:rPr>
              <w:t>kênh</w:t>
            </w:r>
            <w:proofErr w:type="spellEnd"/>
          </w:p>
        </w:tc>
      </w:tr>
      <w:tr w:rsidR="002018B3" w:rsidRPr="00CC7841" w14:paraId="7DEB50F9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94B661B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lastRenderedPageBreak/>
              <w:t>4.6</w:t>
            </w:r>
          </w:p>
        </w:tc>
        <w:tc>
          <w:tcPr>
            <w:tcW w:w="8113" w:type="dxa"/>
            <w:vAlign w:val="center"/>
          </w:tcPr>
          <w:p w14:paraId="2C98D335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Cuộn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năng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cao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cỡ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vừa</w:t>
            </w:r>
            <w:proofErr w:type="spellEnd"/>
            <w:r w:rsidRPr="00CC7841">
              <w:rPr>
                <w:sz w:val="26"/>
                <w:szCs w:val="26"/>
              </w:rPr>
              <w:t xml:space="preserve">/ </w:t>
            </w:r>
            <w:proofErr w:type="spellStart"/>
            <w:r w:rsidRPr="00CC7841">
              <w:rPr>
                <w:sz w:val="26"/>
                <w:szCs w:val="26"/>
              </w:rPr>
              <w:t>nhỏ</w:t>
            </w:r>
            <w:proofErr w:type="spellEnd"/>
            <w:r w:rsidRPr="00CC7841">
              <w:rPr>
                <w:sz w:val="26"/>
                <w:szCs w:val="26"/>
              </w:rPr>
              <w:t>:</w:t>
            </w:r>
          </w:p>
        </w:tc>
      </w:tr>
      <w:tr w:rsidR="002018B3" w:rsidRPr="00CC7841" w14:paraId="34EEBC72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78E4D8D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3942060C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Số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phần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tử</w:t>
            </w:r>
            <w:proofErr w:type="spellEnd"/>
            <w:r w:rsidRPr="00CC7841">
              <w:rPr>
                <w:sz w:val="26"/>
                <w:szCs w:val="26"/>
              </w:rPr>
              <w:t>/</w:t>
            </w:r>
            <w:proofErr w:type="spellStart"/>
            <w:r w:rsidRPr="00CC7841">
              <w:rPr>
                <w:sz w:val="26"/>
                <w:szCs w:val="26"/>
              </w:rPr>
              <w:t>kênh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lập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của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cuộn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: ≥ 16 </w:t>
            </w:r>
            <w:proofErr w:type="spellStart"/>
            <w:r w:rsidRPr="00CC7841">
              <w:rPr>
                <w:sz w:val="26"/>
                <w:szCs w:val="26"/>
              </w:rPr>
              <w:t>phần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tử</w:t>
            </w:r>
            <w:proofErr w:type="spellEnd"/>
            <w:r w:rsidRPr="00CC7841">
              <w:rPr>
                <w:sz w:val="26"/>
                <w:szCs w:val="26"/>
              </w:rPr>
              <w:t>/</w:t>
            </w:r>
            <w:proofErr w:type="spellStart"/>
            <w:r w:rsidRPr="00CC7841">
              <w:rPr>
                <w:sz w:val="26"/>
                <w:szCs w:val="26"/>
              </w:rPr>
              <w:t>kênh</w:t>
            </w:r>
            <w:proofErr w:type="spellEnd"/>
          </w:p>
        </w:tc>
      </w:tr>
      <w:tr w:rsidR="002018B3" w:rsidRPr="00CC7841" w14:paraId="2928E852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5C04332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>4.7</w:t>
            </w:r>
          </w:p>
        </w:tc>
        <w:tc>
          <w:tcPr>
            <w:tcW w:w="8113" w:type="dxa"/>
            <w:vAlign w:val="center"/>
          </w:tcPr>
          <w:p w14:paraId="7BDEB093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Cuộn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vú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có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hỗ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trợ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sinh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thiết</w:t>
            </w:r>
            <w:proofErr w:type="spellEnd"/>
          </w:p>
        </w:tc>
      </w:tr>
      <w:tr w:rsidR="002018B3" w:rsidRPr="00CC7841" w14:paraId="4BA2AA27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21656171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957E2C0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Số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phần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tử</w:t>
            </w:r>
            <w:proofErr w:type="spellEnd"/>
            <w:r w:rsidRPr="00CC7841">
              <w:rPr>
                <w:sz w:val="26"/>
                <w:szCs w:val="26"/>
              </w:rPr>
              <w:t>/</w:t>
            </w:r>
            <w:proofErr w:type="spellStart"/>
            <w:r w:rsidRPr="00CC7841">
              <w:rPr>
                <w:sz w:val="26"/>
                <w:szCs w:val="26"/>
              </w:rPr>
              <w:t>kênh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lập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của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cuộn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: ≥ 8 </w:t>
            </w:r>
            <w:proofErr w:type="spellStart"/>
            <w:r w:rsidRPr="00CC7841">
              <w:rPr>
                <w:sz w:val="26"/>
                <w:szCs w:val="26"/>
              </w:rPr>
              <w:t>phần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tử</w:t>
            </w:r>
            <w:proofErr w:type="spellEnd"/>
            <w:r w:rsidRPr="00CC7841">
              <w:rPr>
                <w:sz w:val="26"/>
                <w:szCs w:val="26"/>
              </w:rPr>
              <w:t>/</w:t>
            </w:r>
            <w:proofErr w:type="spellStart"/>
            <w:r w:rsidRPr="00CC7841">
              <w:rPr>
                <w:sz w:val="26"/>
                <w:szCs w:val="26"/>
              </w:rPr>
              <w:t>kênh</w:t>
            </w:r>
            <w:proofErr w:type="spellEnd"/>
          </w:p>
        </w:tc>
      </w:tr>
      <w:tr w:rsidR="002018B3" w:rsidRPr="00CC7841" w14:paraId="556549C7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A66822B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99C89F6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Có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cửa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sổ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hỗ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trợ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thực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hiện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sinh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thiết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vú</w:t>
            </w:r>
            <w:proofErr w:type="spellEnd"/>
            <w:r w:rsidRPr="00CC7841">
              <w:rPr>
                <w:sz w:val="26"/>
                <w:szCs w:val="26"/>
              </w:rPr>
              <w:t>.</w:t>
            </w:r>
          </w:p>
        </w:tc>
      </w:tr>
      <w:tr w:rsidR="002018B3" w:rsidRPr="00CC7841" w14:paraId="7A42382C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29CC45F7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8113" w:type="dxa"/>
            <w:vAlign w:val="center"/>
          </w:tcPr>
          <w:p w14:paraId="1CA4D313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Bàn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bệnh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nhân</w:t>
            </w:r>
            <w:proofErr w:type="spellEnd"/>
          </w:p>
        </w:tc>
      </w:tr>
      <w:tr w:rsidR="002018B3" w:rsidRPr="00CC7841" w14:paraId="29A8D137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971D9A2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7FB6FA2F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Tải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trọng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bệnh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nhân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tối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đa</w:t>
            </w:r>
            <w:proofErr w:type="spellEnd"/>
            <w:r w:rsidRPr="00CC7841">
              <w:rPr>
                <w:sz w:val="26"/>
                <w:szCs w:val="26"/>
              </w:rPr>
              <w:t>: ≥ 250 kg</w:t>
            </w:r>
          </w:p>
        </w:tc>
      </w:tr>
      <w:tr w:rsidR="002018B3" w:rsidRPr="00CC7841" w14:paraId="126C6920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C6EF370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577DDBF7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Chiều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cao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bàn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nhất</w:t>
            </w:r>
            <w:proofErr w:type="spellEnd"/>
            <w:r w:rsidRPr="00CC7841">
              <w:rPr>
                <w:sz w:val="26"/>
                <w:szCs w:val="26"/>
              </w:rPr>
              <w:t>: ≤ 60 cm</w:t>
            </w:r>
          </w:p>
        </w:tc>
      </w:tr>
      <w:tr w:rsidR="002018B3" w:rsidRPr="00CC7841" w14:paraId="23BD0120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409B4A8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63648E89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Khoảng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dịch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chuyển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dọc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bàn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tối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đa</w:t>
            </w:r>
            <w:proofErr w:type="spellEnd"/>
            <w:r w:rsidRPr="00CC7841">
              <w:rPr>
                <w:sz w:val="26"/>
                <w:szCs w:val="26"/>
              </w:rPr>
              <w:t>: ≥ 2600 mm</w:t>
            </w:r>
          </w:p>
        </w:tc>
      </w:tr>
      <w:tr w:rsidR="002018B3" w:rsidRPr="00CC7841" w14:paraId="32BFBB66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24E0FCEC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6653AA78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Khoảng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tối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đa</w:t>
            </w:r>
            <w:proofErr w:type="spellEnd"/>
            <w:r w:rsidRPr="00CC7841">
              <w:rPr>
                <w:sz w:val="26"/>
                <w:szCs w:val="26"/>
              </w:rPr>
              <w:t>: ≥ 1800 mm</w:t>
            </w:r>
          </w:p>
        </w:tc>
      </w:tr>
      <w:tr w:rsidR="002018B3" w:rsidRPr="00CC7841" w14:paraId="35CD4A19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08510ED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BE6F18C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Bàn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có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thể</w:t>
            </w:r>
            <w:proofErr w:type="spellEnd"/>
            <w:r w:rsidRPr="00CC7841">
              <w:rPr>
                <w:sz w:val="26"/>
                <w:szCs w:val="26"/>
              </w:rPr>
              <w:t xml:space="preserve"> di </w:t>
            </w:r>
            <w:proofErr w:type="spellStart"/>
            <w:r w:rsidRPr="00CC7841">
              <w:rPr>
                <w:sz w:val="26"/>
                <w:szCs w:val="26"/>
              </w:rPr>
              <w:t>chuyển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nhiều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tốc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</w:t>
            </w:r>
            <w:proofErr w:type="spellEnd"/>
            <w:r w:rsidRPr="00CC7841">
              <w:rPr>
                <w:sz w:val="26"/>
                <w:szCs w:val="26"/>
              </w:rPr>
              <w:t xml:space="preserve">: ≥ 2 </w:t>
            </w:r>
            <w:proofErr w:type="spellStart"/>
            <w:r w:rsidRPr="00CC7841">
              <w:rPr>
                <w:sz w:val="26"/>
                <w:szCs w:val="26"/>
              </w:rPr>
              <w:t>tốc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</w:t>
            </w:r>
            <w:proofErr w:type="spellEnd"/>
          </w:p>
        </w:tc>
      </w:tr>
      <w:tr w:rsidR="002018B3" w:rsidRPr="00CC7841" w14:paraId="52603A60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1FA075F1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8113" w:type="dxa"/>
            <w:vAlign w:val="center"/>
          </w:tcPr>
          <w:p w14:paraId="69D95A0B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Hệ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thống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điều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khiển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và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xử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lý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hình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ảnh</w:t>
            </w:r>
            <w:proofErr w:type="spellEnd"/>
          </w:p>
        </w:tc>
      </w:tr>
      <w:tr w:rsidR="002018B3" w:rsidRPr="00CC7841" w14:paraId="2C5B1BE6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0AC61AC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02BD370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lý</w:t>
            </w:r>
            <w:proofErr w:type="spellEnd"/>
            <w:r w:rsidRPr="00CC7841">
              <w:rPr>
                <w:sz w:val="26"/>
                <w:szCs w:val="26"/>
              </w:rPr>
              <w:t xml:space="preserve"> Intel Xeon </w:t>
            </w:r>
            <w:proofErr w:type="spellStart"/>
            <w:r w:rsidRPr="00CC7841">
              <w:rPr>
                <w:sz w:val="26"/>
                <w:szCs w:val="26"/>
              </w:rPr>
              <w:t>hoặc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đương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có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tốc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</w:t>
            </w:r>
            <w:proofErr w:type="spellEnd"/>
            <w:r w:rsidRPr="00CC7841">
              <w:rPr>
                <w:sz w:val="26"/>
                <w:szCs w:val="26"/>
              </w:rPr>
              <w:t>: ≥ 3,0 GHz</w:t>
            </w:r>
          </w:p>
        </w:tc>
      </w:tr>
      <w:tr w:rsidR="002018B3" w:rsidRPr="00CC7841" w14:paraId="1D493EED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E4A007A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380119D8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Dung </w:t>
            </w:r>
            <w:proofErr w:type="spellStart"/>
            <w:r w:rsidRPr="00CC7841">
              <w:rPr>
                <w:sz w:val="26"/>
                <w:szCs w:val="26"/>
              </w:rPr>
              <w:t>lượng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nhớ</w:t>
            </w:r>
            <w:proofErr w:type="spellEnd"/>
            <w:r w:rsidRPr="00CC7841">
              <w:rPr>
                <w:sz w:val="26"/>
                <w:szCs w:val="26"/>
              </w:rPr>
              <w:t xml:space="preserve"> RAM: ≥ 64 GB</w:t>
            </w:r>
          </w:p>
        </w:tc>
      </w:tr>
      <w:tr w:rsidR="002018B3" w:rsidRPr="00CC7841" w14:paraId="1FE24F37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1DFFBA34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769727E4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Dung </w:t>
            </w:r>
            <w:proofErr w:type="spellStart"/>
            <w:r w:rsidRPr="00CC7841">
              <w:rPr>
                <w:sz w:val="26"/>
                <w:szCs w:val="26"/>
              </w:rPr>
              <w:t>lượng</w:t>
            </w:r>
            <w:proofErr w:type="spellEnd"/>
            <w:r w:rsidRPr="00CC7841">
              <w:rPr>
                <w:sz w:val="26"/>
                <w:szCs w:val="26"/>
              </w:rPr>
              <w:t xml:space="preserve"> ổ </w:t>
            </w:r>
            <w:proofErr w:type="spellStart"/>
            <w:r w:rsidRPr="00CC7841">
              <w:rPr>
                <w:sz w:val="26"/>
                <w:szCs w:val="26"/>
              </w:rPr>
              <w:t>cứng</w:t>
            </w:r>
            <w:proofErr w:type="spellEnd"/>
            <w:r w:rsidRPr="00CC7841">
              <w:rPr>
                <w:sz w:val="26"/>
                <w:szCs w:val="26"/>
              </w:rPr>
              <w:t>: ≥ 1024 GB SSD</w:t>
            </w:r>
          </w:p>
        </w:tc>
      </w:tr>
      <w:tr w:rsidR="002018B3" w:rsidRPr="00CC7841" w14:paraId="6546A74D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805AE59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1CFE5D1B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Có</w:t>
            </w:r>
            <w:proofErr w:type="spellEnd"/>
            <w:r w:rsidRPr="00CC7841">
              <w:rPr>
                <w:sz w:val="26"/>
                <w:szCs w:val="26"/>
              </w:rPr>
              <w:t xml:space="preserve"> ổ </w:t>
            </w:r>
            <w:proofErr w:type="spellStart"/>
            <w:r w:rsidRPr="00CC7841">
              <w:rPr>
                <w:sz w:val="26"/>
                <w:szCs w:val="26"/>
              </w:rPr>
              <w:t>đĩa</w:t>
            </w:r>
            <w:proofErr w:type="spellEnd"/>
            <w:r w:rsidRPr="00CC7841">
              <w:rPr>
                <w:sz w:val="26"/>
                <w:szCs w:val="26"/>
              </w:rPr>
              <w:t xml:space="preserve"> CD/DVD</w:t>
            </w:r>
          </w:p>
        </w:tc>
      </w:tr>
      <w:tr w:rsidR="002018B3" w:rsidRPr="00CC7841" w14:paraId="009BA0FA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28D34A6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5E29B1EC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Màn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hình</w:t>
            </w:r>
            <w:proofErr w:type="spellEnd"/>
            <w:r w:rsidRPr="00CC7841">
              <w:rPr>
                <w:sz w:val="26"/>
                <w:szCs w:val="26"/>
              </w:rPr>
              <w:t xml:space="preserve"> LCD </w:t>
            </w:r>
            <w:proofErr w:type="spellStart"/>
            <w:r w:rsidRPr="00CC7841">
              <w:rPr>
                <w:sz w:val="26"/>
                <w:szCs w:val="26"/>
              </w:rPr>
              <w:t>màu</w:t>
            </w:r>
            <w:proofErr w:type="spellEnd"/>
            <w:r w:rsidRPr="00CC7841">
              <w:rPr>
                <w:sz w:val="26"/>
                <w:szCs w:val="26"/>
              </w:rPr>
              <w:t>: ≥ 23 inch</w:t>
            </w:r>
          </w:p>
        </w:tc>
      </w:tr>
      <w:tr w:rsidR="002018B3" w:rsidRPr="00CC7841" w14:paraId="63ED72DB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D7B3C0F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2BBBEFDB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Độ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phân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giải</w:t>
            </w:r>
            <w:proofErr w:type="spellEnd"/>
            <w:r w:rsidRPr="00CC7841">
              <w:rPr>
                <w:sz w:val="26"/>
                <w:szCs w:val="26"/>
              </w:rPr>
              <w:t>: ≥ 1920 x 1200</w:t>
            </w:r>
          </w:p>
        </w:tc>
      </w:tr>
      <w:tr w:rsidR="002018B3" w:rsidRPr="00CC7841" w14:paraId="4EBA245E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275C34A5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175C65CD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Kết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nối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mạng</w:t>
            </w:r>
            <w:proofErr w:type="spellEnd"/>
            <w:r w:rsidRPr="00CC7841">
              <w:rPr>
                <w:sz w:val="26"/>
                <w:szCs w:val="26"/>
              </w:rPr>
              <w:t xml:space="preserve"> DICOM, </w:t>
            </w:r>
            <w:proofErr w:type="spellStart"/>
            <w:r w:rsidRPr="00CC7841">
              <w:rPr>
                <w:sz w:val="26"/>
                <w:szCs w:val="26"/>
              </w:rPr>
              <w:t>tối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thiểu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gồm</w:t>
            </w:r>
            <w:proofErr w:type="spellEnd"/>
            <w:r w:rsidRPr="00CC7841">
              <w:rPr>
                <w:sz w:val="26"/>
                <w:szCs w:val="26"/>
              </w:rPr>
              <w:t>:</w:t>
            </w:r>
          </w:p>
        </w:tc>
      </w:tr>
      <w:tr w:rsidR="002018B3" w:rsidRPr="00CC7841" w14:paraId="4D39A86B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611FB25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ADCA1D9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DICOM – </w:t>
            </w:r>
            <w:proofErr w:type="spellStart"/>
            <w:r w:rsidRPr="00CC7841">
              <w:rPr>
                <w:sz w:val="26"/>
                <w:szCs w:val="26"/>
              </w:rPr>
              <w:t>gửi</w:t>
            </w:r>
            <w:proofErr w:type="spellEnd"/>
            <w:r w:rsidRPr="00CC7841">
              <w:rPr>
                <w:sz w:val="26"/>
                <w:szCs w:val="26"/>
              </w:rPr>
              <w:t xml:space="preserve">/ </w:t>
            </w:r>
            <w:proofErr w:type="spellStart"/>
            <w:r w:rsidRPr="00CC7841">
              <w:rPr>
                <w:sz w:val="26"/>
                <w:szCs w:val="26"/>
              </w:rPr>
              <w:t>nhận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hình</w:t>
            </w:r>
            <w:proofErr w:type="spellEnd"/>
          </w:p>
        </w:tc>
      </w:tr>
      <w:tr w:rsidR="002018B3" w:rsidRPr="00CC7841" w14:paraId="5ACA9B44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7FEFF9E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CA115B5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DICOM – </w:t>
            </w:r>
            <w:proofErr w:type="spellStart"/>
            <w:r w:rsidRPr="00CC7841">
              <w:rPr>
                <w:sz w:val="26"/>
                <w:szCs w:val="26"/>
              </w:rPr>
              <w:t>yêu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cầu</w:t>
            </w:r>
            <w:proofErr w:type="spellEnd"/>
            <w:r w:rsidRPr="00CC7841">
              <w:rPr>
                <w:sz w:val="26"/>
                <w:szCs w:val="26"/>
              </w:rPr>
              <w:t xml:space="preserve">/ </w:t>
            </w:r>
            <w:proofErr w:type="spellStart"/>
            <w:r w:rsidRPr="00CC7841">
              <w:rPr>
                <w:sz w:val="26"/>
                <w:szCs w:val="26"/>
              </w:rPr>
              <w:t>gọi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hình</w:t>
            </w:r>
            <w:proofErr w:type="spellEnd"/>
          </w:p>
        </w:tc>
      </w:tr>
      <w:tr w:rsidR="002018B3" w:rsidRPr="00CC7841" w14:paraId="0DDFD266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29B369BA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62EBDF3B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DICOM – In </w:t>
            </w:r>
            <w:proofErr w:type="spellStart"/>
            <w:r w:rsidRPr="00CC7841">
              <w:rPr>
                <w:sz w:val="26"/>
                <w:szCs w:val="26"/>
              </w:rPr>
              <w:t>phim</w:t>
            </w:r>
            <w:proofErr w:type="spellEnd"/>
          </w:p>
        </w:tc>
      </w:tr>
      <w:tr w:rsidR="002018B3" w:rsidRPr="00CC7841" w14:paraId="6BEA627A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E973F1C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6B5D0DE1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DICOM – (worklist) </w:t>
            </w:r>
            <w:proofErr w:type="spellStart"/>
            <w:r w:rsidRPr="00CC7841">
              <w:rPr>
                <w:sz w:val="26"/>
                <w:szCs w:val="26"/>
              </w:rPr>
              <w:t>danh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sách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bệnh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nhân</w:t>
            </w:r>
            <w:proofErr w:type="spellEnd"/>
            <w:r w:rsidRPr="00CC7841">
              <w:rPr>
                <w:sz w:val="26"/>
                <w:szCs w:val="26"/>
              </w:rPr>
              <w:t xml:space="preserve"> – </w:t>
            </w:r>
            <w:proofErr w:type="spellStart"/>
            <w:r w:rsidRPr="00CC7841">
              <w:rPr>
                <w:sz w:val="26"/>
                <w:szCs w:val="26"/>
              </w:rPr>
              <w:t>kết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nối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thông</w:t>
            </w:r>
            <w:proofErr w:type="spellEnd"/>
            <w:r w:rsidRPr="00CC7841">
              <w:rPr>
                <w:sz w:val="26"/>
                <w:szCs w:val="26"/>
              </w:rPr>
              <w:t xml:space="preserve"> tin </w:t>
            </w:r>
            <w:proofErr w:type="spellStart"/>
            <w:r w:rsidRPr="00CC7841">
              <w:rPr>
                <w:sz w:val="26"/>
                <w:szCs w:val="26"/>
              </w:rPr>
              <w:t>bệnh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viện</w:t>
            </w:r>
            <w:proofErr w:type="spellEnd"/>
          </w:p>
        </w:tc>
      </w:tr>
      <w:tr w:rsidR="002018B3" w:rsidRPr="00CC7841" w14:paraId="5CA7F4D3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19D0D856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8113" w:type="dxa"/>
            <w:vAlign w:val="center"/>
          </w:tcPr>
          <w:p w14:paraId="7C081203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Hệ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thống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tái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tạo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hình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ảnh</w:t>
            </w:r>
            <w:proofErr w:type="spellEnd"/>
          </w:p>
        </w:tc>
      </w:tr>
      <w:tr w:rsidR="002018B3" w:rsidRPr="00CC7841" w14:paraId="140632F0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26826AF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60A0CDDB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lý</w:t>
            </w:r>
            <w:proofErr w:type="spellEnd"/>
            <w:r w:rsidRPr="00CC7841">
              <w:rPr>
                <w:sz w:val="26"/>
                <w:szCs w:val="26"/>
              </w:rPr>
              <w:t xml:space="preserve"> Dual Intel Xeon </w:t>
            </w:r>
            <w:proofErr w:type="spellStart"/>
            <w:r w:rsidRPr="00CC7841">
              <w:rPr>
                <w:sz w:val="26"/>
                <w:szCs w:val="26"/>
              </w:rPr>
              <w:t>hoặc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đương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có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tốc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</w:t>
            </w:r>
            <w:proofErr w:type="spellEnd"/>
            <w:r w:rsidRPr="00CC7841">
              <w:rPr>
                <w:sz w:val="26"/>
                <w:szCs w:val="26"/>
              </w:rPr>
              <w:t>: ≥ 2,0 GHz</w:t>
            </w:r>
          </w:p>
        </w:tc>
      </w:tr>
      <w:tr w:rsidR="002018B3" w:rsidRPr="00CC7841" w14:paraId="4EA268EE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CDCD5A3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EFCADBF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Dung </w:t>
            </w:r>
            <w:proofErr w:type="spellStart"/>
            <w:r w:rsidRPr="00CC7841">
              <w:rPr>
                <w:sz w:val="26"/>
                <w:szCs w:val="26"/>
              </w:rPr>
              <w:t>lượng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nhớ</w:t>
            </w:r>
            <w:proofErr w:type="spellEnd"/>
            <w:r w:rsidRPr="00CC7841">
              <w:rPr>
                <w:sz w:val="26"/>
                <w:szCs w:val="26"/>
              </w:rPr>
              <w:t xml:space="preserve"> RAM: ≥ 128 GB</w:t>
            </w:r>
          </w:p>
        </w:tc>
      </w:tr>
      <w:tr w:rsidR="002018B3" w:rsidRPr="00CC7841" w14:paraId="14B7142D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7A0458E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6A994348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Dung </w:t>
            </w:r>
            <w:proofErr w:type="spellStart"/>
            <w:r w:rsidRPr="00CC7841">
              <w:rPr>
                <w:sz w:val="26"/>
                <w:szCs w:val="26"/>
              </w:rPr>
              <w:t>lượng</w:t>
            </w:r>
            <w:proofErr w:type="spellEnd"/>
            <w:r w:rsidRPr="00CC7841">
              <w:rPr>
                <w:sz w:val="26"/>
                <w:szCs w:val="26"/>
              </w:rPr>
              <w:t xml:space="preserve"> ổ </w:t>
            </w:r>
            <w:proofErr w:type="spellStart"/>
            <w:r w:rsidRPr="00CC7841">
              <w:rPr>
                <w:sz w:val="26"/>
                <w:szCs w:val="26"/>
              </w:rPr>
              <w:t>cứng</w:t>
            </w:r>
            <w:proofErr w:type="spellEnd"/>
            <w:r w:rsidRPr="00CC7841">
              <w:rPr>
                <w:sz w:val="26"/>
                <w:szCs w:val="26"/>
              </w:rPr>
              <w:t>: ≥ 900 GB</w:t>
            </w:r>
          </w:p>
        </w:tc>
      </w:tr>
      <w:tr w:rsidR="002018B3" w:rsidRPr="00CC7841" w14:paraId="5A2D9EB5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E8DAEDB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2C79DD5A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lý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hình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trung</w:t>
            </w:r>
            <w:proofErr w:type="spellEnd"/>
            <w:r w:rsidRPr="00CC7841">
              <w:rPr>
                <w:sz w:val="26"/>
                <w:szCs w:val="26"/>
              </w:rPr>
              <w:t xml:space="preserve"> tâm GPU: </w:t>
            </w:r>
            <w:proofErr w:type="spellStart"/>
            <w:r w:rsidRPr="00CC7841">
              <w:rPr>
                <w:sz w:val="26"/>
                <w:szCs w:val="26"/>
              </w:rPr>
              <w:t>Có</w:t>
            </w:r>
            <w:proofErr w:type="spellEnd"/>
          </w:p>
        </w:tc>
      </w:tr>
      <w:tr w:rsidR="002018B3" w:rsidRPr="00CC7841" w14:paraId="0357EF0D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232E7DDE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99F67A5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Tốc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tái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tạo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 (ma </w:t>
            </w:r>
            <w:proofErr w:type="spellStart"/>
            <w:r w:rsidRPr="00CC7841">
              <w:rPr>
                <w:sz w:val="26"/>
                <w:szCs w:val="26"/>
              </w:rPr>
              <w:t>trận</w:t>
            </w:r>
            <w:proofErr w:type="spellEnd"/>
            <w:r w:rsidRPr="00CC7841">
              <w:rPr>
                <w:sz w:val="26"/>
                <w:szCs w:val="26"/>
              </w:rPr>
              <w:t xml:space="preserve"> 256 x 256) </w:t>
            </w:r>
            <w:proofErr w:type="spellStart"/>
            <w:r w:rsidRPr="00CC7841">
              <w:rPr>
                <w:sz w:val="26"/>
                <w:szCs w:val="26"/>
              </w:rPr>
              <w:t>trên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toàn</w:t>
            </w:r>
            <w:proofErr w:type="spellEnd"/>
            <w:r w:rsidRPr="00CC7841">
              <w:rPr>
                <w:sz w:val="26"/>
                <w:szCs w:val="26"/>
              </w:rPr>
              <w:t xml:space="preserve"> FOV (full FOV): ≥ 55000 FFT/ </w:t>
            </w:r>
            <w:proofErr w:type="spellStart"/>
            <w:r w:rsidRPr="00CC7841">
              <w:rPr>
                <w:sz w:val="26"/>
                <w:szCs w:val="26"/>
              </w:rPr>
              <w:t>giây</w:t>
            </w:r>
            <w:proofErr w:type="spellEnd"/>
            <w:r w:rsidRPr="00CC7841">
              <w:rPr>
                <w:sz w:val="26"/>
                <w:szCs w:val="26"/>
              </w:rPr>
              <w:t xml:space="preserve"> (</w:t>
            </w:r>
            <w:proofErr w:type="spellStart"/>
            <w:r w:rsidRPr="00CC7841">
              <w:rPr>
                <w:sz w:val="26"/>
                <w:szCs w:val="26"/>
              </w:rPr>
              <w:t>hoặc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tái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tạo</w:t>
            </w:r>
            <w:proofErr w:type="spellEnd"/>
            <w:r w:rsidRPr="00CC7841">
              <w:rPr>
                <w:sz w:val="26"/>
                <w:szCs w:val="26"/>
              </w:rPr>
              <w:t xml:space="preserve">/ </w:t>
            </w:r>
            <w:proofErr w:type="spellStart"/>
            <w:r w:rsidRPr="00CC7841">
              <w:rPr>
                <w:sz w:val="26"/>
                <w:szCs w:val="26"/>
              </w:rPr>
              <w:t>giây</w:t>
            </w:r>
            <w:proofErr w:type="spellEnd"/>
            <w:r w:rsidRPr="00CC7841">
              <w:rPr>
                <w:sz w:val="26"/>
                <w:szCs w:val="26"/>
              </w:rPr>
              <w:t>)</w:t>
            </w:r>
          </w:p>
        </w:tc>
      </w:tr>
      <w:tr w:rsidR="002018B3" w:rsidRPr="00CC7841" w14:paraId="502FAAED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F7A6B7C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8113" w:type="dxa"/>
            <w:vAlign w:val="center"/>
          </w:tcPr>
          <w:p w14:paraId="767A62DD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Phần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mềm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b/>
                <w:sz w:val="26"/>
                <w:szCs w:val="26"/>
              </w:rPr>
              <w:t>ứng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dụng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tiêu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chuẩn</w:t>
            </w:r>
            <w:proofErr w:type="spellEnd"/>
          </w:p>
        </w:tc>
      </w:tr>
      <w:tr w:rsidR="002018B3" w:rsidRPr="00CC7841" w14:paraId="21DC9D20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FBD1CA4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8.1</w:t>
            </w:r>
          </w:p>
        </w:tc>
        <w:tc>
          <w:tcPr>
            <w:tcW w:w="8113" w:type="dxa"/>
            <w:vAlign w:val="center"/>
          </w:tcPr>
          <w:p w14:paraId="2500918D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 xml:space="preserve">Các </w:t>
            </w:r>
            <w:proofErr w:type="spellStart"/>
            <w:r w:rsidRPr="00CC7841">
              <w:rPr>
                <w:b/>
                <w:sz w:val="26"/>
                <w:szCs w:val="26"/>
              </w:rPr>
              <w:t>phần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mềm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b/>
                <w:sz w:val="26"/>
                <w:szCs w:val="26"/>
              </w:rPr>
              <w:t>ứng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dụng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b/>
                <w:sz w:val="26"/>
                <w:szCs w:val="26"/>
              </w:rPr>
              <w:t>chức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năng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thiết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yếu</w:t>
            </w:r>
            <w:proofErr w:type="spellEnd"/>
            <w:r w:rsidRPr="00CC7841">
              <w:rPr>
                <w:b/>
                <w:sz w:val="26"/>
                <w:szCs w:val="26"/>
              </w:rPr>
              <w:t>:</w:t>
            </w:r>
          </w:p>
        </w:tc>
      </w:tr>
      <w:tr w:rsidR="002018B3" w:rsidRPr="00CC7841" w14:paraId="4673464F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2784925E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23EFED67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Các </w:t>
            </w:r>
            <w:proofErr w:type="spellStart"/>
            <w:r w:rsidRPr="00CC7841">
              <w:rPr>
                <w:sz w:val="26"/>
                <w:szCs w:val="26"/>
              </w:rPr>
              <w:t>chế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đặt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cổng</w:t>
            </w:r>
            <w:proofErr w:type="spellEnd"/>
            <w:r w:rsidRPr="00CC7841">
              <w:rPr>
                <w:sz w:val="26"/>
                <w:szCs w:val="26"/>
              </w:rPr>
              <w:t xml:space="preserve"> (gating)</w:t>
            </w:r>
          </w:p>
        </w:tc>
      </w:tr>
      <w:tr w:rsidR="002018B3" w:rsidRPr="00CC7841" w14:paraId="2166DB42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F5D1FE3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29D237A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Kỹ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thuật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 song </w:t>
            </w:r>
            <w:proofErr w:type="spellStart"/>
            <w:r w:rsidRPr="00CC7841">
              <w:rPr>
                <w:sz w:val="26"/>
                <w:szCs w:val="26"/>
              </w:rPr>
              <w:t>song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giúp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MRI </w:t>
            </w:r>
            <w:proofErr w:type="spellStart"/>
            <w:r w:rsidRPr="00CC7841">
              <w:rPr>
                <w:sz w:val="26"/>
                <w:szCs w:val="26"/>
              </w:rPr>
              <w:t>nhanh</w:t>
            </w:r>
            <w:proofErr w:type="spellEnd"/>
            <w:r w:rsidRPr="00CC7841">
              <w:rPr>
                <w:sz w:val="26"/>
                <w:szCs w:val="26"/>
              </w:rPr>
              <w:t xml:space="preserve">: </w:t>
            </w:r>
            <w:proofErr w:type="spellStart"/>
            <w:r w:rsidRPr="00CC7841">
              <w:rPr>
                <w:sz w:val="26"/>
                <w:szCs w:val="26"/>
              </w:rPr>
              <w:t>Có</w:t>
            </w:r>
            <w:proofErr w:type="spellEnd"/>
            <w:r w:rsidRPr="00CC7841">
              <w:rPr>
                <w:sz w:val="26"/>
                <w:szCs w:val="26"/>
              </w:rPr>
              <w:t xml:space="preserve"> ≥ 2 </w:t>
            </w:r>
            <w:proofErr w:type="spellStart"/>
            <w:r w:rsidRPr="00CC7841">
              <w:rPr>
                <w:sz w:val="26"/>
                <w:szCs w:val="26"/>
              </w:rPr>
              <w:t>kỹ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thuật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 song </w:t>
            </w:r>
            <w:proofErr w:type="spellStart"/>
            <w:r w:rsidRPr="00CC7841">
              <w:rPr>
                <w:sz w:val="26"/>
                <w:szCs w:val="26"/>
              </w:rPr>
              <w:t>song</w:t>
            </w:r>
            <w:proofErr w:type="spellEnd"/>
            <w:r w:rsidRPr="00CC7841">
              <w:rPr>
                <w:sz w:val="26"/>
                <w:szCs w:val="26"/>
              </w:rPr>
              <w:t>.</w:t>
            </w:r>
          </w:p>
        </w:tc>
      </w:tr>
      <w:tr w:rsidR="002018B3" w:rsidRPr="00CC7841" w14:paraId="1BFB4715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1F647F3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6032E801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Các </w:t>
            </w:r>
            <w:proofErr w:type="spellStart"/>
            <w:r w:rsidRPr="00CC7841">
              <w:rPr>
                <w:sz w:val="26"/>
                <w:szCs w:val="26"/>
              </w:rPr>
              <w:t>đặc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tính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hiển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thị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>: Thu/</w:t>
            </w:r>
            <w:proofErr w:type="spellStart"/>
            <w:r w:rsidRPr="00CC7841">
              <w:rPr>
                <w:sz w:val="26"/>
                <w:szCs w:val="26"/>
              </w:rPr>
              <w:t>phóng</w:t>
            </w:r>
            <w:proofErr w:type="spellEnd"/>
            <w:r w:rsidRPr="00CC7841">
              <w:rPr>
                <w:sz w:val="26"/>
                <w:szCs w:val="26"/>
              </w:rPr>
              <w:t xml:space="preserve">, di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lật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xoay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cuộn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, so </w:t>
            </w:r>
            <w:proofErr w:type="spellStart"/>
            <w:r w:rsidRPr="00CC7841">
              <w:rPr>
                <w:sz w:val="26"/>
                <w:szCs w:val="26"/>
              </w:rPr>
              <w:t>sánh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hiển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thị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dạng</w:t>
            </w:r>
            <w:proofErr w:type="spellEnd"/>
            <w:r w:rsidRPr="00CC7841">
              <w:rPr>
                <w:sz w:val="26"/>
                <w:szCs w:val="26"/>
              </w:rPr>
              <w:t xml:space="preserve"> Cine, </w:t>
            </w:r>
            <w:proofErr w:type="spellStart"/>
            <w:r w:rsidRPr="00CC7841">
              <w:rPr>
                <w:sz w:val="26"/>
                <w:szCs w:val="26"/>
              </w:rPr>
              <w:t>ghi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chú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các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công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cụ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đạc</w:t>
            </w:r>
            <w:proofErr w:type="spellEnd"/>
          </w:p>
        </w:tc>
      </w:tr>
      <w:tr w:rsidR="002018B3" w:rsidRPr="00CC7841" w14:paraId="32528E02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11E2BD82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28CE5A4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Các </w:t>
            </w:r>
            <w:proofErr w:type="spellStart"/>
            <w:r w:rsidRPr="00CC7841">
              <w:rPr>
                <w:sz w:val="26"/>
                <w:szCs w:val="26"/>
              </w:rPr>
              <w:t>kỹ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thuật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khử</w:t>
            </w:r>
            <w:proofErr w:type="spellEnd"/>
            <w:r w:rsidRPr="00CC7841">
              <w:rPr>
                <w:sz w:val="26"/>
                <w:szCs w:val="26"/>
              </w:rPr>
              <w:t xml:space="preserve">/ </w:t>
            </w:r>
            <w:proofErr w:type="spellStart"/>
            <w:r w:rsidRPr="00CC7841">
              <w:rPr>
                <w:sz w:val="26"/>
                <w:szCs w:val="26"/>
              </w:rPr>
              <w:t>xóa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mỡ</w:t>
            </w:r>
            <w:proofErr w:type="spellEnd"/>
            <w:r w:rsidRPr="00CC7841">
              <w:rPr>
                <w:sz w:val="26"/>
                <w:szCs w:val="26"/>
              </w:rPr>
              <w:t xml:space="preserve">: ≥ 5 </w:t>
            </w:r>
            <w:proofErr w:type="spellStart"/>
            <w:r w:rsidRPr="00CC7841">
              <w:rPr>
                <w:sz w:val="26"/>
                <w:szCs w:val="26"/>
              </w:rPr>
              <w:t>kỹ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thuật</w:t>
            </w:r>
            <w:proofErr w:type="spellEnd"/>
          </w:p>
        </w:tc>
      </w:tr>
      <w:tr w:rsidR="002018B3" w:rsidRPr="00CC7841" w14:paraId="21764F49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241EBCDE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A4057D4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 xml:space="preserve">Các </w:t>
            </w:r>
            <w:proofErr w:type="spellStart"/>
            <w:r w:rsidRPr="00CC7841">
              <w:rPr>
                <w:b/>
                <w:sz w:val="26"/>
                <w:szCs w:val="26"/>
              </w:rPr>
              <w:t>ứng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dụng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/ </w:t>
            </w:r>
            <w:proofErr w:type="spellStart"/>
            <w:r w:rsidRPr="00CC7841">
              <w:rPr>
                <w:b/>
                <w:sz w:val="26"/>
                <w:szCs w:val="26"/>
              </w:rPr>
              <w:t>chức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năng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thao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tác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dòng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công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việc</w:t>
            </w:r>
            <w:proofErr w:type="spellEnd"/>
            <w:r w:rsidRPr="00CC7841">
              <w:rPr>
                <w:b/>
                <w:sz w:val="26"/>
                <w:szCs w:val="26"/>
              </w:rPr>
              <w:t>:</w:t>
            </w:r>
          </w:p>
        </w:tc>
      </w:tr>
      <w:tr w:rsidR="002018B3" w:rsidRPr="00CC7841" w14:paraId="7D720EDE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2CC733E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86DF58E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Cung </w:t>
            </w:r>
            <w:proofErr w:type="spellStart"/>
            <w:r w:rsidRPr="00CC7841">
              <w:rPr>
                <w:sz w:val="26"/>
                <w:szCs w:val="26"/>
              </w:rPr>
              <w:t>cấp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các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giao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thức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; </w:t>
            </w:r>
            <w:proofErr w:type="spellStart"/>
            <w:r w:rsidRPr="00CC7841">
              <w:rPr>
                <w:sz w:val="26"/>
                <w:szCs w:val="26"/>
              </w:rPr>
              <w:t>thực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hiện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định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vị</w:t>
            </w:r>
            <w:proofErr w:type="spellEnd"/>
            <w:r w:rsidRPr="00CC7841">
              <w:rPr>
                <w:sz w:val="26"/>
                <w:szCs w:val="26"/>
              </w:rPr>
              <w:t xml:space="preserve">; </w:t>
            </w:r>
            <w:proofErr w:type="spellStart"/>
            <w:r w:rsidRPr="00CC7841">
              <w:rPr>
                <w:sz w:val="26"/>
                <w:szCs w:val="26"/>
              </w:rPr>
              <w:t>quét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; </w:t>
            </w:r>
            <w:proofErr w:type="spellStart"/>
            <w:r w:rsidRPr="00CC7841">
              <w:rPr>
                <w:sz w:val="26"/>
                <w:szCs w:val="26"/>
              </w:rPr>
              <w:t>hậu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lý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; in </w:t>
            </w:r>
            <w:proofErr w:type="spellStart"/>
            <w:r w:rsidRPr="00CC7841">
              <w:rPr>
                <w:sz w:val="26"/>
                <w:szCs w:val="26"/>
              </w:rPr>
              <w:t>phim</w:t>
            </w:r>
            <w:proofErr w:type="spellEnd"/>
            <w:r w:rsidRPr="00CC7841">
              <w:rPr>
                <w:sz w:val="26"/>
                <w:szCs w:val="26"/>
              </w:rPr>
              <w:t xml:space="preserve">; </w:t>
            </w:r>
            <w:proofErr w:type="spellStart"/>
            <w:r w:rsidRPr="00CC7841">
              <w:rPr>
                <w:sz w:val="26"/>
                <w:szCs w:val="26"/>
              </w:rPr>
              <w:t>lưu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trữ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; </w:t>
            </w:r>
            <w:proofErr w:type="spellStart"/>
            <w:r w:rsidRPr="00CC7841">
              <w:rPr>
                <w:sz w:val="26"/>
                <w:szCs w:val="26"/>
              </w:rPr>
              <w:t>kết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nối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mạng</w:t>
            </w:r>
            <w:proofErr w:type="spellEnd"/>
            <w:r w:rsidRPr="00CC7841">
              <w:rPr>
                <w:sz w:val="26"/>
                <w:szCs w:val="26"/>
              </w:rPr>
              <w:t>.</w:t>
            </w:r>
          </w:p>
        </w:tc>
      </w:tr>
      <w:tr w:rsidR="002018B3" w:rsidRPr="00CC7841" w14:paraId="13592AAE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1BB14307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7A651811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 xml:space="preserve">Các </w:t>
            </w:r>
            <w:proofErr w:type="spellStart"/>
            <w:r w:rsidRPr="00CC7841">
              <w:rPr>
                <w:b/>
                <w:sz w:val="26"/>
                <w:szCs w:val="26"/>
              </w:rPr>
              <w:t>chức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năng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hậu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xử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lý</w:t>
            </w:r>
            <w:proofErr w:type="spellEnd"/>
          </w:p>
        </w:tc>
      </w:tr>
      <w:tr w:rsidR="002018B3" w:rsidRPr="00CC7841" w14:paraId="710AE3F1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EC71B44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176DF98A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Tái </w:t>
            </w:r>
            <w:proofErr w:type="spellStart"/>
            <w:r w:rsidRPr="00CC7841">
              <w:rPr>
                <w:sz w:val="26"/>
                <w:szCs w:val="26"/>
              </w:rPr>
              <w:t>định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mặt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phẳng</w:t>
            </w:r>
            <w:proofErr w:type="spellEnd"/>
            <w:r w:rsidRPr="00CC7841">
              <w:rPr>
                <w:sz w:val="26"/>
                <w:szCs w:val="26"/>
              </w:rPr>
              <w:t xml:space="preserve"> (MPR).</w:t>
            </w:r>
          </w:p>
        </w:tc>
      </w:tr>
      <w:tr w:rsidR="002018B3" w:rsidRPr="00CC7841" w14:paraId="00B110BE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9D79953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6F21D9E5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Dựng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hình</w:t>
            </w:r>
            <w:proofErr w:type="spellEnd"/>
            <w:r w:rsidRPr="00CC7841">
              <w:rPr>
                <w:sz w:val="26"/>
                <w:szCs w:val="26"/>
              </w:rPr>
              <w:t xml:space="preserve"> MR </w:t>
            </w:r>
            <w:proofErr w:type="spellStart"/>
            <w:r w:rsidRPr="00CC7841">
              <w:rPr>
                <w:sz w:val="26"/>
                <w:szCs w:val="26"/>
              </w:rPr>
              <w:t>dạng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thể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tích</w:t>
            </w:r>
            <w:proofErr w:type="spellEnd"/>
            <w:r w:rsidRPr="00CC7841">
              <w:rPr>
                <w:sz w:val="26"/>
                <w:szCs w:val="26"/>
              </w:rPr>
              <w:t xml:space="preserve"> 3D.</w:t>
            </w:r>
          </w:p>
        </w:tc>
      </w:tr>
      <w:tr w:rsidR="002018B3" w:rsidRPr="00CC7841" w14:paraId="44473842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23DC07E4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B277884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Thể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hiện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dạng</w:t>
            </w:r>
            <w:proofErr w:type="spellEnd"/>
            <w:r w:rsidRPr="00CC7841">
              <w:rPr>
                <w:sz w:val="26"/>
                <w:szCs w:val="26"/>
              </w:rPr>
              <w:t xml:space="preserve"> MIP.</w:t>
            </w:r>
          </w:p>
        </w:tc>
      </w:tr>
      <w:tr w:rsidR="002018B3" w:rsidRPr="00CC7841" w14:paraId="2A8FBD6E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7B46051A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83EC170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Khảo </w:t>
            </w:r>
            <w:proofErr w:type="spellStart"/>
            <w:r w:rsidRPr="00CC7841">
              <w:rPr>
                <w:sz w:val="26"/>
                <w:szCs w:val="26"/>
              </w:rPr>
              <w:t>sát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dữ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liệu</w:t>
            </w:r>
            <w:proofErr w:type="spellEnd"/>
            <w:r w:rsidRPr="00CC7841">
              <w:rPr>
                <w:sz w:val="26"/>
                <w:szCs w:val="26"/>
              </w:rPr>
              <w:t xml:space="preserve"> MRI </w:t>
            </w:r>
            <w:proofErr w:type="spellStart"/>
            <w:r w:rsidRPr="00CC7841">
              <w:rPr>
                <w:sz w:val="26"/>
                <w:szCs w:val="26"/>
              </w:rPr>
              <w:t>khuếch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tán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tạo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bản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đồ</w:t>
            </w:r>
            <w:proofErr w:type="spellEnd"/>
            <w:r w:rsidRPr="00CC7841">
              <w:rPr>
                <w:sz w:val="26"/>
                <w:szCs w:val="26"/>
              </w:rPr>
              <w:t xml:space="preserve"> ADC.</w:t>
            </w:r>
          </w:p>
        </w:tc>
      </w:tr>
      <w:tr w:rsidR="002018B3" w:rsidRPr="00CC7841" w14:paraId="4C89AB8F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762F355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5A1E03EE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Khảo </w:t>
            </w:r>
            <w:proofErr w:type="spellStart"/>
            <w:r w:rsidRPr="00CC7841">
              <w:rPr>
                <w:sz w:val="26"/>
                <w:szCs w:val="26"/>
              </w:rPr>
              <w:t>sát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dữ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liệu</w:t>
            </w:r>
            <w:proofErr w:type="spellEnd"/>
            <w:r w:rsidRPr="00CC7841">
              <w:rPr>
                <w:sz w:val="26"/>
                <w:szCs w:val="26"/>
              </w:rPr>
              <w:t xml:space="preserve"> MRI </w:t>
            </w:r>
            <w:proofErr w:type="spellStart"/>
            <w:r w:rsidRPr="00CC7841">
              <w:rPr>
                <w:sz w:val="26"/>
                <w:szCs w:val="26"/>
              </w:rPr>
              <w:t>sức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căng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khuếch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tán</w:t>
            </w:r>
            <w:proofErr w:type="spellEnd"/>
            <w:r w:rsidRPr="00CC7841">
              <w:rPr>
                <w:sz w:val="26"/>
                <w:szCs w:val="26"/>
              </w:rPr>
              <w:t xml:space="preserve"> (DTI), </w:t>
            </w:r>
            <w:proofErr w:type="spellStart"/>
            <w:r w:rsidRPr="00CC7841">
              <w:rPr>
                <w:sz w:val="26"/>
                <w:szCs w:val="26"/>
              </w:rPr>
              <w:t>dựng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bó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sợi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thần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kinh</w:t>
            </w:r>
            <w:proofErr w:type="spellEnd"/>
            <w:r w:rsidRPr="00CC7841">
              <w:rPr>
                <w:sz w:val="26"/>
                <w:szCs w:val="26"/>
              </w:rPr>
              <w:t>.</w:t>
            </w:r>
          </w:p>
        </w:tc>
      </w:tr>
      <w:tr w:rsidR="002018B3" w:rsidRPr="00CC7841" w14:paraId="3E58681B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8876E94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5EAA179A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Khảo </w:t>
            </w:r>
            <w:proofErr w:type="spellStart"/>
            <w:r w:rsidRPr="00CC7841">
              <w:rPr>
                <w:sz w:val="26"/>
                <w:szCs w:val="26"/>
              </w:rPr>
              <w:t>sát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dữ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liệu</w:t>
            </w:r>
            <w:proofErr w:type="spellEnd"/>
            <w:r w:rsidRPr="00CC7841">
              <w:rPr>
                <w:sz w:val="26"/>
                <w:szCs w:val="26"/>
              </w:rPr>
              <w:t xml:space="preserve"> MRI </w:t>
            </w:r>
            <w:proofErr w:type="spellStart"/>
            <w:r w:rsidRPr="00CC7841">
              <w:rPr>
                <w:sz w:val="26"/>
                <w:szCs w:val="26"/>
              </w:rPr>
              <w:t>chức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năng</w:t>
            </w:r>
            <w:proofErr w:type="spellEnd"/>
            <w:r w:rsidRPr="00CC7841">
              <w:rPr>
                <w:sz w:val="26"/>
                <w:szCs w:val="26"/>
              </w:rPr>
              <w:t xml:space="preserve"> (fMRI) (</w:t>
            </w:r>
            <w:proofErr w:type="spellStart"/>
            <w:r w:rsidRPr="00CC7841">
              <w:rPr>
                <w:sz w:val="26"/>
                <w:szCs w:val="26"/>
              </w:rPr>
              <w:t>mức</w:t>
            </w:r>
            <w:proofErr w:type="spellEnd"/>
            <w:r w:rsidRPr="00CC7841">
              <w:rPr>
                <w:sz w:val="26"/>
                <w:szCs w:val="26"/>
              </w:rPr>
              <w:t xml:space="preserve"> oxy </w:t>
            </w:r>
            <w:proofErr w:type="spellStart"/>
            <w:r w:rsidRPr="00CC7841">
              <w:rPr>
                <w:sz w:val="26"/>
                <w:szCs w:val="26"/>
              </w:rPr>
              <w:t>máu</w:t>
            </w:r>
            <w:proofErr w:type="spellEnd"/>
            <w:r w:rsidRPr="00CC7841">
              <w:rPr>
                <w:sz w:val="26"/>
                <w:szCs w:val="26"/>
              </w:rPr>
              <w:t>).</w:t>
            </w:r>
          </w:p>
        </w:tc>
      </w:tr>
      <w:tr w:rsidR="002018B3" w:rsidRPr="00CC7841" w14:paraId="5309A448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09EA2A2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0D1FDFD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Khảo </w:t>
            </w:r>
            <w:proofErr w:type="spellStart"/>
            <w:r w:rsidRPr="00CC7841">
              <w:rPr>
                <w:sz w:val="26"/>
                <w:szCs w:val="26"/>
              </w:rPr>
              <w:t>sát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dữ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liệu</w:t>
            </w:r>
            <w:proofErr w:type="spellEnd"/>
            <w:r w:rsidRPr="00CC7841">
              <w:rPr>
                <w:sz w:val="26"/>
                <w:szCs w:val="26"/>
              </w:rPr>
              <w:t xml:space="preserve"> MRI </w:t>
            </w:r>
            <w:proofErr w:type="spellStart"/>
            <w:r w:rsidRPr="00CC7841">
              <w:rPr>
                <w:sz w:val="26"/>
                <w:szCs w:val="26"/>
              </w:rPr>
              <w:t>động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học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dựng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các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bản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đồ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tham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số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tham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số</w:t>
            </w:r>
            <w:proofErr w:type="spellEnd"/>
            <w:r w:rsidRPr="00CC7841">
              <w:rPr>
                <w:sz w:val="26"/>
                <w:szCs w:val="26"/>
              </w:rPr>
              <w:t>.</w:t>
            </w:r>
          </w:p>
        </w:tc>
      </w:tr>
      <w:tr w:rsidR="002018B3" w:rsidRPr="00CC7841" w14:paraId="71E4346F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3F04209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232231FB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Phân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tích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dữ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liệu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học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có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thuốc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không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thuốc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cung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bản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đồ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dòng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máu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não</w:t>
            </w:r>
            <w:proofErr w:type="spellEnd"/>
            <w:r w:rsidRPr="00CC7841">
              <w:rPr>
                <w:sz w:val="26"/>
                <w:szCs w:val="26"/>
              </w:rPr>
              <w:t xml:space="preserve"> (CBF).</w:t>
            </w:r>
          </w:p>
        </w:tc>
      </w:tr>
      <w:tr w:rsidR="002018B3" w:rsidRPr="00CC7841" w14:paraId="0FBDD549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ABC86C0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D8A5A7B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Khảo </w:t>
            </w:r>
            <w:proofErr w:type="spellStart"/>
            <w:r w:rsidRPr="00CC7841">
              <w:rPr>
                <w:sz w:val="26"/>
                <w:szCs w:val="26"/>
              </w:rPr>
              <w:t>sát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dữ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liệu</w:t>
            </w:r>
            <w:proofErr w:type="spellEnd"/>
            <w:r w:rsidRPr="00CC7841">
              <w:rPr>
                <w:sz w:val="26"/>
                <w:szCs w:val="26"/>
              </w:rPr>
              <w:t xml:space="preserve"> MRI </w:t>
            </w:r>
            <w:proofErr w:type="spellStart"/>
            <w:r w:rsidRPr="00CC7841">
              <w:rPr>
                <w:sz w:val="26"/>
                <w:szCs w:val="26"/>
              </w:rPr>
              <w:t>phổ</w:t>
            </w:r>
            <w:proofErr w:type="spellEnd"/>
            <w:r w:rsidRPr="00CC7841">
              <w:rPr>
                <w:sz w:val="26"/>
                <w:szCs w:val="26"/>
              </w:rPr>
              <w:t>.</w:t>
            </w:r>
          </w:p>
        </w:tc>
      </w:tr>
      <w:tr w:rsidR="002018B3" w:rsidRPr="00CC7841" w14:paraId="6DE61B71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0AC18A1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65399A6C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Tạo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các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bản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đồ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màu</w:t>
            </w:r>
            <w:proofErr w:type="spellEnd"/>
            <w:r w:rsidRPr="00CC7841">
              <w:rPr>
                <w:sz w:val="26"/>
                <w:szCs w:val="26"/>
              </w:rPr>
              <w:t xml:space="preserve"> T2 </w:t>
            </w:r>
            <w:proofErr w:type="spellStart"/>
            <w:r w:rsidRPr="00CC7841">
              <w:rPr>
                <w:sz w:val="26"/>
                <w:szCs w:val="26"/>
              </w:rPr>
              <w:t>khảo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sát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thoái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hóa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sụn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khớp</w:t>
            </w:r>
            <w:proofErr w:type="spellEnd"/>
          </w:p>
        </w:tc>
      </w:tr>
      <w:tr w:rsidR="002018B3" w:rsidRPr="00CC7841" w14:paraId="755A7BB5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2FB7AD2C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347B32D9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Tạo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bản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đồ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màu</w:t>
            </w:r>
            <w:proofErr w:type="spellEnd"/>
            <w:r w:rsidRPr="00CC7841">
              <w:rPr>
                <w:sz w:val="26"/>
                <w:szCs w:val="26"/>
              </w:rPr>
              <w:t xml:space="preserve"> T2* </w:t>
            </w:r>
            <w:proofErr w:type="spellStart"/>
            <w:r w:rsidRPr="00CC7841">
              <w:rPr>
                <w:sz w:val="26"/>
                <w:szCs w:val="26"/>
              </w:rPr>
              <w:t>khảo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sát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quá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tải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sắt</w:t>
            </w:r>
            <w:proofErr w:type="spellEnd"/>
          </w:p>
        </w:tc>
      </w:tr>
      <w:tr w:rsidR="002018B3" w:rsidRPr="00CC7841" w14:paraId="56ECF3C0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2B48B688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1F8F48EA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Kết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nối</w:t>
            </w:r>
            <w:proofErr w:type="spellEnd"/>
            <w:r w:rsidRPr="00CC7841">
              <w:rPr>
                <w:sz w:val="26"/>
                <w:szCs w:val="26"/>
              </w:rPr>
              <w:t xml:space="preserve"> DICOM: DICOM - </w:t>
            </w:r>
            <w:proofErr w:type="spellStart"/>
            <w:r w:rsidRPr="00CC7841">
              <w:rPr>
                <w:sz w:val="26"/>
                <w:szCs w:val="26"/>
              </w:rPr>
              <w:t>gửi</w:t>
            </w:r>
            <w:proofErr w:type="spellEnd"/>
            <w:r w:rsidRPr="00CC7841">
              <w:rPr>
                <w:sz w:val="26"/>
                <w:szCs w:val="26"/>
              </w:rPr>
              <w:t xml:space="preserve">/ </w:t>
            </w:r>
            <w:proofErr w:type="spellStart"/>
            <w:r w:rsidRPr="00CC7841">
              <w:rPr>
                <w:sz w:val="26"/>
                <w:szCs w:val="26"/>
              </w:rPr>
              <w:t>nhận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hình</w:t>
            </w:r>
            <w:proofErr w:type="spellEnd"/>
            <w:r w:rsidRPr="00CC7841">
              <w:rPr>
                <w:sz w:val="26"/>
                <w:szCs w:val="26"/>
              </w:rPr>
              <w:t xml:space="preserve">; DICOM - </w:t>
            </w:r>
            <w:proofErr w:type="spellStart"/>
            <w:r w:rsidRPr="00CC7841">
              <w:rPr>
                <w:sz w:val="26"/>
                <w:szCs w:val="26"/>
              </w:rPr>
              <w:t>yêu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cầu</w:t>
            </w:r>
            <w:proofErr w:type="spellEnd"/>
            <w:r w:rsidRPr="00CC7841">
              <w:rPr>
                <w:sz w:val="26"/>
                <w:szCs w:val="26"/>
              </w:rPr>
              <w:t xml:space="preserve">/ </w:t>
            </w:r>
            <w:proofErr w:type="spellStart"/>
            <w:r w:rsidRPr="00CC7841">
              <w:rPr>
                <w:sz w:val="26"/>
                <w:szCs w:val="26"/>
              </w:rPr>
              <w:t>gọi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lại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hình</w:t>
            </w:r>
            <w:proofErr w:type="spellEnd"/>
            <w:r w:rsidRPr="00CC7841">
              <w:rPr>
                <w:sz w:val="26"/>
                <w:szCs w:val="26"/>
              </w:rPr>
              <w:t xml:space="preserve">; DICOM – in; DICOM – Worklist; DICOM – </w:t>
            </w:r>
            <w:proofErr w:type="spellStart"/>
            <w:r w:rsidRPr="00CC7841">
              <w:rPr>
                <w:sz w:val="26"/>
                <w:szCs w:val="26"/>
              </w:rPr>
              <w:t>lưu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trữ</w:t>
            </w:r>
            <w:proofErr w:type="spellEnd"/>
            <w:r w:rsidRPr="00CC7841">
              <w:rPr>
                <w:sz w:val="26"/>
                <w:szCs w:val="26"/>
              </w:rPr>
              <w:t>.</w:t>
            </w:r>
          </w:p>
        </w:tc>
      </w:tr>
      <w:tr w:rsidR="002018B3" w:rsidRPr="00CC7841" w14:paraId="1BAD1DB1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B4FF62C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8.2</w:t>
            </w:r>
          </w:p>
        </w:tc>
        <w:tc>
          <w:tcPr>
            <w:tcW w:w="8113" w:type="dxa"/>
            <w:vAlign w:val="center"/>
          </w:tcPr>
          <w:p w14:paraId="25A3E5A1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Chụp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cộng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hưởng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từ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sọ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não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- </w:t>
            </w:r>
            <w:proofErr w:type="spellStart"/>
            <w:r w:rsidRPr="00CC7841">
              <w:rPr>
                <w:b/>
                <w:sz w:val="26"/>
                <w:szCs w:val="26"/>
              </w:rPr>
              <w:t>thần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kinh</w:t>
            </w:r>
            <w:proofErr w:type="spellEnd"/>
            <w:r w:rsidRPr="00CC7841">
              <w:rPr>
                <w:b/>
                <w:sz w:val="26"/>
                <w:szCs w:val="26"/>
              </w:rPr>
              <w:t>:</w:t>
            </w:r>
          </w:p>
        </w:tc>
      </w:tr>
      <w:tr w:rsidR="002018B3" w:rsidRPr="00CC7841" w14:paraId="7863AF56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B58DEB9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7B654DB9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Các </w:t>
            </w:r>
            <w:proofErr w:type="spellStart"/>
            <w:r w:rsidRPr="00CC7841">
              <w:rPr>
                <w:sz w:val="26"/>
                <w:szCs w:val="26"/>
              </w:rPr>
              <w:t>chuỗi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xung</w:t>
            </w:r>
            <w:proofErr w:type="spellEnd"/>
            <w:r w:rsidRPr="00CC7841">
              <w:rPr>
                <w:sz w:val="26"/>
                <w:szCs w:val="26"/>
              </w:rPr>
              <w:t xml:space="preserve"> 2D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các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phản</w:t>
            </w:r>
            <w:proofErr w:type="spellEnd"/>
            <w:r w:rsidRPr="00CC7841">
              <w:rPr>
                <w:sz w:val="26"/>
                <w:szCs w:val="26"/>
              </w:rPr>
              <w:t xml:space="preserve">: T1, T2, PD, T2*, FLAIR </w:t>
            </w:r>
            <w:proofErr w:type="spellStart"/>
            <w:r w:rsidRPr="00CC7841">
              <w:rPr>
                <w:sz w:val="26"/>
                <w:szCs w:val="26"/>
              </w:rPr>
              <w:t>hoặc</w:t>
            </w:r>
            <w:proofErr w:type="spellEnd"/>
            <w:r w:rsidRPr="00CC7841">
              <w:rPr>
                <w:sz w:val="26"/>
                <w:szCs w:val="26"/>
              </w:rPr>
              <w:t xml:space="preserve"> Dark Fluid </w:t>
            </w:r>
            <w:proofErr w:type="spellStart"/>
            <w:r w:rsidRPr="00CC7841">
              <w:rPr>
                <w:sz w:val="26"/>
                <w:szCs w:val="26"/>
              </w:rPr>
              <w:t>hoặc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đương</w:t>
            </w:r>
            <w:proofErr w:type="spellEnd"/>
            <w:r w:rsidRPr="00CC7841">
              <w:rPr>
                <w:sz w:val="26"/>
                <w:szCs w:val="26"/>
              </w:rPr>
              <w:t>.</w:t>
            </w:r>
          </w:p>
        </w:tc>
      </w:tr>
      <w:tr w:rsidR="002018B3" w:rsidRPr="00CC7841" w14:paraId="61639AFD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234A5D45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76E8F09C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3D </w:t>
            </w:r>
            <w:proofErr w:type="spellStart"/>
            <w:r w:rsidRPr="00CC7841">
              <w:rPr>
                <w:sz w:val="26"/>
                <w:szCs w:val="26"/>
              </w:rPr>
              <w:t>đẳng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hướng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ít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nhất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các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phản</w:t>
            </w:r>
            <w:proofErr w:type="spellEnd"/>
            <w:r w:rsidRPr="00CC7841">
              <w:rPr>
                <w:sz w:val="26"/>
                <w:szCs w:val="26"/>
              </w:rPr>
              <w:t>: T1, T2, PD, FLAIR/</w:t>
            </w:r>
            <w:proofErr w:type="spellStart"/>
            <w:r w:rsidRPr="00CC7841">
              <w:rPr>
                <w:sz w:val="26"/>
                <w:szCs w:val="26"/>
              </w:rPr>
              <w:t>hoặc</w:t>
            </w:r>
            <w:proofErr w:type="spellEnd"/>
            <w:r w:rsidRPr="00CC7841">
              <w:rPr>
                <w:sz w:val="26"/>
                <w:szCs w:val="26"/>
              </w:rPr>
              <w:t xml:space="preserve"> Dark Fluid/ </w:t>
            </w:r>
            <w:proofErr w:type="spellStart"/>
            <w:r w:rsidRPr="00CC7841">
              <w:rPr>
                <w:sz w:val="26"/>
                <w:szCs w:val="26"/>
              </w:rPr>
              <w:t>hoặc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đương</w:t>
            </w:r>
            <w:proofErr w:type="spellEnd"/>
            <w:r w:rsidRPr="00CC7841">
              <w:rPr>
                <w:sz w:val="26"/>
                <w:szCs w:val="26"/>
              </w:rPr>
              <w:t xml:space="preserve">, STIR. </w:t>
            </w:r>
            <w:proofErr w:type="spellStart"/>
            <w:r w:rsidRPr="00CC7841">
              <w:rPr>
                <w:sz w:val="26"/>
                <w:szCs w:val="26"/>
              </w:rPr>
              <w:t>Một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lần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tái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định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theo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tất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cả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các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mặt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phẳng</w:t>
            </w:r>
            <w:proofErr w:type="spellEnd"/>
          </w:p>
        </w:tc>
      </w:tr>
      <w:tr w:rsidR="002018B3" w:rsidRPr="00CC7841" w14:paraId="08B92F22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53DC1BD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6D3E43BA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3D </w:t>
            </w:r>
            <w:proofErr w:type="spellStart"/>
            <w:r w:rsidRPr="00CC7841">
              <w:rPr>
                <w:sz w:val="26"/>
                <w:szCs w:val="26"/>
              </w:rPr>
              <w:t>khử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dịch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tủy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chất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trắng</w:t>
            </w:r>
            <w:proofErr w:type="spellEnd"/>
          </w:p>
        </w:tc>
      </w:tr>
      <w:tr w:rsidR="002018B3" w:rsidRPr="00CC7841" w14:paraId="3FA672AD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351E8DE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385F6B5C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khuếch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tán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nhiều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giá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trị</w:t>
            </w:r>
            <w:proofErr w:type="spellEnd"/>
            <w:r w:rsidRPr="00CC7841">
              <w:rPr>
                <w:sz w:val="26"/>
                <w:szCs w:val="26"/>
              </w:rPr>
              <w:t xml:space="preserve"> b,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thích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xung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mỡ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hậu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lý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tạo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bản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đồ</w:t>
            </w:r>
            <w:proofErr w:type="spellEnd"/>
            <w:r w:rsidRPr="00CC7841">
              <w:rPr>
                <w:sz w:val="26"/>
                <w:szCs w:val="26"/>
              </w:rPr>
              <w:t xml:space="preserve"> ADC</w:t>
            </w:r>
          </w:p>
        </w:tc>
      </w:tr>
      <w:tr w:rsidR="002018B3" w:rsidRPr="00CC7841" w14:paraId="7D69F4CE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F8A30E9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23834139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máu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hậu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lý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tạo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bản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đồ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huyết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động</w:t>
            </w:r>
            <w:proofErr w:type="spellEnd"/>
            <w:r w:rsidRPr="00CC7841">
              <w:rPr>
                <w:sz w:val="26"/>
                <w:szCs w:val="26"/>
              </w:rPr>
              <w:t>.</w:t>
            </w:r>
          </w:p>
        </w:tc>
      </w:tr>
      <w:tr w:rsidR="002018B3" w:rsidRPr="00CC7841" w14:paraId="402B60DD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4E17F84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39E5CE62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sát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mạch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máu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sọ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không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thuốc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phản</w:t>
            </w:r>
            <w:proofErr w:type="spellEnd"/>
          </w:p>
        </w:tc>
      </w:tr>
      <w:tr w:rsidR="002018B3" w:rsidRPr="00CC7841" w14:paraId="2E6354A9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B2FE144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56E1C585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3D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 T2* </w:t>
            </w:r>
            <w:proofErr w:type="spellStart"/>
            <w:r w:rsidRPr="00CC7841">
              <w:rPr>
                <w:sz w:val="26"/>
                <w:szCs w:val="26"/>
              </w:rPr>
              <w:t>cho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sát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cột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sống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phân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biệt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chất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xám</w:t>
            </w:r>
            <w:proofErr w:type="spellEnd"/>
            <w:r w:rsidRPr="00CC7841">
              <w:rPr>
                <w:sz w:val="26"/>
                <w:szCs w:val="26"/>
              </w:rPr>
              <w:t xml:space="preserve">/ </w:t>
            </w:r>
            <w:proofErr w:type="spellStart"/>
            <w:r w:rsidRPr="00CC7841">
              <w:rPr>
                <w:sz w:val="26"/>
                <w:szCs w:val="26"/>
              </w:rPr>
              <w:t>trắng</w:t>
            </w:r>
            <w:proofErr w:type="spellEnd"/>
          </w:p>
        </w:tc>
      </w:tr>
      <w:tr w:rsidR="002018B3" w:rsidRPr="00CC7841" w14:paraId="71DA6D36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3B3ACF7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EFF43D8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Chuỗi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xung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3D </w:t>
            </w:r>
            <w:proofErr w:type="spellStart"/>
            <w:r w:rsidRPr="00CC7841">
              <w:rPr>
                <w:sz w:val="26"/>
                <w:szCs w:val="26"/>
              </w:rPr>
              <w:t>khảo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sát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cột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sống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rễ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thần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kinh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đĩa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đệm</w:t>
            </w:r>
            <w:proofErr w:type="spellEnd"/>
            <w:r w:rsidRPr="00CC7841">
              <w:rPr>
                <w:sz w:val="26"/>
                <w:szCs w:val="26"/>
              </w:rPr>
              <w:t>.</w:t>
            </w:r>
          </w:p>
        </w:tc>
      </w:tr>
      <w:tr w:rsidR="002018B3" w:rsidRPr="00CC7841" w14:paraId="44E513C1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39CB636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E0730BA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Phần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mềm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hiệu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chỉnh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chuyển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động</w:t>
            </w:r>
            <w:proofErr w:type="spellEnd"/>
            <w:r w:rsidRPr="00CC7841">
              <w:rPr>
                <w:sz w:val="26"/>
                <w:szCs w:val="26"/>
              </w:rPr>
              <w:t xml:space="preserve">/ </w:t>
            </w:r>
            <w:proofErr w:type="spellStart"/>
            <w:r w:rsidRPr="00CC7841">
              <w:rPr>
                <w:sz w:val="26"/>
                <w:szCs w:val="26"/>
              </w:rPr>
              <w:t>chống</w:t>
            </w:r>
            <w:proofErr w:type="spellEnd"/>
            <w:r w:rsidRPr="00CC7841">
              <w:rPr>
                <w:sz w:val="26"/>
                <w:szCs w:val="26"/>
              </w:rPr>
              <w:t xml:space="preserve"> rung: </w:t>
            </w:r>
            <w:proofErr w:type="spellStart"/>
            <w:r w:rsidRPr="00CC7841">
              <w:rPr>
                <w:sz w:val="26"/>
                <w:szCs w:val="26"/>
              </w:rPr>
              <w:t>giảm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 do </w:t>
            </w:r>
            <w:proofErr w:type="spellStart"/>
            <w:r w:rsidRPr="00CC7841">
              <w:rPr>
                <w:sz w:val="26"/>
                <w:szCs w:val="26"/>
              </w:rPr>
              <w:t>chuyển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động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ít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nhất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áp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dụng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được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các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phản</w:t>
            </w:r>
            <w:proofErr w:type="spellEnd"/>
            <w:r w:rsidRPr="00CC7841">
              <w:rPr>
                <w:sz w:val="26"/>
                <w:szCs w:val="26"/>
              </w:rPr>
              <w:t xml:space="preserve">: T1, T2, DWI, FLAIR </w:t>
            </w:r>
            <w:proofErr w:type="spellStart"/>
            <w:r w:rsidRPr="00CC7841">
              <w:rPr>
                <w:sz w:val="26"/>
                <w:szCs w:val="26"/>
              </w:rPr>
              <w:t>hoặc</w:t>
            </w:r>
            <w:proofErr w:type="spellEnd"/>
            <w:r w:rsidRPr="00CC7841">
              <w:rPr>
                <w:sz w:val="26"/>
                <w:szCs w:val="26"/>
              </w:rPr>
              <w:t xml:space="preserve"> Dark Fluid </w:t>
            </w:r>
            <w:proofErr w:type="spellStart"/>
            <w:r w:rsidRPr="00CC7841">
              <w:rPr>
                <w:sz w:val="26"/>
                <w:szCs w:val="26"/>
              </w:rPr>
              <w:t>hoặc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đương</w:t>
            </w:r>
            <w:proofErr w:type="spellEnd"/>
            <w:r w:rsidRPr="00CC7841">
              <w:rPr>
                <w:sz w:val="26"/>
                <w:szCs w:val="26"/>
              </w:rPr>
              <w:t>.</w:t>
            </w:r>
          </w:p>
        </w:tc>
      </w:tr>
      <w:tr w:rsidR="002018B3" w:rsidRPr="00CC7841" w14:paraId="0B65880E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2333B832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8.3</w:t>
            </w:r>
          </w:p>
        </w:tc>
        <w:tc>
          <w:tcPr>
            <w:tcW w:w="8113" w:type="dxa"/>
            <w:vAlign w:val="center"/>
          </w:tcPr>
          <w:p w14:paraId="122E0AEB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Chụp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cộng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hưởng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từ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thân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(</w:t>
            </w:r>
            <w:proofErr w:type="spellStart"/>
            <w:r w:rsidRPr="00CC7841">
              <w:rPr>
                <w:b/>
                <w:sz w:val="26"/>
                <w:szCs w:val="26"/>
              </w:rPr>
              <w:t>ngực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b/>
                <w:sz w:val="26"/>
                <w:szCs w:val="26"/>
              </w:rPr>
              <w:t>bụng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b/>
                <w:sz w:val="26"/>
                <w:szCs w:val="26"/>
              </w:rPr>
              <w:t>chậu</w:t>
            </w:r>
            <w:proofErr w:type="spellEnd"/>
            <w:r w:rsidRPr="00CC7841">
              <w:rPr>
                <w:b/>
                <w:sz w:val="26"/>
                <w:szCs w:val="26"/>
              </w:rPr>
              <w:t>):</w:t>
            </w:r>
          </w:p>
        </w:tc>
      </w:tr>
      <w:tr w:rsidR="002018B3" w:rsidRPr="00CC7841" w14:paraId="54F976DC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1213AC8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2D8DF41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Các </w:t>
            </w:r>
            <w:proofErr w:type="spellStart"/>
            <w:r w:rsidRPr="00CC7841">
              <w:rPr>
                <w:sz w:val="26"/>
                <w:szCs w:val="26"/>
              </w:rPr>
              <w:t>kỹ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thuật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phép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bệnh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nhân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thở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tự</w:t>
            </w:r>
            <w:proofErr w:type="spellEnd"/>
            <w:r w:rsidRPr="00CC7841">
              <w:rPr>
                <w:sz w:val="26"/>
                <w:szCs w:val="26"/>
              </w:rPr>
              <w:t xml:space="preserve"> do.</w:t>
            </w:r>
          </w:p>
        </w:tc>
      </w:tr>
      <w:tr w:rsidR="002018B3" w:rsidRPr="00CC7841" w14:paraId="222D87DA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151C340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38BC12E4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Phần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mềm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hiệu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chỉnh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chuyển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động</w:t>
            </w:r>
            <w:proofErr w:type="spellEnd"/>
            <w:r w:rsidRPr="00CC7841">
              <w:rPr>
                <w:sz w:val="26"/>
                <w:szCs w:val="26"/>
              </w:rPr>
              <w:t xml:space="preserve">/ </w:t>
            </w:r>
            <w:proofErr w:type="spellStart"/>
            <w:r w:rsidRPr="00CC7841">
              <w:rPr>
                <w:sz w:val="26"/>
                <w:szCs w:val="26"/>
              </w:rPr>
              <w:t>hoặc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chống</w:t>
            </w:r>
            <w:proofErr w:type="spellEnd"/>
            <w:r w:rsidRPr="00CC7841">
              <w:rPr>
                <w:sz w:val="26"/>
                <w:szCs w:val="26"/>
              </w:rPr>
              <w:t xml:space="preserve"> rung: </w:t>
            </w:r>
            <w:proofErr w:type="spellStart"/>
            <w:r w:rsidRPr="00CC7841">
              <w:rPr>
                <w:sz w:val="26"/>
                <w:szCs w:val="26"/>
              </w:rPr>
              <w:t>áp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dụng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được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ít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nhất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các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phản</w:t>
            </w:r>
            <w:proofErr w:type="spellEnd"/>
            <w:r w:rsidRPr="00CC7841">
              <w:rPr>
                <w:sz w:val="26"/>
                <w:szCs w:val="26"/>
              </w:rPr>
              <w:t xml:space="preserve"> T1, T2, Dark Fluid </w:t>
            </w:r>
            <w:proofErr w:type="spellStart"/>
            <w:r w:rsidRPr="00CC7841">
              <w:rPr>
                <w:sz w:val="26"/>
                <w:szCs w:val="26"/>
              </w:rPr>
              <w:t>hoặc</w:t>
            </w:r>
            <w:proofErr w:type="spellEnd"/>
            <w:r w:rsidRPr="00CC7841">
              <w:rPr>
                <w:sz w:val="26"/>
                <w:szCs w:val="26"/>
              </w:rPr>
              <w:t xml:space="preserve"> FLAIR </w:t>
            </w:r>
            <w:proofErr w:type="spellStart"/>
            <w:r w:rsidRPr="00CC7841">
              <w:rPr>
                <w:sz w:val="26"/>
                <w:szCs w:val="26"/>
              </w:rPr>
              <w:t>hoặc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đương</w:t>
            </w:r>
            <w:proofErr w:type="spellEnd"/>
            <w:r w:rsidRPr="00CC7841">
              <w:rPr>
                <w:sz w:val="26"/>
                <w:szCs w:val="26"/>
              </w:rPr>
              <w:t>, DWI, STIR.</w:t>
            </w:r>
          </w:p>
        </w:tc>
      </w:tr>
      <w:tr w:rsidR="002018B3" w:rsidRPr="00CC7841" w14:paraId="6F6C63C2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7C17F07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6532F84C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Chuỗi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xung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thái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tĩnh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hình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nhanh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tỉ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lệ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tín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hiệu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trên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nhiễu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cao</w:t>
            </w:r>
            <w:proofErr w:type="spellEnd"/>
            <w:r w:rsidRPr="00CC7841">
              <w:rPr>
                <w:sz w:val="26"/>
                <w:szCs w:val="26"/>
              </w:rPr>
              <w:t>.</w:t>
            </w:r>
          </w:p>
        </w:tc>
      </w:tr>
      <w:tr w:rsidR="002018B3" w:rsidRPr="00CC7841" w14:paraId="6DC87571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2C3BF5C0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134F8C5D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3D </w:t>
            </w:r>
            <w:proofErr w:type="spellStart"/>
            <w:r w:rsidRPr="00CC7841">
              <w:rPr>
                <w:sz w:val="26"/>
                <w:szCs w:val="26"/>
              </w:rPr>
              <w:t>đẳng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hướng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phân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giải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cao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một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lần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tái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định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theo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tất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cả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các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mặt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phẳng</w:t>
            </w:r>
            <w:proofErr w:type="spellEnd"/>
          </w:p>
        </w:tc>
      </w:tr>
      <w:tr w:rsidR="002018B3" w:rsidRPr="00CC7841" w14:paraId="76B2E537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E4E6FF4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6229BFE0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3D </w:t>
            </w:r>
            <w:proofErr w:type="spellStart"/>
            <w:r w:rsidRPr="00CC7841">
              <w:rPr>
                <w:sz w:val="26"/>
                <w:szCs w:val="26"/>
              </w:rPr>
              <w:t>cung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thuận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nghịch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pha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khảo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sát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gan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nhiễm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mỡ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các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tổn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gan</w:t>
            </w:r>
            <w:proofErr w:type="spellEnd"/>
            <w:r w:rsidRPr="00CC7841">
              <w:rPr>
                <w:sz w:val="26"/>
                <w:szCs w:val="26"/>
              </w:rPr>
              <w:t>.</w:t>
            </w:r>
          </w:p>
        </w:tc>
      </w:tr>
      <w:tr w:rsidR="002018B3" w:rsidRPr="00CC7841" w14:paraId="58A248CB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8105DF3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36F10D91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khuếch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tán</w:t>
            </w:r>
            <w:proofErr w:type="spellEnd"/>
            <w:r w:rsidRPr="00CC7841">
              <w:rPr>
                <w:sz w:val="26"/>
                <w:szCs w:val="26"/>
              </w:rPr>
              <w:t xml:space="preserve"> (DWI) </w:t>
            </w:r>
            <w:proofErr w:type="spellStart"/>
            <w:r w:rsidRPr="00CC7841">
              <w:rPr>
                <w:sz w:val="26"/>
                <w:szCs w:val="26"/>
              </w:rPr>
              <w:t>nhiều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giá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trị</w:t>
            </w:r>
            <w:proofErr w:type="spellEnd"/>
            <w:r w:rsidRPr="00CC7841">
              <w:rPr>
                <w:sz w:val="26"/>
                <w:szCs w:val="26"/>
              </w:rPr>
              <w:t xml:space="preserve"> b,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thích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xung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mỡ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hậu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lý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tự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tạo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bản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đồ</w:t>
            </w:r>
            <w:proofErr w:type="spellEnd"/>
            <w:r w:rsidRPr="00CC7841">
              <w:rPr>
                <w:sz w:val="26"/>
                <w:szCs w:val="26"/>
              </w:rPr>
              <w:t xml:space="preserve"> ADC</w:t>
            </w:r>
          </w:p>
        </w:tc>
      </w:tr>
      <w:tr w:rsidR="002018B3" w:rsidRPr="00CC7841" w14:paraId="21EC2268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4CF7AC5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6A5CE68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3D </w:t>
            </w:r>
            <w:proofErr w:type="spellStart"/>
            <w:r w:rsidRPr="00CC7841">
              <w:rPr>
                <w:sz w:val="26"/>
                <w:szCs w:val="26"/>
              </w:rPr>
              <w:t>động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học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nhanh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thích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xung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mỡ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thích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kỹ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thuật</w:t>
            </w:r>
            <w:proofErr w:type="spellEnd"/>
            <w:r w:rsidRPr="00CC7841">
              <w:rPr>
                <w:sz w:val="26"/>
                <w:szCs w:val="26"/>
              </w:rPr>
              <w:t xml:space="preserve"> song </w:t>
            </w:r>
            <w:proofErr w:type="spellStart"/>
            <w:r w:rsidRPr="00CC7841">
              <w:rPr>
                <w:sz w:val="26"/>
                <w:szCs w:val="26"/>
              </w:rPr>
              <w:t>song</w:t>
            </w:r>
            <w:proofErr w:type="spellEnd"/>
            <w:r w:rsidRPr="00CC7841">
              <w:rPr>
                <w:sz w:val="26"/>
                <w:szCs w:val="26"/>
              </w:rPr>
              <w:t>.</w:t>
            </w:r>
          </w:p>
        </w:tc>
      </w:tr>
      <w:tr w:rsidR="002018B3" w:rsidRPr="00CC7841" w14:paraId="5E20907B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7AF0B337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7F183119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học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khả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năng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tự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xóa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nền</w:t>
            </w:r>
            <w:proofErr w:type="spellEnd"/>
            <w:r w:rsidRPr="00CC7841">
              <w:rPr>
                <w:sz w:val="26"/>
                <w:szCs w:val="26"/>
              </w:rPr>
              <w:t>.</w:t>
            </w:r>
          </w:p>
        </w:tc>
      </w:tr>
      <w:tr w:rsidR="002018B3" w:rsidRPr="00CC7841" w14:paraId="4D8BF645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22539707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7BD5A0EF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Thu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sát</w:t>
            </w:r>
            <w:proofErr w:type="spellEnd"/>
            <w:r w:rsidRPr="00CC7841">
              <w:rPr>
                <w:sz w:val="26"/>
                <w:szCs w:val="26"/>
              </w:rPr>
              <w:t xml:space="preserve"> MR </w:t>
            </w:r>
            <w:proofErr w:type="spellStart"/>
            <w:r w:rsidRPr="00CC7841">
              <w:rPr>
                <w:sz w:val="26"/>
                <w:szCs w:val="26"/>
              </w:rPr>
              <w:t>mật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tụy</w:t>
            </w:r>
            <w:proofErr w:type="spellEnd"/>
            <w:r w:rsidRPr="00CC7841">
              <w:rPr>
                <w:sz w:val="26"/>
                <w:szCs w:val="26"/>
              </w:rPr>
              <w:t xml:space="preserve"> /MRCP </w:t>
            </w:r>
            <w:proofErr w:type="spellStart"/>
            <w:r w:rsidRPr="00CC7841">
              <w:rPr>
                <w:sz w:val="26"/>
                <w:szCs w:val="26"/>
              </w:rPr>
              <w:t>không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dùng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thuốc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phản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thời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gian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nhanh</w:t>
            </w:r>
            <w:proofErr w:type="spellEnd"/>
            <w:r w:rsidRPr="00CC7841">
              <w:rPr>
                <w:sz w:val="26"/>
                <w:szCs w:val="26"/>
              </w:rPr>
              <w:t>.</w:t>
            </w:r>
          </w:p>
        </w:tc>
      </w:tr>
      <w:tr w:rsidR="002018B3" w:rsidRPr="00CC7841" w14:paraId="001FC0D3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D73A23E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2823CA97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3D MRCP </w:t>
            </w:r>
            <w:proofErr w:type="spellStart"/>
            <w:r w:rsidRPr="00CC7841">
              <w:rPr>
                <w:sz w:val="26"/>
                <w:szCs w:val="26"/>
              </w:rPr>
              <w:t>không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thuốc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phản</w:t>
            </w:r>
            <w:proofErr w:type="spellEnd"/>
            <w:r w:rsidRPr="00CC7841">
              <w:rPr>
                <w:sz w:val="26"/>
                <w:szCs w:val="26"/>
              </w:rPr>
              <w:t>.</w:t>
            </w:r>
          </w:p>
        </w:tc>
      </w:tr>
      <w:tr w:rsidR="002018B3" w:rsidRPr="00CC7841" w14:paraId="2F091E09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D351A72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8.4</w:t>
            </w:r>
          </w:p>
        </w:tc>
        <w:tc>
          <w:tcPr>
            <w:tcW w:w="8113" w:type="dxa"/>
            <w:vAlign w:val="center"/>
          </w:tcPr>
          <w:p w14:paraId="59445F4E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Chụp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cộng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hưởng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từ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tim</w:t>
            </w:r>
            <w:proofErr w:type="spellEnd"/>
            <w:r w:rsidRPr="00CC7841">
              <w:rPr>
                <w:b/>
                <w:sz w:val="26"/>
                <w:szCs w:val="26"/>
              </w:rPr>
              <w:t>:</w:t>
            </w:r>
          </w:p>
        </w:tc>
      </w:tr>
      <w:tr w:rsidR="002018B3" w:rsidRPr="00CC7841" w14:paraId="31CF231A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BD20BED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14202F9C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đồng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theo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chế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đặt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cổng</w:t>
            </w:r>
            <w:proofErr w:type="spellEnd"/>
            <w:r w:rsidRPr="00CC7841">
              <w:rPr>
                <w:sz w:val="26"/>
                <w:szCs w:val="26"/>
              </w:rPr>
              <w:t xml:space="preserve"> (gate).</w:t>
            </w:r>
          </w:p>
        </w:tc>
      </w:tr>
      <w:tr w:rsidR="002018B3" w:rsidRPr="00CC7841" w14:paraId="0007C479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72827575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11E1019E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máu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tối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sát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hình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thái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tim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có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xóa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mỡ</w:t>
            </w:r>
            <w:proofErr w:type="spellEnd"/>
            <w:r w:rsidRPr="00CC7841">
              <w:rPr>
                <w:sz w:val="26"/>
                <w:szCs w:val="26"/>
              </w:rPr>
              <w:t>.</w:t>
            </w:r>
          </w:p>
        </w:tc>
      </w:tr>
      <w:tr w:rsidR="002018B3" w:rsidRPr="00CC7841" w14:paraId="04869076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50900AB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56B6822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Thu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 cine </w:t>
            </w:r>
            <w:proofErr w:type="spellStart"/>
            <w:r w:rsidRPr="00CC7841">
              <w:rPr>
                <w:sz w:val="26"/>
                <w:szCs w:val="26"/>
              </w:rPr>
              <w:t>tạo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hình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chuyển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thành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tim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khảo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sát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chức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năng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tim</w:t>
            </w:r>
            <w:proofErr w:type="spellEnd"/>
          </w:p>
        </w:tc>
      </w:tr>
      <w:tr w:rsidR="002018B3" w:rsidRPr="00CC7841" w14:paraId="439DA59E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960A382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B6D853F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3D </w:t>
            </w:r>
            <w:proofErr w:type="spellStart"/>
            <w:r w:rsidRPr="00CC7841">
              <w:rPr>
                <w:sz w:val="26"/>
                <w:szCs w:val="26"/>
              </w:rPr>
              <w:t>động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mạch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vành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thở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tự</w:t>
            </w:r>
            <w:proofErr w:type="spellEnd"/>
            <w:r w:rsidRPr="00CC7841">
              <w:rPr>
                <w:sz w:val="26"/>
                <w:szCs w:val="26"/>
              </w:rPr>
              <w:t xml:space="preserve"> do</w:t>
            </w:r>
          </w:p>
        </w:tc>
      </w:tr>
      <w:tr w:rsidR="002018B3" w:rsidRPr="00CC7841" w14:paraId="0F91F100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11E76F2D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76A0BD7A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3D </w:t>
            </w:r>
            <w:proofErr w:type="spellStart"/>
            <w:r w:rsidRPr="00CC7841">
              <w:rPr>
                <w:sz w:val="26"/>
                <w:szCs w:val="26"/>
              </w:rPr>
              <w:t>mô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tả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đặc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tính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mô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cơ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tim</w:t>
            </w:r>
            <w:proofErr w:type="spellEnd"/>
          </w:p>
        </w:tc>
      </w:tr>
      <w:tr w:rsidR="002018B3" w:rsidRPr="00CC7841" w14:paraId="6B1371F2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CD75441" w14:textId="77777777" w:rsidR="002018B3" w:rsidRPr="00CC7841" w:rsidRDefault="002018B3" w:rsidP="00A95E19">
            <w:pPr>
              <w:jc w:val="center"/>
              <w:rPr>
                <w:b/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8.5</w:t>
            </w:r>
          </w:p>
        </w:tc>
        <w:tc>
          <w:tcPr>
            <w:tcW w:w="8113" w:type="dxa"/>
            <w:vAlign w:val="center"/>
          </w:tcPr>
          <w:p w14:paraId="1BC837DA" w14:textId="77777777" w:rsidR="002018B3" w:rsidRPr="00CC7841" w:rsidRDefault="002018B3" w:rsidP="00A95E19">
            <w:pPr>
              <w:rPr>
                <w:b/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Chụp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cộng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hưởng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từ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mạch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máu</w:t>
            </w:r>
            <w:proofErr w:type="spellEnd"/>
            <w:r w:rsidRPr="00CC7841">
              <w:rPr>
                <w:b/>
                <w:sz w:val="26"/>
                <w:szCs w:val="26"/>
              </w:rPr>
              <w:t>:</w:t>
            </w:r>
          </w:p>
        </w:tc>
      </w:tr>
      <w:tr w:rsidR="002018B3" w:rsidRPr="00CC7841" w14:paraId="30FB9D66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4074341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5ABF5A6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2D &amp; 3D TOF: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mạch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máu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không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dụng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thuốc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phản</w:t>
            </w:r>
            <w:proofErr w:type="spellEnd"/>
            <w:r w:rsidRPr="00CC7841">
              <w:rPr>
                <w:sz w:val="26"/>
                <w:szCs w:val="26"/>
              </w:rPr>
              <w:t>.</w:t>
            </w:r>
          </w:p>
        </w:tc>
      </w:tr>
      <w:tr w:rsidR="002018B3" w:rsidRPr="00CC7841" w14:paraId="53736AD3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FD21F75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7B0D9754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2D &amp; 3D Phase Contrast: </w:t>
            </w:r>
            <w:proofErr w:type="spellStart"/>
            <w:r w:rsidRPr="00CC7841">
              <w:rPr>
                <w:sz w:val="26"/>
                <w:szCs w:val="26"/>
              </w:rPr>
              <w:t>Chuỗi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xung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phản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mạch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không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dụng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thuốc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phản</w:t>
            </w:r>
            <w:proofErr w:type="spellEnd"/>
            <w:r w:rsidRPr="00CC7841">
              <w:rPr>
                <w:sz w:val="26"/>
                <w:szCs w:val="26"/>
              </w:rPr>
              <w:t>.</w:t>
            </w:r>
          </w:p>
        </w:tc>
      </w:tr>
      <w:tr w:rsidR="002018B3" w:rsidRPr="00CC7841" w14:paraId="41C7CB6E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DD5FD7E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656A8045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Kỹ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thuật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theo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dõi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phát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hiện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ngấm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thuốc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phản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kích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hoạt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nhận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</w:p>
        </w:tc>
      </w:tr>
      <w:tr w:rsidR="002018B3" w:rsidRPr="00CC7841" w14:paraId="6007D7E9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28D4182C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6BB02853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mạch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máu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trạm</w:t>
            </w:r>
            <w:proofErr w:type="spellEnd"/>
          </w:p>
        </w:tc>
      </w:tr>
      <w:tr w:rsidR="002018B3" w:rsidRPr="00CC7841" w14:paraId="2FD6595D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27F2E4E1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8.6</w:t>
            </w:r>
          </w:p>
        </w:tc>
        <w:tc>
          <w:tcPr>
            <w:tcW w:w="8113" w:type="dxa"/>
            <w:vAlign w:val="center"/>
          </w:tcPr>
          <w:p w14:paraId="2C436069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Chụp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cộng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hưởng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từ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chấn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thương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chỉnh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hình</w:t>
            </w:r>
            <w:proofErr w:type="spellEnd"/>
            <w:r w:rsidRPr="00CC7841">
              <w:rPr>
                <w:b/>
                <w:sz w:val="26"/>
                <w:szCs w:val="26"/>
              </w:rPr>
              <w:t>:</w:t>
            </w:r>
          </w:p>
        </w:tc>
      </w:tr>
      <w:tr w:rsidR="002018B3" w:rsidRPr="00CC7841" w14:paraId="745EBC10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D2F079F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20443981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Các </w:t>
            </w:r>
            <w:proofErr w:type="spellStart"/>
            <w:r w:rsidRPr="00CC7841">
              <w:rPr>
                <w:sz w:val="26"/>
                <w:szCs w:val="26"/>
              </w:rPr>
              <w:t>chuỗi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xung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cung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các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phản</w:t>
            </w:r>
            <w:proofErr w:type="spellEnd"/>
            <w:r w:rsidRPr="00CC7841">
              <w:rPr>
                <w:sz w:val="26"/>
                <w:szCs w:val="26"/>
              </w:rPr>
              <w:t xml:space="preserve">: T1, T2, T2*, PD, </w:t>
            </w:r>
            <w:proofErr w:type="spellStart"/>
            <w:r w:rsidRPr="00CC7841">
              <w:rPr>
                <w:sz w:val="26"/>
                <w:szCs w:val="26"/>
              </w:rPr>
              <w:t>xung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mỡ</w:t>
            </w:r>
            <w:proofErr w:type="spellEnd"/>
          </w:p>
        </w:tc>
      </w:tr>
      <w:tr w:rsidR="002018B3" w:rsidRPr="00CC7841" w14:paraId="0A9972CD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7161A679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A3C691E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3D </w:t>
            </w:r>
            <w:proofErr w:type="spellStart"/>
            <w:r w:rsidRPr="00CC7841">
              <w:rPr>
                <w:sz w:val="26"/>
                <w:szCs w:val="26"/>
              </w:rPr>
              <w:t>đẳng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hướng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phân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giải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cao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ít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nhất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các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phản</w:t>
            </w:r>
            <w:proofErr w:type="spellEnd"/>
            <w:r w:rsidRPr="00CC7841">
              <w:rPr>
                <w:sz w:val="26"/>
                <w:szCs w:val="26"/>
              </w:rPr>
              <w:t xml:space="preserve"> T1, T2, PD, STIR.</w:t>
            </w:r>
          </w:p>
        </w:tc>
      </w:tr>
      <w:tr w:rsidR="002018B3" w:rsidRPr="00CC7841" w14:paraId="12A99AB1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BD5E037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17076B3C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Phần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mềm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hiệu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chỉnh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chuyển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động</w:t>
            </w:r>
            <w:proofErr w:type="spellEnd"/>
            <w:r w:rsidRPr="00CC7841">
              <w:rPr>
                <w:sz w:val="26"/>
                <w:szCs w:val="26"/>
              </w:rPr>
              <w:t xml:space="preserve">/ </w:t>
            </w:r>
            <w:proofErr w:type="spellStart"/>
            <w:r w:rsidRPr="00CC7841">
              <w:rPr>
                <w:sz w:val="26"/>
                <w:szCs w:val="26"/>
              </w:rPr>
              <w:t>chống</w:t>
            </w:r>
            <w:proofErr w:type="spellEnd"/>
            <w:r w:rsidRPr="00CC7841">
              <w:rPr>
                <w:sz w:val="26"/>
                <w:szCs w:val="26"/>
              </w:rPr>
              <w:t xml:space="preserve"> rung: </w:t>
            </w:r>
            <w:proofErr w:type="spellStart"/>
            <w:r w:rsidRPr="00CC7841">
              <w:rPr>
                <w:sz w:val="26"/>
                <w:szCs w:val="26"/>
              </w:rPr>
              <w:t>áp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dụng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được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ít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nhất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các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phản</w:t>
            </w:r>
            <w:proofErr w:type="spellEnd"/>
            <w:r w:rsidRPr="00CC7841">
              <w:rPr>
                <w:sz w:val="26"/>
                <w:szCs w:val="26"/>
              </w:rPr>
              <w:t xml:space="preserve"> T1, T2, STIR.</w:t>
            </w:r>
          </w:p>
        </w:tc>
      </w:tr>
      <w:tr w:rsidR="002018B3" w:rsidRPr="00CC7841" w14:paraId="28554927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FA02D21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EF000A4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3D </w:t>
            </w:r>
            <w:proofErr w:type="spellStart"/>
            <w:r w:rsidRPr="00CC7841">
              <w:rPr>
                <w:sz w:val="26"/>
                <w:szCs w:val="26"/>
              </w:rPr>
              <w:t>khảo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sát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dây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chằng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đĩa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đệm</w:t>
            </w:r>
            <w:proofErr w:type="spellEnd"/>
          </w:p>
        </w:tc>
      </w:tr>
      <w:tr w:rsidR="002018B3" w:rsidRPr="00CC7841" w14:paraId="543D54A0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AE43222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F6441CE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Kỹ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thuật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chuỗi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xung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mỡ</w:t>
            </w:r>
            <w:proofErr w:type="spellEnd"/>
            <w:r w:rsidRPr="00CC7841">
              <w:rPr>
                <w:sz w:val="26"/>
                <w:szCs w:val="26"/>
              </w:rPr>
              <w:t xml:space="preserve">: ≥ 5 </w:t>
            </w:r>
            <w:proofErr w:type="spellStart"/>
            <w:r w:rsidRPr="00CC7841">
              <w:rPr>
                <w:sz w:val="26"/>
                <w:szCs w:val="26"/>
              </w:rPr>
              <w:t>kỹ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thuật</w:t>
            </w:r>
            <w:proofErr w:type="spellEnd"/>
          </w:p>
        </w:tc>
      </w:tr>
      <w:tr w:rsidR="002018B3" w:rsidRPr="00CC7841" w14:paraId="71B9AD23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FE46154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8.7</w:t>
            </w:r>
          </w:p>
        </w:tc>
        <w:tc>
          <w:tcPr>
            <w:tcW w:w="8113" w:type="dxa"/>
            <w:vAlign w:val="center"/>
          </w:tcPr>
          <w:p w14:paraId="0776C03E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Chụp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cộng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hưởng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từ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khảo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sát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ung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bướu</w:t>
            </w:r>
            <w:proofErr w:type="spellEnd"/>
            <w:r w:rsidRPr="00CC7841">
              <w:rPr>
                <w:b/>
                <w:sz w:val="26"/>
                <w:szCs w:val="26"/>
              </w:rPr>
              <w:t>:</w:t>
            </w:r>
          </w:p>
        </w:tc>
      </w:tr>
      <w:tr w:rsidR="002018B3" w:rsidRPr="00CC7841" w14:paraId="5F2E53EC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7B3414C4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180DA98D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3D </w:t>
            </w:r>
            <w:proofErr w:type="spellStart"/>
            <w:r w:rsidRPr="00CC7841">
              <w:rPr>
                <w:sz w:val="26"/>
                <w:szCs w:val="26"/>
              </w:rPr>
              <w:t>đẳng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hướng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phân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giải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cao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áp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dụng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được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ít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nhất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các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phản</w:t>
            </w:r>
            <w:proofErr w:type="spellEnd"/>
            <w:r w:rsidRPr="00CC7841">
              <w:rPr>
                <w:sz w:val="26"/>
                <w:szCs w:val="26"/>
              </w:rPr>
              <w:t xml:space="preserve"> PD, T1, T2, FLAIR </w:t>
            </w:r>
            <w:proofErr w:type="spellStart"/>
            <w:r w:rsidRPr="00CC7841">
              <w:rPr>
                <w:sz w:val="26"/>
                <w:szCs w:val="26"/>
              </w:rPr>
              <w:t>hoặc</w:t>
            </w:r>
            <w:proofErr w:type="spellEnd"/>
            <w:r w:rsidRPr="00CC7841">
              <w:rPr>
                <w:sz w:val="26"/>
                <w:szCs w:val="26"/>
              </w:rPr>
              <w:t xml:space="preserve"> Dark Fluid </w:t>
            </w:r>
            <w:proofErr w:type="spellStart"/>
            <w:r w:rsidRPr="00CC7841">
              <w:rPr>
                <w:sz w:val="26"/>
                <w:szCs w:val="26"/>
              </w:rPr>
              <w:t>hoặc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đương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STIR. </w:t>
            </w:r>
            <w:proofErr w:type="spellStart"/>
            <w:r w:rsidRPr="00CC7841">
              <w:rPr>
                <w:sz w:val="26"/>
                <w:szCs w:val="26"/>
              </w:rPr>
              <w:t>Một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lần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có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thể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tái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định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được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theo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tất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cả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các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mặt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phẳng</w:t>
            </w:r>
            <w:proofErr w:type="spellEnd"/>
          </w:p>
        </w:tc>
      </w:tr>
      <w:tr w:rsidR="002018B3" w:rsidRPr="00CC7841" w14:paraId="4406DB11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F566C70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18AC727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3D </w:t>
            </w:r>
            <w:proofErr w:type="spellStart"/>
            <w:r w:rsidRPr="00CC7841">
              <w:rPr>
                <w:sz w:val="26"/>
                <w:szCs w:val="26"/>
              </w:rPr>
              <w:t>khử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dịch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tủy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chất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trắng</w:t>
            </w:r>
            <w:proofErr w:type="spellEnd"/>
          </w:p>
        </w:tc>
      </w:tr>
      <w:tr w:rsidR="002018B3" w:rsidRPr="00CC7841" w14:paraId="6C4D9CFF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60EE1FC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14005871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khuếch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tán</w:t>
            </w:r>
            <w:proofErr w:type="spellEnd"/>
            <w:r w:rsidRPr="00CC7841">
              <w:rPr>
                <w:sz w:val="26"/>
                <w:szCs w:val="26"/>
              </w:rPr>
              <w:t xml:space="preserve"> (DWI) </w:t>
            </w:r>
            <w:proofErr w:type="spellStart"/>
            <w:r w:rsidRPr="00CC7841">
              <w:rPr>
                <w:sz w:val="26"/>
                <w:szCs w:val="26"/>
              </w:rPr>
              <w:t>nhiều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giá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trị</w:t>
            </w:r>
            <w:proofErr w:type="spellEnd"/>
            <w:r w:rsidRPr="00CC7841">
              <w:rPr>
                <w:sz w:val="26"/>
                <w:szCs w:val="26"/>
              </w:rPr>
              <w:t xml:space="preserve"> b,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thích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được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xung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mỡ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dựng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bản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đồ</w:t>
            </w:r>
            <w:proofErr w:type="spellEnd"/>
            <w:r w:rsidRPr="00CC7841">
              <w:rPr>
                <w:sz w:val="26"/>
                <w:szCs w:val="26"/>
              </w:rPr>
              <w:t xml:space="preserve"> ADC.</w:t>
            </w:r>
          </w:p>
        </w:tc>
      </w:tr>
      <w:tr w:rsidR="002018B3" w:rsidRPr="00CC7841" w14:paraId="3288EEE0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788CDA72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EA53256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học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pha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có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kết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hợp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được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xung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mỡ</w:t>
            </w:r>
            <w:proofErr w:type="spellEnd"/>
            <w:r w:rsidRPr="00CC7841">
              <w:rPr>
                <w:sz w:val="26"/>
                <w:szCs w:val="26"/>
              </w:rPr>
              <w:t>.</w:t>
            </w:r>
          </w:p>
        </w:tc>
      </w:tr>
      <w:tr w:rsidR="002018B3" w:rsidRPr="00CC7841" w14:paraId="10B1BC1A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A40D4DA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343281FE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toàn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thân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tầm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soát</w:t>
            </w:r>
            <w:proofErr w:type="spellEnd"/>
            <w:r w:rsidRPr="00CC7841">
              <w:rPr>
                <w:sz w:val="26"/>
                <w:szCs w:val="26"/>
              </w:rPr>
              <w:t xml:space="preserve"> di </w:t>
            </w:r>
            <w:proofErr w:type="spellStart"/>
            <w:r w:rsidRPr="00CC7841">
              <w:rPr>
                <w:sz w:val="26"/>
                <w:szCs w:val="26"/>
              </w:rPr>
              <w:t>căn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có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tính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năng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nối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hình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từ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trạm</w:t>
            </w:r>
            <w:proofErr w:type="spellEnd"/>
          </w:p>
        </w:tc>
      </w:tr>
      <w:tr w:rsidR="002018B3" w:rsidRPr="00CC7841" w14:paraId="2149B95D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D89E839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8.8</w:t>
            </w:r>
          </w:p>
        </w:tc>
        <w:tc>
          <w:tcPr>
            <w:tcW w:w="8113" w:type="dxa"/>
            <w:vAlign w:val="center"/>
          </w:tcPr>
          <w:p w14:paraId="7E9E7DB6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Chụp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cộng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hưởng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từ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nhi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khoa:</w:t>
            </w:r>
          </w:p>
        </w:tc>
      </w:tr>
      <w:tr w:rsidR="002018B3" w:rsidRPr="00CC7841" w14:paraId="0E641D44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2458DD35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02B0B7B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3D </w:t>
            </w:r>
            <w:proofErr w:type="spellStart"/>
            <w:r w:rsidRPr="00CC7841">
              <w:rPr>
                <w:sz w:val="26"/>
                <w:szCs w:val="26"/>
              </w:rPr>
              <w:t>đẳng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hướng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phân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giải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cao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ít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nhất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các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phản</w:t>
            </w:r>
            <w:proofErr w:type="spellEnd"/>
            <w:r w:rsidRPr="00CC7841">
              <w:rPr>
                <w:sz w:val="26"/>
                <w:szCs w:val="26"/>
              </w:rPr>
              <w:t xml:space="preserve"> PD, T1, T2, FLAIR </w:t>
            </w:r>
            <w:proofErr w:type="spellStart"/>
            <w:r w:rsidRPr="00CC7841">
              <w:rPr>
                <w:sz w:val="26"/>
                <w:szCs w:val="26"/>
              </w:rPr>
              <w:t>hoặc</w:t>
            </w:r>
            <w:proofErr w:type="spellEnd"/>
            <w:r w:rsidRPr="00CC7841">
              <w:rPr>
                <w:sz w:val="26"/>
                <w:szCs w:val="26"/>
              </w:rPr>
              <w:t xml:space="preserve"> Dark Fluid </w:t>
            </w:r>
            <w:proofErr w:type="spellStart"/>
            <w:r w:rsidRPr="00CC7841">
              <w:rPr>
                <w:sz w:val="26"/>
                <w:szCs w:val="26"/>
              </w:rPr>
              <w:t>hoặc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đương</w:t>
            </w:r>
            <w:proofErr w:type="spellEnd"/>
            <w:r w:rsidRPr="00CC7841">
              <w:rPr>
                <w:sz w:val="26"/>
                <w:szCs w:val="26"/>
              </w:rPr>
              <w:t xml:space="preserve">, STIR. </w:t>
            </w:r>
            <w:proofErr w:type="spellStart"/>
            <w:r w:rsidRPr="00CC7841">
              <w:rPr>
                <w:sz w:val="26"/>
                <w:szCs w:val="26"/>
              </w:rPr>
              <w:t>Một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chuỗi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xung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có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thể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tái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định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theo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tất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cả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các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mặt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phẳng</w:t>
            </w:r>
            <w:proofErr w:type="spellEnd"/>
          </w:p>
        </w:tc>
      </w:tr>
      <w:tr w:rsidR="002018B3" w:rsidRPr="00CC7841" w14:paraId="6F7BCE13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1C37A4B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3337671F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Chuỗi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xung</w:t>
            </w:r>
            <w:proofErr w:type="spellEnd"/>
            <w:r w:rsidRPr="00CC7841">
              <w:rPr>
                <w:sz w:val="26"/>
                <w:szCs w:val="26"/>
              </w:rPr>
              <w:t xml:space="preserve"> 3D </w:t>
            </w:r>
            <w:proofErr w:type="spellStart"/>
            <w:r w:rsidRPr="00CC7841">
              <w:rPr>
                <w:sz w:val="26"/>
                <w:szCs w:val="26"/>
              </w:rPr>
              <w:t>cung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các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thuận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nghịch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phân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giải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không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gian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cao</w:t>
            </w:r>
            <w:proofErr w:type="spellEnd"/>
            <w:r w:rsidRPr="00CC7841">
              <w:rPr>
                <w:sz w:val="26"/>
                <w:szCs w:val="26"/>
              </w:rPr>
              <w:t>.</w:t>
            </w:r>
          </w:p>
        </w:tc>
      </w:tr>
      <w:tr w:rsidR="002018B3" w:rsidRPr="00CC7841" w14:paraId="2C6DF25A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7B9DA97B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6A7BDA2D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Phần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mềm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hiệu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chỉnh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chuyển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động</w:t>
            </w:r>
            <w:proofErr w:type="spellEnd"/>
            <w:r w:rsidRPr="00CC7841">
              <w:rPr>
                <w:sz w:val="26"/>
                <w:szCs w:val="26"/>
              </w:rPr>
              <w:t xml:space="preserve">/ </w:t>
            </w:r>
            <w:proofErr w:type="spellStart"/>
            <w:r w:rsidRPr="00CC7841">
              <w:rPr>
                <w:sz w:val="26"/>
                <w:szCs w:val="26"/>
              </w:rPr>
              <w:t>hoặc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chống</w:t>
            </w:r>
            <w:proofErr w:type="spellEnd"/>
            <w:r w:rsidRPr="00CC7841">
              <w:rPr>
                <w:sz w:val="26"/>
                <w:szCs w:val="26"/>
              </w:rPr>
              <w:t xml:space="preserve"> rung: </w:t>
            </w:r>
            <w:proofErr w:type="spellStart"/>
            <w:r w:rsidRPr="00CC7841">
              <w:rPr>
                <w:sz w:val="26"/>
                <w:szCs w:val="26"/>
              </w:rPr>
              <w:t>áp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dụng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được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ít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nhất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các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phản</w:t>
            </w:r>
            <w:proofErr w:type="spellEnd"/>
            <w:r w:rsidRPr="00CC7841">
              <w:rPr>
                <w:sz w:val="26"/>
                <w:szCs w:val="26"/>
              </w:rPr>
              <w:t xml:space="preserve"> T2, </w:t>
            </w:r>
            <w:proofErr w:type="spellStart"/>
            <w:r w:rsidRPr="00CC7841">
              <w:rPr>
                <w:sz w:val="26"/>
                <w:szCs w:val="26"/>
              </w:rPr>
              <w:t>khuếch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tán</w:t>
            </w:r>
            <w:proofErr w:type="spellEnd"/>
            <w:r w:rsidRPr="00CC7841">
              <w:rPr>
                <w:sz w:val="26"/>
                <w:szCs w:val="26"/>
              </w:rPr>
              <w:t xml:space="preserve"> (DWI), T1.</w:t>
            </w:r>
          </w:p>
        </w:tc>
      </w:tr>
      <w:tr w:rsidR="002018B3" w:rsidRPr="00CC7841" w14:paraId="479F9B38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10F71FCB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738B71F4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Kỹ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thuật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bệnh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nhân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thở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tự</w:t>
            </w:r>
            <w:proofErr w:type="spellEnd"/>
            <w:r w:rsidRPr="00CC7841">
              <w:rPr>
                <w:sz w:val="26"/>
                <w:szCs w:val="26"/>
              </w:rPr>
              <w:t xml:space="preserve"> do.</w:t>
            </w:r>
          </w:p>
        </w:tc>
      </w:tr>
      <w:tr w:rsidR="002018B3" w:rsidRPr="00CC7841" w14:paraId="353519B9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1129DAB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5237794B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Kỹ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thuật</w:t>
            </w:r>
            <w:proofErr w:type="spellEnd"/>
            <w:r w:rsidRPr="00CC7841">
              <w:rPr>
                <w:sz w:val="26"/>
                <w:szCs w:val="26"/>
              </w:rPr>
              <w:t xml:space="preserve"> song </w:t>
            </w:r>
            <w:proofErr w:type="spellStart"/>
            <w:r w:rsidRPr="00CC7841">
              <w:rPr>
                <w:sz w:val="26"/>
                <w:szCs w:val="26"/>
              </w:rPr>
              <w:t>song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thời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gian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nhanh</w:t>
            </w:r>
            <w:proofErr w:type="spellEnd"/>
            <w:r w:rsidRPr="00CC7841">
              <w:rPr>
                <w:sz w:val="26"/>
                <w:szCs w:val="26"/>
              </w:rPr>
              <w:t>.</w:t>
            </w:r>
          </w:p>
        </w:tc>
      </w:tr>
      <w:tr w:rsidR="002018B3" w:rsidRPr="00CC7841" w14:paraId="280AACEF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128A220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1EE09040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Kỹ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thuật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cộng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hưởng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từ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giảm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ồn</w:t>
            </w:r>
            <w:proofErr w:type="spellEnd"/>
            <w:r w:rsidRPr="00CC7841">
              <w:rPr>
                <w:sz w:val="26"/>
                <w:szCs w:val="26"/>
              </w:rPr>
              <w:t>.</w:t>
            </w:r>
          </w:p>
        </w:tc>
      </w:tr>
      <w:tr w:rsidR="002018B3" w:rsidRPr="00CC7841" w14:paraId="4801B281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C9923D1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59FFDE58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mạch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máu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không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dụng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thuốc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phản</w:t>
            </w:r>
            <w:proofErr w:type="spellEnd"/>
            <w:r w:rsidRPr="00CC7841">
              <w:rPr>
                <w:sz w:val="26"/>
                <w:szCs w:val="26"/>
              </w:rPr>
              <w:t>.</w:t>
            </w:r>
          </w:p>
        </w:tc>
      </w:tr>
      <w:tr w:rsidR="002018B3" w:rsidRPr="00CC7841" w14:paraId="21E7A9F2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429E538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8.9</w:t>
            </w:r>
          </w:p>
        </w:tc>
        <w:tc>
          <w:tcPr>
            <w:tcW w:w="8113" w:type="dxa"/>
            <w:vAlign w:val="center"/>
          </w:tcPr>
          <w:p w14:paraId="564B4D77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Chụp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cộng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hưởng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từ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vú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chuyên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sâu</w:t>
            </w:r>
            <w:proofErr w:type="spellEnd"/>
            <w:r w:rsidRPr="00CC7841">
              <w:rPr>
                <w:b/>
                <w:sz w:val="26"/>
                <w:szCs w:val="26"/>
              </w:rPr>
              <w:t>:</w:t>
            </w:r>
          </w:p>
        </w:tc>
      </w:tr>
      <w:tr w:rsidR="002018B3" w:rsidRPr="00CC7841" w14:paraId="2C4B6906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F6F68FA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01B2447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3D </w:t>
            </w:r>
            <w:proofErr w:type="spellStart"/>
            <w:r w:rsidRPr="00CC7841">
              <w:rPr>
                <w:sz w:val="26"/>
                <w:szCs w:val="26"/>
              </w:rPr>
              <w:t>hai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bên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vú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đồng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thời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kết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hợp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được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xung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mỡ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thích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kỹ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thuật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 song </w:t>
            </w:r>
            <w:proofErr w:type="spellStart"/>
            <w:r w:rsidRPr="00CC7841">
              <w:rPr>
                <w:sz w:val="26"/>
                <w:szCs w:val="26"/>
              </w:rPr>
              <w:t>song</w:t>
            </w:r>
            <w:proofErr w:type="spellEnd"/>
          </w:p>
        </w:tc>
      </w:tr>
      <w:tr w:rsidR="002018B3" w:rsidRPr="00CC7841" w14:paraId="6489BD08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408CB9E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0785CB7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vú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tạo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các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thuận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pha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nghịch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pha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nước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mỡ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trong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một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lần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>.</w:t>
            </w:r>
          </w:p>
        </w:tc>
      </w:tr>
      <w:tr w:rsidR="002018B3" w:rsidRPr="00CC7841" w14:paraId="09649433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1325D2F8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2D1B3F9F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cộng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hưởng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từ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phổ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vú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giúp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mô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tả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đặc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tính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mô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vú</w:t>
            </w:r>
            <w:proofErr w:type="spellEnd"/>
          </w:p>
        </w:tc>
      </w:tr>
      <w:tr w:rsidR="002018B3" w:rsidRPr="00CC7841" w14:paraId="1B59686B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72962F68" w14:textId="77777777" w:rsidR="002018B3" w:rsidRPr="00CC7841" w:rsidRDefault="002018B3" w:rsidP="00A95E19">
            <w:pPr>
              <w:jc w:val="center"/>
              <w:rPr>
                <w:b/>
                <w:bCs/>
                <w:sz w:val="26"/>
                <w:szCs w:val="26"/>
              </w:rPr>
            </w:pPr>
            <w:r w:rsidRPr="00CC7841">
              <w:rPr>
                <w:b/>
                <w:bCs/>
                <w:sz w:val="26"/>
                <w:szCs w:val="26"/>
              </w:rPr>
              <w:t>8.10</w:t>
            </w:r>
          </w:p>
        </w:tc>
        <w:tc>
          <w:tcPr>
            <w:tcW w:w="8113" w:type="dxa"/>
            <w:vAlign w:val="center"/>
          </w:tcPr>
          <w:p w14:paraId="06A5A28B" w14:textId="77777777" w:rsidR="002018B3" w:rsidRPr="00CC7841" w:rsidRDefault="002018B3" w:rsidP="00A95E19">
            <w:pPr>
              <w:rPr>
                <w:b/>
                <w:bCs/>
                <w:sz w:val="26"/>
                <w:szCs w:val="26"/>
              </w:rPr>
            </w:pPr>
            <w:r w:rsidRPr="00CC7841">
              <w:rPr>
                <w:b/>
                <w:bCs/>
                <w:sz w:val="26"/>
                <w:szCs w:val="26"/>
              </w:rPr>
              <w:t xml:space="preserve">Thu </w:t>
            </w:r>
            <w:proofErr w:type="spellStart"/>
            <w:r w:rsidRPr="00CC7841">
              <w:rPr>
                <w:b/>
                <w:bCs/>
                <w:sz w:val="26"/>
                <w:szCs w:val="26"/>
              </w:rPr>
              <w:t>nhận</w:t>
            </w:r>
            <w:proofErr w:type="spellEnd"/>
            <w:r w:rsidRPr="00CC7841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bCs/>
                <w:sz w:val="26"/>
                <w:szCs w:val="26"/>
              </w:rPr>
              <w:t>phổ</w:t>
            </w:r>
            <w:proofErr w:type="spellEnd"/>
            <w:r w:rsidRPr="00CC7841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bCs/>
                <w:sz w:val="26"/>
                <w:szCs w:val="26"/>
              </w:rPr>
              <w:t>đơn</w:t>
            </w:r>
            <w:proofErr w:type="spellEnd"/>
            <w:r w:rsidRPr="00CC7841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bCs/>
                <w:sz w:val="26"/>
                <w:szCs w:val="26"/>
              </w:rPr>
              <w:t>điểm</w:t>
            </w:r>
            <w:proofErr w:type="spellEnd"/>
            <w:r w:rsidRPr="00CC7841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bCs/>
                <w:sz w:val="26"/>
                <w:szCs w:val="26"/>
              </w:rPr>
              <w:t>và</w:t>
            </w:r>
            <w:proofErr w:type="spellEnd"/>
            <w:r w:rsidRPr="00CC7841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bCs/>
                <w:sz w:val="26"/>
                <w:szCs w:val="26"/>
              </w:rPr>
              <w:t>đa</w:t>
            </w:r>
            <w:proofErr w:type="spellEnd"/>
            <w:r w:rsidRPr="00CC7841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bCs/>
                <w:sz w:val="26"/>
                <w:szCs w:val="26"/>
              </w:rPr>
              <w:t>điểm</w:t>
            </w:r>
            <w:proofErr w:type="spellEnd"/>
          </w:p>
        </w:tc>
      </w:tr>
      <w:tr w:rsidR="002018B3" w:rsidRPr="00CC7841" w14:paraId="3B549EE7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0079402" w14:textId="77777777" w:rsidR="002018B3" w:rsidRPr="00CC7841" w:rsidRDefault="002018B3" w:rsidP="00A95E19">
            <w:pPr>
              <w:jc w:val="center"/>
              <w:rPr>
                <w:b/>
                <w:bCs/>
                <w:sz w:val="26"/>
                <w:szCs w:val="26"/>
              </w:rPr>
            </w:pPr>
            <w:r w:rsidRPr="00CC7841">
              <w:rPr>
                <w:b/>
                <w:bCs/>
                <w:sz w:val="26"/>
                <w:szCs w:val="26"/>
              </w:rPr>
              <w:t>8.11</w:t>
            </w:r>
          </w:p>
        </w:tc>
        <w:tc>
          <w:tcPr>
            <w:tcW w:w="8113" w:type="dxa"/>
            <w:vAlign w:val="center"/>
          </w:tcPr>
          <w:p w14:paraId="4DC5E0F9" w14:textId="77777777" w:rsidR="002018B3" w:rsidRPr="00CC7841" w:rsidRDefault="002018B3" w:rsidP="00A95E19">
            <w:pPr>
              <w:rPr>
                <w:b/>
                <w:bCs/>
                <w:sz w:val="26"/>
                <w:szCs w:val="26"/>
              </w:rPr>
            </w:pPr>
            <w:proofErr w:type="spellStart"/>
            <w:r w:rsidRPr="00CC7841">
              <w:rPr>
                <w:b/>
                <w:bCs/>
                <w:sz w:val="26"/>
                <w:szCs w:val="26"/>
              </w:rPr>
              <w:t>Dịch</w:t>
            </w:r>
            <w:proofErr w:type="spellEnd"/>
            <w:r w:rsidRPr="00CC7841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bCs/>
                <w:sz w:val="26"/>
                <w:szCs w:val="26"/>
              </w:rPr>
              <w:t>vụ</w:t>
            </w:r>
            <w:proofErr w:type="spellEnd"/>
            <w:r w:rsidRPr="00CC7841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bCs/>
                <w:sz w:val="26"/>
                <w:szCs w:val="26"/>
              </w:rPr>
              <w:t>theo</w:t>
            </w:r>
            <w:proofErr w:type="spellEnd"/>
            <w:r w:rsidRPr="00CC7841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bCs/>
                <w:sz w:val="26"/>
                <w:szCs w:val="26"/>
              </w:rPr>
              <w:t>dõi</w:t>
            </w:r>
            <w:proofErr w:type="spellEnd"/>
            <w:r w:rsidRPr="00CC7841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bCs/>
                <w:sz w:val="26"/>
                <w:szCs w:val="26"/>
              </w:rPr>
              <w:t>khối</w:t>
            </w:r>
            <w:proofErr w:type="spellEnd"/>
            <w:r w:rsidRPr="00CC7841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bCs/>
                <w:sz w:val="26"/>
                <w:szCs w:val="26"/>
              </w:rPr>
              <w:t>từ</w:t>
            </w:r>
            <w:proofErr w:type="spellEnd"/>
            <w:r w:rsidRPr="00CC7841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bCs/>
                <w:sz w:val="26"/>
                <w:szCs w:val="26"/>
              </w:rPr>
              <w:t>và</w:t>
            </w:r>
            <w:proofErr w:type="spellEnd"/>
            <w:r w:rsidRPr="00CC7841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bCs/>
                <w:sz w:val="26"/>
                <w:szCs w:val="26"/>
              </w:rPr>
              <w:t>hỗ</w:t>
            </w:r>
            <w:proofErr w:type="spellEnd"/>
            <w:r w:rsidRPr="00CC7841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bCs/>
                <w:sz w:val="26"/>
                <w:szCs w:val="26"/>
              </w:rPr>
              <w:t>trợ</w:t>
            </w:r>
            <w:proofErr w:type="spellEnd"/>
            <w:r w:rsidRPr="00CC7841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bCs/>
                <w:sz w:val="26"/>
                <w:szCs w:val="26"/>
              </w:rPr>
              <w:t>ứng</w:t>
            </w:r>
            <w:proofErr w:type="spellEnd"/>
            <w:r w:rsidRPr="00CC7841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bCs/>
                <w:sz w:val="26"/>
                <w:szCs w:val="26"/>
              </w:rPr>
              <w:t>dụng</w:t>
            </w:r>
            <w:proofErr w:type="spellEnd"/>
            <w:r w:rsidRPr="00CC7841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bCs/>
                <w:sz w:val="26"/>
                <w:szCs w:val="26"/>
              </w:rPr>
              <w:t>từ</w:t>
            </w:r>
            <w:proofErr w:type="spellEnd"/>
            <w:r w:rsidRPr="00CC7841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bCs/>
                <w:sz w:val="26"/>
                <w:szCs w:val="26"/>
              </w:rPr>
              <w:t>xa</w:t>
            </w:r>
            <w:proofErr w:type="spellEnd"/>
          </w:p>
        </w:tc>
      </w:tr>
      <w:tr w:rsidR="002018B3" w:rsidRPr="00CC7841" w14:paraId="227D76D9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860D3B8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8113" w:type="dxa"/>
            <w:vAlign w:val="center"/>
          </w:tcPr>
          <w:p w14:paraId="75A6FE7A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 xml:space="preserve">Các </w:t>
            </w:r>
            <w:proofErr w:type="spellStart"/>
            <w:r w:rsidRPr="00CC7841">
              <w:rPr>
                <w:b/>
                <w:sz w:val="26"/>
                <w:szCs w:val="26"/>
              </w:rPr>
              <w:t>phần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mềm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/ </w:t>
            </w:r>
            <w:proofErr w:type="spellStart"/>
            <w:r w:rsidRPr="00CC7841">
              <w:rPr>
                <w:b/>
                <w:sz w:val="26"/>
                <w:szCs w:val="26"/>
              </w:rPr>
              <w:t>ứng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dụng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/ </w:t>
            </w:r>
            <w:proofErr w:type="spellStart"/>
            <w:r w:rsidRPr="00CC7841">
              <w:rPr>
                <w:b/>
                <w:sz w:val="26"/>
                <w:szCs w:val="26"/>
              </w:rPr>
              <w:t>chức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năng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nâng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cao</w:t>
            </w:r>
            <w:proofErr w:type="spellEnd"/>
            <w:r w:rsidRPr="00CC7841">
              <w:rPr>
                <w:b/>
                <w:sz w:val="26"/>
                <w:szCs w:val="26"/>
              </w:rPr>
              <w:t>:</w:t>
            </w:r>
          </w:p>
        </w:tc>
      </w:tr>
      <w:tr w:rsidR="002018B3" w:rsidRPr="00CC7841" w14:paraId="367F1E09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245254B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9.1</w:t>
            </w:r>
          </w:p>
        </w:tc>
        <w:tc>
          <w:tcPr>
            <w:tcW w:w="8113" w:type="dxa"/>
            <w:vAlign w:val="center"/>
          </w:tcPr>
          <w:p w14:paraId="71B48C81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Phần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mềm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tái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tạo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ảnh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sử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dụng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trí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tuệ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nhân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tạo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học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sâu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- deep learning </w:t>
            </w:r>
            <w:proofErr w:type="spellStart"/>
            <w:r w:rsidRPr="00CC7841">
              <w:rPr>
                <w:b/>
                <w:sz w:val="26"/>
                <w:szCs w:val="26"/>
              </w:rPr>
              <w:t>áp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dụng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trên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dữ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liệu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thô</w:t>
            </w:r>
            <w:proofErr w:type="spellEnd"/>
            <w:r w:rsidRPr="00CC7841">
              <w:rPr>
                <w:b/>
                <w:sz w:val="26"/>
                <w:szCs w:val="26"/>
              </w:rPr>
              <w:t>:</w:t>
            </w:r>
          </w:p>
        </w:tc>
      </w:tr>
      <w:tr w:rsidR="002018B3" w:rsidRPr="00CC7841" w14:paraId="2A904F52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5B00BC5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DC06FDE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Đồng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thời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giảm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nhiễu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tăng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phân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giải</w:t>
            </w:r>
            <w:proofErr w:type="spellEnd"/>
          </w:p>
        </w:tc>
      </w:tr>
      <w:tr w:rsidR="002018B3" w:rsidRPr="00CC7841" w14:paraId="09C13EA9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7D3FD50D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14DD52E1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Tăng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tỷ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lệ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tín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hiệu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trên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nhiễu</w:t>
            </w:r>
            <w:proofErr w:type="spellEnd"/>
            <w:r w:rsidRPr="00CC7841">
              <w:rPr>
                <w:sz w:val="26"/>
                <w:szCs w:val="26"/>
              </w:rPr>
              <w:t xml:space="preserve"> (SNR)</w:t>
            </w:r>
          </w:p>
        </w:tc>
      </w:tr>
      <w:tr w:rsidR="002018B3" w:rsidRPr="00CC7841" w14:paraId="086AB73A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58D805B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30820E48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Tăng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sắc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nét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</w:p>
        </w:tc>
      </w:tr>
      <w:tr w:rsidR="002018B3" w:rsidRPr="00CC7841" w14:paraId="28B77E15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103E219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D058B23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+Rút </w:t>
            </w:r>
            <w:proofErr w:type="spellStart"/>
            <w:r w:rsidRPr="00CC7841">
              <w:rPr>
                <w:sz w:val="26"/>
                <w:szCs w:val="26"/>
              </w:rPr>
              <w:t>ngắn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thời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gian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trong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vận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duy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trì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tỉ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lệ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tín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hiệu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trên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nhiễu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sắc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nét</w:t>
            </w:r>
            <w:proofErr w:type="spellEnd"/>
          </w:p>
        </w:tc>
      </w:tr>
      <w:tr w:rsidR="002018B3" w:rsidRPr="00CC7841" w14:paraId="60121AA6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226CABBB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3E04FAB1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Áp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dụng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được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tối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thiểu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các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xung</w:t>
            </w:r>
            <w:proofErr w:type="spellEnd"/>
            <w:r w:rsidRPr="00CC7841">
              <w:rPr>
                <w:sz w:val="26"/>
                <w:szCs w:val="26"/>
              </w:rPr>
              <w:t xml:space="preserve">: SE, FSE </w:t>
            </w:r>
            <w:proofErr w:type="spellStart"/>
            <w:r w:rsidRPr="00CC7841">
              <w:rPr>
                <w:sz w:val="26"/>
                <w:szCs w:val="26"/>
              </w:rPr>
              <w:t>hoặc</w:t>
            </w:r>
            <w:proofErr w:type="spellEnd"/>
            <w:r w:rsidRPr="00CC7841">
              <w:rPr>
                <w:sz w:val="26"/>
                <w:szCs w:val="26"/>
              </w:rPr>
              <w:t xml:space="preserve"> TSE </w:t>
            </w:r>
            <w:proofErr w:type="spellStart"/>
            <w:r w:rsidRPr="00CC7841">
              <w:rPr>
                <w:sz w:val="26"/>
                <w:szCs w:val="26"/>
              </w:rPr>
              <w:t>hoặc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đương</w:t>
            </w:r>
            <w:proofErr w:type="spellEnd"/>
            <w:r w:rsidRPr="00CC7841">
              <w:rPr>
                <w:sz w:val="26"/>
                <w:szCs w:val="26"/>
              </w:rPr>
              <w:t xml:space="preserve">, HASTE </w:t>
            </w:r>
            <w:proofErr w:type="spellStart"/>
            <w:r w:rsidRPr="00CC7841">
              <w:rPr>
                <w:sz w:val="26"/>
                <w:szCs w:val="26"/>
              </w:rPr>
              <w:t>hoặc</w:t>
            </w:r>
            <w:proofErr w:type="spellEnd"/>
            <w:r w:rsidRPr="00CC7841">
              <w:rPr>
                <w:sz w:val="26"/>
                <w:szCs w:val="26"/>
              </w:rPr>
              <w:t xml:space="preserve"> SSFSE </w:t>
            </w:r>
            <w:proofErr w:type="spellStart"/>
            <w:r w:rsidRPr="00CC7841">
              <w:rPr>
                <w:sz w:val="26"/>
                <w:szCs w:val="26"/>
              </w:rPr>
              <w:t>hoặc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đương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xung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khuếch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tán</w:t>
            </w:r>
            <w:proofErr w:type="spellEnd"/>
            <w:r w:rsidRPr="00CC7841">
              <w:rPr>
                <w:sz w:val="26"/>
                <w:szCs w:val="26"/>
              </w:rPr>
              <w:t xml:space="preserve"> DWI, </w:t>
            </w:r>
            <w:proofErr w:type="spellStart"/>
            <w:r w:rsidRPr="00CC7841">
              <w:rPr>
                <w:sz w:val="26"/>
                <w:szCs w:val="26"/>
              </w:rPr>
              <w:t>kỹ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thuật</w:t>
            </w:r>
            <w:proofErr w:type="spellEnd"/>
            <w:r w:rsidRPr="00CC7841">
              <w:rPr>
                <w:sz w:val="26"/>
                <w:szCs w:val="26"/>
              </w:rPr>
              <w:t xml:space="preserve"> DIXON</w:t>
            </w:r>
          </w:p>
        </w:tc>
      </w:tr>
      <w:tr w:rsidR="002018B3" w:rsidRPr="00CC7841" w14:paraId="7048E9CA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1953942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9.2</w:t>
            </w:r>
          </w:p>
        </w:tc>
        <w:tc>
          <w:tcPr>
            <w:tcW w:w="8113" w:type="dxa"/>
            <w:vAlign w:val="center"/>
          </w:tcPr>
          <w:p w14:paraId="44C2627B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Phần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mềm</w:t>
            </w:r>
            <w:proofErr w:type="spellEnd"/>
            <w:r w:rsidRPr="00CC7841">
              <w:rPr>
                <w:b/>
                <w:sz w:val="26"/>
                <w:szCs w:val="26"/>
              </w:rPr>
              <w:t>/</w:t>
            </w:r>
            <w:proofErr w:type="spellStart"/>
            <w:r w:rsidRPr="00CC7841">
              <w:rPr>
                <w:b/>
                <w:sz w:val="26"/>
                <w:szCs w:val="26"/>
              </w:rPr>
              <w:t>chức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năng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tự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động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nhận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dạng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giải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phẫu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để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chỉ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định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/ </w:t>
            </w:r>
            <w:proofErr w:type="spellStart"/>
            <w:r w:rsidRPr="00CC7841">
              <w:rPr>
                <w:b/>
                <w:sz w:val="26"/>
                <w:szCs w:val="26"/>
              </w:rPr>
              <w:t>đặt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các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lát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cắt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thu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ảnh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: </w:t>
            </w:r>
            <w:proofErr w:type="spellStart"/>
            <w:r w:rsidRPr="00CC7841">
              <w:rPr>
                <w:b/>
                <w:sz w:val="26"/>
                <w:szCs w:val="26"/>
              </w:rPr>
              <w:t>áp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dụng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ít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nhất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cho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chụp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MRI </w:t>
            </w:r>
            <w:proofErr w:type="spellStart"/>
            <w:r w:rsidRPr="00CC7841">
              <w:rPr>
                <w:b/>
                <w:sz w:val="26"/>
                <w:szCs w:val="26"/>
              </w:rPr>
              <w:t>não</w:t>
            </w:r>
            <w:proofErr w:type="spellEnd"/>
            <w:r w:rsidRPr="00CC7841">
              <w:rPr>
                <w:b/>
                <w:sz w:val="26"/>
                <w:szCs w:val="26"/>
              </w:rPr>
              <w:t>.</w:t>
            </w:r>
          </w:p>
        </w:tc>
      </w:tr>
      <w:tr w:rsidR="002018B3" w:rsidRPr="00CC7841" w14:paraId="34F19BC2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83DD3CF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9.3</w:t>
            </w:r>
          </w:p>
        </w:tc>
        <w:tc>
          <w:tcPr>
            <w:tcW w:w="8113" w:type="dxa"/>
            <w:vAlign w:val="center"/>
          </w:tcPr>
          <w:p w14:paraId="36F3758E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Chụp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tăng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tốc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bằng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công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nghệ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Compressed Sensing </w:t>
            </w:r>
            <w:proofErr w:type="spellStart"/>
            <w:r w:rsidRPr="00CC7841">
              <w:rPr>
                <w:b/>
                <w:sz w:val="26"/>
                <w:szCs w:val="26"/>
              </w:rPr>
              <w:t>dựa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trên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lấy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mẫu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rời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rạc</w:t>
            </w:r>
            <w:proofErr w:type="spellEnd"/>
            <w:r w:rsidRPr="00CC7841">
              <w:rPr>
                <w:b/>
                <w:sz w:val="26"/>
                <w:szCs w:val="26"/>
              </w:rPr>
              <w:t>:</w:t>
            </w:r>
          </w:p>
        </w:tc>
      </w:tr>
      <w:tr w:rsidR="002018B3" w:rsidRPr="00CC7841" w14:paraId="7C19ADAE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3F12CC8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64FBD30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Rút </w:t>
            </w:r>
            <w:proofErr w:type="spellStart"/>
            <w:r w:rsidRPr="00CC7841">
              <w:rPr>
                <w:sz w:val="26"/>
                <w:szCs w:val="26"/>
              </w:rPr>
              <w:t>ngắn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thời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gian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tối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ưu</w:t>
            </w:r>
            <w:proofErr w:type="spellEnd"/>
            <w:r w:rsidRPr="00CC7841">
              <w:rPr>
                <w:sz w:val="26"/>
                <w:szCs w:val="26"/>
              </w:rPr>
              <w:t xml:space="preserve"> SNR</w:t>
            </w:r>
          </w:p>
        </w:tc>
      </w:tr>
      <w:tr w:rsidR="002018B3" w:rsidRPr="00CC7841" w14:paraId="1FD466E3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028E4DA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3BE01D64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Thu </w:t>
            </w:r>
            <w:proofErr w:type="spellStart"/>
            <w:r w:rsidRPr="00CC7841">
              <w:rPr>
                <w:sz w:val="26"/>
                <w:szCs w:val="26"/>
              </w:rPr>
              <w:t>được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 3D </w:t>
            </w:r>
            <w:proofErr w:type="spellStart"/>
            <w:r w:rsidRPr="00CC7841">
              <w:rPr>
                <w:sz w:val="26"/>
                <w:szCs w:val="26"/>
              </w:rPr>
              <w:t>độ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phân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giải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không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gian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cao</w:t>
            </w:r>
            <w:proofErr w:type="spellEnd"/>
            <w:r w:rsidRPr="00CC7841">
              <w:rPr>
                <w:sz w:val="26"/>
                <w:szCs w:val="26"/>
              </w:rPr>
              <w:t>.</w:t>
            </w:r>
          </w:p>
        </w:tc>
      </w:tr>
      <w:tr w:rsidR="002018B3" w:rsidRPr="00CC7841" w14:paraId="5CA15F55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27BE75C" w14:textId="77777777" w:rsidR="002018B3" w:rsidRPr="00CC7841" w:rsidRDefault="002018B3" w:rsidP="00A95E19">
            <w:pPr>
              <w:jc w:val="center"/>
              <w:rPr>
                <w:b/>
                <w:bCs/>
                <w:sz w:val="26"/>
                <w:szCs w:val="26"/>
              </w:rPr>
            </w:pPr>
            <w:r w:rsidRPr="00CC7841">
              <w:rPr>
                <w:b/>
                <w:bCs/>
                <w:sz w:val="26"/>
                <w:szCs w:val="26"/>
              </w:rPr>
              <w:t>9.4</w:t>
            </w:r>
          </w:p>
        </w:tc>
        <w:tc>
          <w:tcPr>
            <w:tcW w:w="8113" w:type="dxa"/>
            <w:vAlign w:val="center"/>
          </w:tcPr>
          <w:p w14:paraId="5667868B" w14:textId="77777777" w:rsidR="002018B3" w:rsidRPr="00CC7841" w:rsidRDefault="002018B3" w:rsidP="00A95E19">
            <w:pPr>
              <w:rPr>
                <w:b/>
                <w:bCs/>
                <w:sz w:val="26"/>
                <w:szCs w:val="26"/>
              </w:rPr>
            </w:pPr>
            <w:proofErr w:type="spellStart"/>
            <w:r w:rsidRPr="00CC7841">
              <w:rPr>
                <w:b/>
                <w:bCs/>
                <w:sz w:val="26"/>
                <w:szCs w:val="26"/>
              </w:rPr>
              <w:t>Chụp</w:t>
            </w:r>
            <w:proofErr w:type="spellEnd"/>
            <w:r w:rsidRPr="00CC7841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bCs/>
                <w:sz w:val="26"/>
                <w:szCs w:val="26"/>
              </w:rPr>
              <w:t>tăng</w:t>
            </w:r>
            <w:proofErr w:type="spellEnd"/>
            <w:r w:rsidRPr="00CC7841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bCs/>
                <w:sz w:val="26"/>
                <w:szCs w:val="26"/>
              </w:rPr>
              <w:t>tốc</w:t>
            </w:r>
            <w:proofErr w:type="spellEnd"/>
            <w:r w:rsidRPr="00CC7841">
              <w:rPr>
                <w:b/>
                <w:bCs/>
                <w:sz w:val="26"/>
                <w:szCs w:val="26"/>
              </w:rPr>
              <w:t xml:space="preserve"> 3D </w:t>
            </w:r>
            <w:proofErr w:type="spellStart"/>
            <w:r w:rsidRPr="00CC7841">
              <w:rPr>
                <w:b/>
                <w:bCs/>
                <w:sz w:val="26"/>
                <w:szCs w:val="26"/>
              </w:rPr>
              <w:t>thu</w:t>
            </w:r>
            <w:proofErr w:type="spellEnd"/>
            <w:r w:rsidRPr="00CC7841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bCs/>
                <w:sz w:val="26"/>
                <w:szCs w:val="26"/>
              </w:rPr>
              <w:t>hình</w:t>
            </w:r>
            <w:proofErr w:type="spellEnd"/>
            <w:r w:rsidRPr="00CC7841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bCs/>
                <w:sz w:val="26"/>
                <w:szCs w:val="26"/>
              </w:rPr>
              <w:t>khu</w:t>
            </w:r>
            <w:proofErr w:type="spellEnd"/>
            <w:r w:rsidRPr="00CC7841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bCs/>
                <w:sz w:val="26"/>
                <w:szCs w:val="26"/>
              </w:rPr>
              <w:t>trú</w:t>
            </w:r>
            <w:proofErr w:type="spellEnd"/>
            <w:r w:rsidRPr="00CC7841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bCs/>
                <w:sz w:val="26"/>
                <w:szCs w:val="26"/>
              </w:rPr>
              <w:t>giải</w:t>
            </w:r>
            <w:proofErr w:type="spellEnd"/>
            <w:r w:rsidRPr="00CC7841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bCs/>
                <w:sz w:val="26"/>
                <w:szCs w:val="26"/>
              </w:rPr>
              <w:t>phẫu</w:t>
            </w:r>
            <w:proofErr w:type="spellEnd"/>
            <w:r w:rsidRPr="00CC7841">
              <w:rPr>
                <w:b/>
                <w:bCs/>
                <w:sz w:val="26"/>
                <w:szCs w:val="26"/>
              </w:rPr>
              <w:t>:</w:t>
            </w:r>
          </w:p>
        </w:tc>
      </w:tr>
      <w:tr w:rsidR="002018B3" w:rsidRPr="00CC7841" w14:paraId="5C45C164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5D31BBE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7EDC1605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Rút </w:t>
            </w:r>
            <w:proofErr w:type="spellStart"/>
            <w:r w:rsidRPr="00CC7841">
              <w:rPr>
                <w:sz w:val="26"/>
                <w:szCs w:val="26"/>
              </w:rPr>
              <w:t>thời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gian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vẫn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duy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trình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tỷ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lệ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tín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hiệu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trên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nhiễu</w:t>
            </w:r>
            <w:proofErr w:type="spellEnd"/>
            <w:r w:rsidRPr="00CC7841">
              <w:rPr>
                <w:sz w:val="26"/>
                <w:szCs w:val="26"/>
              </w:rPr>
              <w:t xml:space="preserve"> SNR</w:t>
            </w:r>
          </w:p>
        </w:tc>
      </w:tr>
      <w:tr w:rsidR="002018B3" w:rsidRPr="00CC7841" w14:paraId="0E86F2FA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7B18F1AA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9.5</w:t>
            </w:r>
          </w:p>
        </w:tc>
        <w:tc>
          <w:tcPr>
            <w:tcW w:w="8113" w:type="dxa"/>
            <w:vAlign w:val="center"/>
          </w:tcPr>
          <w:p w14:paraId="06FC0CE2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Chụp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tăng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tốc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bằng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kích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thích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đồng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thời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nhiều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lát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cắt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tại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nhiều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vị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trí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khác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nhau</w:t>
            </w:r>
            <w:proofErr w:type="spellEnd"/>
            <w:r w:rsidRPr="00CC7841">
              <w:rPr>
                <w:b/>
                <w:sz w:val="26"/>
                <w:szCs w:val="26"/>
              </w:rPr>
              <w:t>:</w:t>
            </w:r>
          </w:p>
        </w:tc>
      </w:tr>
      <w:tr w:rsidR="002018B3" w:rsidRPr="00CC7841" w14:paraId="36DE0E17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A240F20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4652235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Áp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dụng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được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ít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nhất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 DWI,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fMRI</w:t>
            </w:r>
          </w:p>
        </w:tc>
      </w:tr>
      <w:tr w:rsidR="002018B3" w:rsidRPr="00CC7841" w14:paraId="33C286F8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7FCF6317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9.6</w:t>
            </w:r>
          </w:p>
        </w:tc>
        <w:tc>
          <w:tcPr>
            <w:tcW w:w="8113" w:type="dxa"/>
            <w:vAlign w:val="center"/>
          </w:tcPr>
          <w:p w14:paraId="52196849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Chụp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cộng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hưởng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từ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giảm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ồn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bằng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sử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dụng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công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nghệ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xung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TE </w:t>
            </w:r>
            <w:proofErr w:type="spellStart"/>
            <w:r w:rsidRPr="00CC7841">
              <w:rPr>
                <w:b/>
                <w:sz w:val="26"/>
                <w:szCs w:val="26"/>
              </w:rPr>
              <w:t>siêu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nhanh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hoặc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Zero TE </w:t>
            </w:r>
            <w:proofErr w:type="spellStart"/>
            <w:r w:rsidRPr="00CC7841">
              <w:rPr>
                <w:b/>
                <w:sz w:val="26"/>
                <w:szCs w:val="26"/>
              </w:rPr>
              <w:t>hoặc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tương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đương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: </w:t>
            </w:r>
            <w:proofErr w:type="spellStart"/>
            <w:r w:rsidRPr="00CC7841">
              <w:rPr>
                <w:b/>
                <w:sz w:val="26"/>
                <w:szCs w:val="26"/>
              </w:rPr>
              <w:t>áp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dụng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được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ít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nhất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với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ảnh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T1</w:t>
            </w:r>
          </w:p>
        </w:tc>
      </w:tr>
      <w:tr w:rsidR="002018B3" w:rsidRPr="00CC7841" w14:paraId="57D65893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8C0B8C0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9.7</w:t>
            </w:r>
          </w:p>
        </w:tc>
        <w:tc>
          <w:tcPr>
            <w:tcW w:w="8113" w:type="dxa"/>
            <w:vAlign w:val="center"/>
          </w:tcPr>
          <w:p w14:paraId="247C83BB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Chụp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giảm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ổn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bằng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định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dạng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sóng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chênh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từ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/ </w:t>
            </w:r>
            <w:proofErr w:type="spellStart"/>
            <w:r w:rsidRPr="00CC7841">
              <w:rPr>
                <w:b/>
                <w:sz w:val="26"/>
                <w:szCs w:val="26"/>
              </w:rPr>
              <w:t>hoặc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tương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đương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: </w:t>
            </w:r>
            <w:proofErr w:type="spellStart"/>
            <w:r w:rsidRPr="00CC7841">
              <w:rPr>
                <w:b/>
                <w:sz w:val="26"/>
                <w:szCs w:val="26"/>
              </w:rPr>
              <w:t>áp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dụng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được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ít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nhất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với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T1, T2, DWI, FLAIR/ </w:t>
            </w:r>
            <w:proofErr w:type="spellStart"/>
            <w:r w:rsidRPr="00CC7841">
              <w:rPr>
                <w:b/>
                <w:sz w:val="26"/>
                <w:szCs w:val="26"/>
              </w:rPr>
              <w:t>DarkFluid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/ </w:t>
            </w:r>
            <w:proofErr w:type="spellStart"/>
            <w:r w:rsidRPr="00CC7841">
              <w:rPr>
                <w:b/>
                <w:sz w:val="26"/>
                <w:szCs w:val="26"/>
              </w:rPr>
              <w:t>hoặc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tương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đương</w:t>
            </w:r>
            <w:proofErr w:type="spellEnd"/>
            <w:r w:rsidRPr="00CC7841">
              <w:rPr>
                <w:b/>
                <w:sz w:val="26"/>
                <w:szCs w:val="26"/>
              </w:rPr>
              <w:t>.</w:t>
            </w:r>
          </w:p>
        </w:tc>
      </w:tr>
      <w:tr w:rsidR="002018B3" w:rsidRPr="00CC7841" w14:paraId="1637FBC1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510EFB8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9.8</w:t>
            </w:r>
          </w:p>
        </w:tc>
        <w:tc>
          <w:tcPr>
            <w:tcW w:w="8113" w:type="dxa"/>
            <w:vAlign w:val="center"/>
          </w:tcPr>
          <w:p w14:paraId="05C94A67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Chụp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khuếch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tán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khu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trú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giải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CC7841">
              <w:rPr>
                <w:b/>
                <w:sz w:val="26"/>
                <w:szCs w:val="26"/>
              </w:rPr>
              <w:t>phẫu</w:t>
            </w:r>
            <w:proofErr w:type="spellEnd"/>
            <w:r w:rsidRPr="00CC7841">
              <w:rPr>
                <w:b/>
                <w:sz w:val="26"/>
                <w:szCs w:val="26"/>
              </w:rPr>
              <w:t>(</w:t>
            </w:r>
            <w:proofErr w:type="spellStart"/>
            <w:proofErr w:type="gramEnd"/>
            <w:r w:rsidRPr="00CC7841">
              <w:rPr>
                <w:b/>
                <w:sz w:val="26"/>
                <w:szCs w:val="26"/>
              </w:rPr>
              <w:t>giảm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FOV) </w:t>
            </w:r>
            <w:proofErr w:type="spellStart"/>
            <w:r w:rsidRPr="00CC7841">
              <w:rPr>
                <w:b/>
                <w:sz w:val="26"/>
                <w:szCs w:val="26"/>
              </w:rPr>
              <w:t>kích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thích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có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chọn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lọc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: </w:t>
            </w:r>
            <w:proofErr w:type="spellStart"/>
            <w:r w:rsidRPr="00CC7841">
              <w:rPr>
                <w:b/>
                <w:sz w:val="26"/>
                <w:szCs w:val="26"/>
              </w:rPr>
              <w:t>ảnh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độ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phân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giải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cao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b/>
                <w:sz w:val="26"/>
                <w:szCs w:val="26"/>
              </w:rPr>
              <w:t>giảm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xảo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ảnh</w:t>
            </w:r>
            <w:proofErr w:type="spellEnd"/>
            <w:r w:rsidRPr="00CC7841">
              <w:rPr>
                <w:b/>
                <w:sz w:val="26"/>
                <w:szCs w:val="26"/>
              </w:rPr>
              <w:t>.</w:t>
            </w:r>
          </w:p>
        </w:tc>
      </w:tr>
      <w:tr w:rsidR="002018B3" w:rsidRPr="00CC7841" w14:paraId="3B790369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7CC1E6A3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9.9</w:t>
            </w:r>
          </w:p>
        </w:tc>
        <w:tc>
          <w:tcPr>
            <w:tcW w:w="8113" w:type="dxa"/>
            <w:vAlign w:val="center"/>
          </w:tcPr>
          <w:p w14:paraId="35B9FF04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Chụp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khảo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sát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khuếch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tán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tổng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hợp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tạo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nhiều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giá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trị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b</w:t>
            </w:r>
          </w:p>
        </w:tc>
      </w:tr>
      <w:tr w:rsidR="002018B3" w:rsidRPr="00CC7841" w14:paraId="3DA74FF8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2C84AD82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7901304F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sát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khuếch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tán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tổng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hợp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tạo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nhiều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giá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trị</w:t>
            </w:r>
            <w:proofErr w:type="spellEnd"/>
            <w:r w:rsidRPr="00CC7841">
              <w:rPr>
                <w:sz w:val="26"/>
                <w:szCs w:val="26"/>
              </w:rPr>
              <w:t xml:space="preserve"> b</w:t>
            </w:r>
          </w:p>
        </w:tc>
      </w:tr>
      <w:tr w:rsidR="002018B3" w:rsidRPr="00CC7841" w14:paraId="0D4CFEA6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6B3ADF1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624D004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Tổng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hợp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từ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một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phép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DWI </w:t>
            </w:r>
            <w:proofErr w:type="spellStart"/>
            <w:r w:rsidRPr="00CC7841">
              <w:rPr>
                <w:sz w:val="26"/>
                <w:szCs w:val="26"/>
              </w:rPr>
              <w:t>đơn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tạo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nhiều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giá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trị</w:t>
            </w:r>
            <w:proofErr w:type="spellEnd"/>
            <w:r w:rsidRPr="00CC7841">
              <w:rPr>
                <w:sz w:val="26"/>
                <w:szCs w:val="26"/>
              </w:rPr>
              <w:t xml:space="preserve"> b</w:t>
            </w:r>
          </w:p>
        </w:tc>
      </w:tr>
      <w:tr w:rsidR="002018B3" w:rsidRPr="00CC7841" w14:paraId="3196777F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DD1EDEF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59A1DC8A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Giá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trị</w:t>
            </w:r>
            <w:proofErr w:type="spellEnd"/>
            <w:r w:rsidRPr="00CC7841">
              <w:rPr>
                <w:sz w:val="26"/>
                <w:szCs w:val="26"/>
              </w:rPr>
              <w:t xml:space="preserve"> b </w:t>
            </w:r>
            <w:proofErr w:type="spellStart"/>
            <w:r w:rsidRPr="00CC7841">
              <w:rPr>
                <w:sz w:val="26"/>
                <w:szCs w:val="26"/>
              </w:rPr>
              <w:t>cao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thời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gian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hình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ngắn</w:t>
            </w:r>
            <w:proofErr w:type="spellEnd"/>
            <w:r w:rsidRPr="00CC7841">
              <w:rPr>
                <w:sz w:val="26"/>
                <w:szCs w:val="26"/>
              </w:rPr>
              <w:t>.</w:t>
            </w:r>
          </w:p>
        </w:tc>
      </w:tr>
      <w:tr w:rsidR="002018B3" w:rsidRPr="00CC7841" w14:paraId="35F5C0FF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7473030C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9.10</w:t>
            </w:r>
          </w:p>
        </w:tc>
        <w:tc>
          <w:tcPr>
            <w:tcW w:w="8113" w:type="dxa"/>
            <w:vAlign w:val="center"/>
          </w:tcPr>
          <w:p w14:paraId="7B48E13C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Chụp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khuếch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tán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với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hiệu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chỉnh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chuyển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động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b/>
                <w:sz w:val="26"/>
                <w:szCs w:val="26"/>
              </w:rPr>
              <w:t>hiệu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chỉnh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méo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ảnh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b/>
                <w:sz w:val="26"/>
                <w:szCs w:val="26"/>
              </w:rPr>
              <w:t>giảm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xảo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ảnh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do </w:t>
            </w:r>
            <w:proofErr w:type="spellStart"/>
            <w:r w:rsidRPr="00CC7841">
              <w:rPr>
                <w:b/>
                <w:sz w:val="26"/>
                <w:szCs w:val="26"/>
              </w:rPr>
              <w:t>nhạy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từ</w:t>
            </w:r>
            <w:proofErr w:type="spellEnd"/>
            <w:r w:rsidRPr="00CC7841">
              <w:rPr>
                <w:b/>
                <w:sz w:val="26"/>
                <w:szCs w:val="26"/>
              </w:rPr>
              <w:t>.</w:t>
            </w:r>
          </w:p>
        </w:tc>
      </w:tr>
      <w:tr w:rsidR="002018B3" w:rsidRPr="00CC7841" w14:paraId="75315CB6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2FF9B667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9.11</w:t>
            </w:r>
          </w:p>
        </w:tc>
        <w:tc>
          <w:tcPr>
            <w:tcW w:w="8113" w:type="dxa"/>
            <w:vAlign w:val="center"/>
          </w:tcPr>
          <w:p w14:paraId="19D75700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Chụp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khuếch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tán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và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sức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căng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khuếch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tán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multi shot </w:t>
            </w:r>
            <w:proofErr w:type="spellStart"/>
            <w:r w:rsidRPr="00CC7841">
              <w:rPr>
                <w:b/>
                <w:sz w:val="26"/>
                <w:szCs w:val="26"/>
              </w:rPr>
              <w:t>với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thực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hiện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đọc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phân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đoạn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theo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hướng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mã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hóa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pha</w:t>
            </w:r>
            <w:proofErr w:type="spellEnd"/>
            <w:r w:rsidRPr="00CC7841">
              <w:rPr>
                <w:b/>
                <w:sz w:val="26"/>
                <w:szCs w:val="26"/>
              </w:rPr>
              <w:t>:</w:t>
            </w:r>
          </w:p>
        </w:tc>
      </w:tr>
      <w:tr w:rsidR="002018B3" w:rsidRPr="00CC7841" w14:paraId="7EA49A82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1BE976D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7C3D3E5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Độ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phân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giải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cao</w:t>
            </w:r>
            <w:proofErr w:type="spellEnd"/>
          </w:p>
        </w:tc>
      </w:tr>
      <w:tr w:rsidR="002018B3" w:rsidRPr="00CC7841" w14:paraId="34DC4A7F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BC86568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21E6F89C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Giảm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nhòe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/ </w:t>
            </w:r>
            <w:proofErr w:type="spellStart"/>
            <w:r w:rsidRPr="00CC7841">
              <w:rPr>
                <w:sz w:val="26"/>
                <w:szCs w:val="26"/>
              </w:rPr>
              <w:t>biến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</w:p>
        </w:tc>
      </w:tr>
      <w:tr w:rsidR="002018B3" w:rsidRPr="00CC7841" w14:paraId="4404AA77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222AB1B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lastRenderedPageBreak/>
              <w:t>9.12</w:t>
            </w:r>
          </w:p>
        </w:tc>
        <w:tc>
          <w:tcPr>
            <w:tcW w:w="8113" w:type="dxa"/>
            <w:vAlign w:val="center"/>
          </w:tcPr>
          <w:p w14:paraId="070ACA6F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Chụp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đơn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pha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lấy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mẫu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dạng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xuyên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tâm stack of star </w:t>
            </w:r>
            <w:proofErr w:type="spellStart"/>
            <w:r w:rsidRPr="00CC7841">
              <w:rPr>
                <w:b/>
                <w:sz w:val="26"/>
                <w:szCs w:val="26"/>
              </w:rPr>
              <w:t>bù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trừ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chuyên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động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cho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bệnh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nhân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không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cần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nín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thở</w:t>
            </w:r>
            <w:proofErr w:type="spellEnd"/>
          </w:p>
        </w:tc>
      </w:tr>
      <w:tr w:rsidR="002018B3" w:rsidRPr="00CC7841" w14:paraId="596B51C2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20C732A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9.13</w:t>
            </w:r>
          </w:p>
        </w:tc>
        <w:tc>
          <w:tcPr>
            <w:tcW w:w="8113" w:type="dxa"/>
            <w:vAlign w:val="center"/>
          </w:tcPr>
          <w:p w14:paraId="32AAB194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Chụp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động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học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lấy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mẫu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dạng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xuyên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tâm stack of star </w:t>
            </w:r>
            <w:proofErr w:type="spellStart"/>
            <w:r w:rsidRPr="00CC7841">
              <w:rPr>
                <w:b/>
                <w:sz w:val="26"/>
                <w:szCs w:val="26"/>
              </w:rPr>
              <w:t>bù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trừ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chuyên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động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cho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bệnh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nhân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không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cần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nín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thở</w:t>
            </w:r>
            <w:proofErr w:type="spellEnd"/>
          </w:p>
        </w:tc>
      </w:tr>
      <w:tr w:rsidR="002018B3" w:rsidRPr="00CC7841" w14:paraId="303D0F5B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52C6BE7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9.14</w:t>
            </w:r>
          </w:p>
        </w:tc>
        <w:tc>
          <w:tcPr>
            <w:tcW w:w="8113" w:type="dxa"/>
            <w:vAlign w:val="center"/>
          </w:tcPr>
          <w:p w14:paraId="14342A07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Phần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mềm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chụp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chiệu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chỉnh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chuyển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động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/ </w:t>
            </w:r>
            <w:proofErr w:type="spellStart"/>
            <w:r w:rsidRPr="00CC7841">
              <w:rPr>
                <w:b/>
                <w:sz w:val="26"/>
                <w:szCs w:val="26"/>
              </w:rPr>
              <w:t>hoặc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chống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rung:</w:t>
            </w:r>
          </w:p>
        </w:tc>
      </w:tr>
      <w:tr w:rsidR="002018B3" w:rsidRPr="00CC7841" w14:paraId="2220F1CB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182F478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7E97457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Giảm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 do </w:t>
            </w:r>
            <w:proofErr w:type="spellStart"/>
            <w:r w:rsidRPr="00CC7841">
              <w:rPr>
                <w:sz w:val="26"/>
                <w:szCs w:val="26"/>
              </w:rPr>
              <w:t>chuyển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động</w:t>
            </w:r>
            <w:proofErr w:type="spellEnd"/>
            <w:r w:rsidRPr="00CC7841">
              <w:rPr>
                <w:sz w:val="26"/>
                <w:szCs w:val="26"/>
              </w:rPr>
              <w:t>,</w:t>
            </w:r>
          </w:p>
        </w:tc>
      </w:tr>
      <w:tr w:rsidR="002018B3" w:rsidRPr="00CC7841" w14:paraId="1072E63B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4E8B776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ED304FB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Áp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dụng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được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ít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nhất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các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phản</w:t>
            </w:r>
            <w:proofErr w:type="spellEnd"/>
            <w:r w:rsidRPr="00CC7841">
              <w:rPr>
                <w:sz w:val="26"/>
                <w:szCs w:val="26"/>
              </w:rPr>
              <w:t xml:space="preserve"> T1, T2, FLAIR </w:t>
            </w:r>
            <w:proofErr w:type="spellStart"/>
            <w:r w:rsidRPr="00CC7841">
              <w:rPr>
                <w:sz w:val="26"/>
                <w:szCs w:val="26"/>
              </w:rPr>
              <w:t>hoặc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DarkFluid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hoặc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đương</w:t>
            </w:r>
            <w:proofErr w:type="spellEnd"/>
            <w:r w:rsidRPr="00CC7841">
              <w:rPr>
                <w:sz w:val="26"/>
                <w:szCs w:val="26"/>
              </w:rPr>
              <w:t>, DWI.</w:t>
            </w:r>
          </w:p>
        </w:tc>
      </w:tr>
      <w:tr w:rsidR="002018B3" w:rsidRPr="00CC7841" w14:paraId="1AE675BE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22F71F21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9.15</w:t>
            </w:r>
          </w:p>
        </w:tc>
        <w:tc>
          <w:tcPr>
            <w:tcW w:w="8113" w:type="dxa"/>
            <w:vAlign w:val="center"/>
          </w:tcPr>
          <w:p w14:paraId="7D720994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Chuỗi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xung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3D </w:t>
            </w:r>
            <w:proofErr w:type="spellStart"/>
            <w:r w:rsidRPr="00CC7841">
              <w:rPr>
                <w:b/>
                <w:sz w:val="26"/>
                <w:szCs w:val="26"/>
              </w:rPr>
              <w:t>nhạy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từ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độ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phân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giải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cao</w:t>
            </w:r>
            <w:proofErr w:type="spellEnd"/>
            <w:r w:rsidRPr="00CC7841">
              <w:rPr>
                <w:b/>
                <w:sz w:val="26"/>
                <w:szCs w:val="26"/>
              </w:rPr>
              <w:t>:</w:t>
            </w:r>
          </w:p>
        </w:tc>
      </w:tr>
      <w:tr w:rsidR="002018B3" w:rsidRPr="00CC7841" w14:paraId="42EED1F2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163FC0FC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26DB378D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Khảo </w:t>
            </w:r>
            <w:proofErr w:type="spellStart"/>
            <w:r w:rsidRPr="00CC7841">
              <w:rPr>
                <w:sz w:val="26"/>
                <w:szCs w:val="26"/>
              </w:rPr>
              <w:t>sát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xuất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huyết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bệnh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lý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tĩnh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mạch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vôi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hóa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trong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não</w:t>
            </w:r>
            <w:proofErr w:type="spellEnd"/>
            <w:r w:rsidRPr="00CC7841">
              <w:rPr>
                <w:sz w:val="26"/>
                <w:szCs w:val="26"/>
              </w:rPr>
              <w:t>.</w:t>
            </w:r>
          </w:p>
        </w:tc>
      </w:tr>
      <w:tr w:rsidR="002018B3" w:rsidRPr="00CC7841" w14:paraId="2E95882E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EF913D1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9.16</w:t>
            </w:r>
          </w:p>
        </w:tc>
        <w:tc>
          <w:tcPr>
            <w:tcW w:w="8113" w:type="dxa"/>
            <w:vAlign w:val="center"/>
          </w:tcPr>
          <w:p w14:paraId="147A3024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Chụp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cộng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hưởng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sức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căng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khuếch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tán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(DTI) </w:t>
            </w:r>
            <w:proofErr w:type="spellStart"/>
            <w:r w:rsidRPr="00CC7841">
              <w:rPr>
                <w:b/>
                <w:sz w:val="26"/>
                <w:szCs w:val="26"/>
              </w:rPr>
              <w:t>và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hậu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xử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lý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dựng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hình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3D </w:t>
            </w:r>
            <w:proofErr w:type="spellStart"/>
            <w:r w:rsidRPr="00CC7841">
              <w:rPr>
                <w:b/>
                <w:sz w:val="26"/>
                <w:szCs w:val="26"/>
              </w:rPr>
              <w:t>bó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sợ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thần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kinh</w:t>
            </w:r>
            <w:proofErr w:type="spellEnd"/>
          </w:p>
        </w:tc>
      </w:tr>
      <w:tr w:rsidR="002018B3" w:rsidRPr="00CC7841" w14:paraId="3654455C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99621E8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F9F88E9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Số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hướng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khuếch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tán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tối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đa</w:t>
            </w:r>
            <w:proofErr w:type="spellEnd"/>
            <w:r w:rsidRPr="00CC7841">
              <w:rPr>
                <w:sz w:val="26"/>
                <w:szCs w:val="26"/>
              </w:rPr>
              <w:t xml:space="preserve">: ≥250 </w:t>
            </w:r>
            <w:proofErr w:type="spellStart"/>
            <w:r w:rsidRPr="00CC7841">
              <w:rPr>
                <w:sz w:val="26"/>
                <w:szCs w:val="26"/>
              </w:rPr>
              <w:t>hướng</w:t>
            </w:r>
            <w:proofErr w:type="spellEnd"/>
            <w:r w:rsidRPr="00CC7841">
              <w:rPr>
                <w:sz w:val="26"/>
                <w:szCs w:val="26"/>
              </w:rPr>
              <w:t>.</w:t>
            </w:r>
          </w:p>
        </w:tc>
      </w:tr>
      <w:tr w:rsidR="002018B3" w:rsidRPr="00CC7841" w14:paraId="69BEFD57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9F5B7C8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9.17</w:t>
            </w:r>
          </w:p>
        </w:tc>
        <w:tc>
          <w:tcPr>
            <w:tcW w:w="8113" w:type="dxa"/>
            <w:vAlign w:val="center"/>
          </w:tcPr>
          <w:p w14:paraId="429859EF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Chụp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tưới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máu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não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3D </w:t>
            </w:r>
            <w:proofErr w:type="spellStart"/>
            <w:r w:rsidRPr="00CC7841">
              <w:rPr>
                <w:b/>
                <w:sz w:val="26"/>
                <w:szCs w:val="26"/>
              </w:rPr>
              <w:t>không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sử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dụng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thuốc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tương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phản</w:t>
            </w:r>
            <w:proofErr w:type="spellEnd"/>
            <w:r w:rsidRPr="00CC7841">
              <w:rPr>
                <w:b/>
                <w:sz w:val="26"/>
                <w:szCs w:val="26"/>
              </w:rPr>
              <w:t>:</w:t>
            </w:r>
          </w:p>
        </w:tc>
      </w:tr>
      <w:tr w:rsidR="002018B3" w:rsidRPr="00CC7841" w14:paraId="698553A2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F09D270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16DAF8BE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Tính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toán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định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lượng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dòng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máu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não</w:t>
            </w:r>
            <w:proofErr w:type="spellEnd"/>
            <w:r w:rsidRPr="00CC7841">
              <w:rPr>
                <w:sz w:val="26"/>
                <w:szCs w:val="26"/>
              </w:rPr>
              <w:t xml:space="preserve"> (CBF).</w:t>
            </w:r>
          </w:p>
        </w:tc>
      </w:tr>
      <w:tr w:rsidR="002018B3" w:rsidRPr="00CC7841" w14:paraId="1302DB10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AE65A0C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9.18</w:t>
            </w:r>
          </w:p>
        </w:tc>
        <w:tc>
          <w:tcPr>
            <w:tcW w:w="8113" w:type="dxa"/>
            <w:vAlign w:val="center"/>
          </w:tcPr>
          <w:p w14:paraId="3219634A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Chụp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hiệu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chỉnh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chuyển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động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prospective 3D</w:t>
            </w:r>
          </w:p>
        </w:tc>
      </w:tr>
      <w:tr w:rsidR="002018B3" w:rsidRPr="00CC7841" w14:paraId="765E57F1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F9AABBB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9.19</w:t>
            </w:r>
          </w:p>
        </w:tc>
        <w:tc>
          <w:tcPr>
            <w:tcW w:w="8113" w:type="dxa"/>
            <w:vAlign w:val="center"/>
          </w:tcPr>
          <w:p w14:paraId="1BBB2A9C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Chụp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khảo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sát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định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lượng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gan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nhiễm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mỡ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(triglyceride), </w:t>
            </w:r>
            <w:proofErr w:type="spellStart"/>
            <w:r w:rsidRPr="00CC7841">
              <w:rPr>
                <w:b/>
                <w:sz w:val="26"/>
                <w:szCs w:val="26"/>
              </w:rPr>
              <w:t>và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khảo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sát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quá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tải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sắt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trong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gan</w:t>
            </w:r>
            <w:proofErr w:type="spellEnd"/>
          </w:p>
        </w:tc>
      </w:tr>
      <w:tr w:rsidR="002018B3" w:rsidRPr="00CC7841" w14:paraId="71D1DEF3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1C60BE60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9.20</w:t>
            </w:r>
          </w:p>
        </w:tc>
        <w:tc>
          <w:tcPr>
            <w:tcW w:w="8113" w:type="dxa"/>
            <w:vAlign w:val="center"/>
          </w:tcPr>
          <w:p w14:paraId="46742C3C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Chụp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cộng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hưởng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từ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tách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mỡ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- </w:t>
            </w:r>
            <w:proofErr w:type="spellStart"/>
            <w:r w:rsidRPr="00CC7841">
              <w:rPr>
                <w:b/>
                <w:sz w:val="26"/>
                <w:szCs w:val="26"/>
              </w:rPr>
              <w:t>nước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dựa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trên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kỹ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thuật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DIXON:</w:t>
            </w:r>
          </w:p>
        </w:tc>
      </w:tr>
      <w:tr w:rsidR="002018B3" w:rsidRPr="00CC7841" w14:paraId="01FCE447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1B62F25C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3DF8846B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Cung </w:t>
            </w:r>
            <w:proofErr w:type="spellStart"/>
            <w:r w:rsidRPr="00CC7841">
              <w:rPr>
                <w:sz w:val="26"/>
                <w:szCs w:val="26"/>
              </w:rPr>
              <w:t>cấp</w:t>
            </w:r>
            <w:proofErr w:type="spellEnd"/>
            <w:r w:rsidRPr="00CC7841">
              <w:rPr>
                <w:sz w:val="26"/>
                <w:szCs w:val="26"/>
              </w:rPr>
              <w:t xml:space="preserve"> 4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phản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trong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một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lần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gồm</w:t>
            </w:r>
            <w:proofErr w:type="spellEnd"/>
            <w:r w:rsidRPr="00CC7841">
              <w:rPr>
                <w:sz w:val="26"/>
                <w:szCs w:val="26"/>
              </w:rPr>
              <w:t xml:space="preserve">: </w:t>
            </w:r>
            <w:proofErr w:type="spellStart"/>
            <w:r w:rsidRPr="00CC7841">
              <w:rPr>
                <w:sz w:val="26"/>
                <w:szCs w:val="26"/>
              </w:rPr>
              <w:t>chỉ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nước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chỉ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mỡ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thuận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pha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nghịch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pha</w:t>
            </w:r>
            <w:proofErr w:type="spellEnd"/>
            <w:r w:rsidRPr="00CC7841">
              <w:rPr>
                <w:sz w:val="26"/>
                <w:szCs w:val="26"/>
              </w:rPr>
              <w:t>.</w:t>
            </w:r>
          </w:p>
        </w:tc>
      </w:tr>
      <w:tr w:rsidR="002018B3" w:rsidRPr="00CC7841" w14:paraId="3CD268DC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DCE1E61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7705DFC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Áp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dụng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được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xung</w:t>
            </w:r>
            <w:proofErr w:type="spellEnd"/>
            <w:r w:rsidRPr="00CC7841">
              <w:rPr>
                <w:sz w:val="26"/>
                <w:szCs w:val="26"/>
              </w:rPr>
              <w:t xml:space="preserve"> Spin Echo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xung</w:t>
            </w:r>
            <w:proofErr w:type="spellEnd"/>
            <w:r w:rsidRPr="00CC7841">
              <w:rPr>
                <w:sz w:val="26"/>
                <w:szCs w:val="26"/>
              </w:rPr>
              <w:t xml:space="preserve"> Gradient Echo</w:t>
            </w:r>
          </w:p>
        </w:tc>
      </w:tr>
      <w:tr w:rsidR="002018B3" w:rsidRPr="00CC7841" w14:paraId="5AB5EA60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F0D915E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9.21</w:t>
            </w:r>
          </w:p>
        </w:tc>
        <w:tc>
          <w:tcPr>
            <w:tcW w:w="8113" w:type="dxa"/>
            <w:vAlign w:val="center"/>
          </w:tcPr>
          <w:p w14:paraId="768EADFE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Chụp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động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học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4D </w:t>
            </w:r>
            <w:proofErr w:type="spellStart"/>
            <w:r w:rsidRPr="00CC7841">
              <w:rPr>
                <w:b/>
                <w:sz w:val="26"/>
                <w:szCs w:val="26"/>
              </w:rPr>
              <w:t>độ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phân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giải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thời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gian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cao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(</w:t>
            </w:r>
            <w:proofErr w:type="spellStart"/>
            <w:r w:rsidRPr="00CC7841">
              <w:rPr>
                <w:b/>
                <w:sz w:val="26"/>
                <w:szCs w:val="26"/>
              </w:rPr>
              <w:t>hoặc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3D time resolve):</w:t>
            </w:r>
          </w:p>
        </w:tc>
      </w:tr>
      <w:tr w:rsidR="002018B3" w:rsidRPr="00CC7841" w14:paraId="778A474E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FED3D85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1B5DC639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Kết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hợp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được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mỡ</w:t>
            </w:r>
            <w:proofErr w:type="spellEnd"/>
            <w:r w:rsidRPr="00CC7841">
              <w:rPr>
                <w:sz w:val="26"/>
                <w:szCs w:val="26"/>
              </w:rPr>
              <w:t>.</w:t>
            </w:r>
          </w:p>
        </w:tc>
      </w:tr>
      <w:tr w:rsidR="002018B3" w:rsidRPr="00CC7841" w14:paraId="670B39EB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EDE69EF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9.22</w:t>
            </w:r>
          </w:p>
        </w:tc>
        <w:tc>
          <w:tcPr>
            <w:tcW w:w="8113" w:type="dxa"/>
            <w:vAlign w:val="center"/>
          </w:tcPr>
          <w:p w14:paraId="0592AD33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Chụp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3D </w:t>
            </w:r>
            <w:proofErr w:type="spellStart"/>
            <w:r w:rsidRPr="00CC7841">
              <w:rPr>
                <w:b/>
                <w:sz w:val="26"/>
                <w:szCs w:val="26"/>
              </w:rPr>
              <w:t>độ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phân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giải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cao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khảo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sát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thành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mạch</w:t>
            </w:r>
            <w:proofErr w:type="spellEnd"/>
          </w:p>
        </w:tc>
      </w:tr>
      <w:tr w:rsidR="002018B3" w:rsidRPr="00CC7841" w14:paraId="0FFA40C1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4B9D5A5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5845FCA6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Khử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dòng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chảy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của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máu</w:t>
            </w:r>
            <w:proofErr w:type="spellEnd"/>
          </w:p>
        </w:tc>
      </w:tr>
      <w:tr w:rsidR="002018B3" w:rsidRPr="00CC7841" w14:paraId="4BE5F3B9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E92D46E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31EC28CC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Kết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hợp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được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mỡ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phân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biệt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mảng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bám</w:t>
            </w:r>
            <w:proofErr w:type="spellEnd"/>
            <w:r w:rsidRPr="00CC7841">
              <w:rPr>
                <w:sz w:val="26"/>
                <w:szCs w:val="26"/>
              </w:rPr>
              <w:t>.</w:t>
            </w:r>
          </w:p>
        </w:tc>
      </w:tr>
      <w:tr w:rsidR="002018B3" w:rsidRPr="00CC7841" w14:paraId="63A4E6BC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FC3E356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9.23</w:t>
            </w:r>
          </w:p>
        </w:tc>
        <w:tc>
          <w:tcPr>
            <w:tcW w:w="8113" w:type="dxa"/>
            <w:vAlign w:val="center"/>
          </w:tcPr>
          <w:p w14:paraId="28F53FFF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Chụp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mạch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máu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4D/ </w:t>
            </w:r>
            <w:proofErr w:type="spellStart"/>
            <w:r w:rsidRPr="00CC7841">
              <w:rPr>
                <w:b/>
                <w:sz w:val="26"/>
                <w:szCs w:val="26"/>
              </w:rPr>
              <w:t>hoặc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động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học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3D </w:t>
            </w:r>
            <w:proofErr w:type="spellStart"/>
            <w:r w:rsidRPr="00CC7841">
              <w:rPr>
                <w:b/>
                <w:sz w:val="26"/>
                <w:szCs w:val="26"/>
              </w:rPr>
              <w:t>mạch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máu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độ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phân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giải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thời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gian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b/>
                <w:sz w:val="26"/>
                <w:szCs w:val="26"/>
              </w:rPr>
              <w:t>độ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phân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giải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không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gian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cao</w:t>
            </w:r>
            <w:proofErr w:type="spellEnd"/>
            <w:r w:rsidRPr="00CC7841">
              <w:rPr>
                <w:b/>
                <w:sz w:val="26"/>
                <w:szCs w:val="26"/>
              </w:rPr>
              <w:t>.</w:t>
            </w:r>
          </w:p>
        </w:tc>
      </w:tr>
      <w:tr w:rsidR="002018B3" w:rsidRPr="00CC7841" w14:paraId="5B7E0A83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834B6FA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9.24</w:t>
            </w:r>
          </w:p>
        </w:tc>
        <w:tc>
          <w:tcPr>
            <w:tcW w:w="8113" w:type="dxa"/>
            <w:vAlign w:val="center"/>
          </w:tcPr>
          <w:p w14:paraId="295C7840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Chụp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mạch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máu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chuyên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sâu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không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sử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dụng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thuốc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tương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phản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cho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khảo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sát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: </w:t>
            </w:r>
            <w:proofErr w:type="spellStart"/>
            <w:r w:rsidRPr="00CC7841">
              <w:rPr>
                <w:b/>
                <w:sz w:val="26"/>
                <w:szCs w:val="26"/>
              </w:rPr>
              <w:t>động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mạch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não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b/>
                <w:sz w:val="26"/>
                <w:szCs w:val="26"/>
              </w:rPr>
              <w:t>động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mạch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thận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b/>
                <w:sz w:val="26"/>
                <w:szCs w:val="26"/>
              </w:rPr>
              <w:t>và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động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mạch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ngoại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biên</w:t>
            </w:r>
            <w:proofErr w:type="spellEnd"/>
            <w:r w:rsidRPr="00CC7841">
              <w:rPr>
                <w:b/>
                <w:sz w:val="26"/>
                <w:szCs w:val="26"/>
              </w:rPr>
              <w:t>.</w:t>
            </w:r>
          </w:p>
        </w:tc>
      </w:tr>
      <w:tr w:rsidR="002018B3" w:rsidRPr="00CC7841" w14:paraId="675C54E6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D662693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22E286DB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3D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phản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mạch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máu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mạch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thận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không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dụng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thuốc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phản</w:t>
            </w:r>
            <w:proofErr w:type="spellEnd"/>
            <w:r w:rsidRPr="00CC7841">
              <w:rPr>
                <w:sz w:val="26"/>
                <w:szCs w:val="26"/>
              </w:rPr>
              <w:t xml:space="preserve">.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thích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kích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hoạt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theo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nhịp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thở</w:t>
            </w:r>
            <w:proofErr w:type="spellEnd"/>
          </w:p>
        </w:tc>
      </w:tr>
      <w:tr w:rsidR="002018B3" w:rsidRPr="00CC7841" w14:paraId="3201DE6D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C31F77C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3F03A86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mạch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thận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phân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giải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cao</w:t>
            </w:r>
            <w:proofErr w:type="spellEnd"/>
            <w:r w:rsidRPr="00CC7841">
              <w:rPr>
                <w:sz w:val="26"/>
                <w:szCs w:val="26"/>
              </w:rPr>
              <w:t xml:space="preserve">, … </w:t>
            </w:r>
            <w:proofErr w:type="spellStart"/>
            <w:r w:rsidRPr="00CC7841">
              <w:rPr>
                <w:sz w:val="26"/>
                <w:szCs w:val="26"/>
              </w:rPr>
              <w:t>không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dụng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thuốc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phản</w:t>
            </w:r>
            <w:proofErr w:type="spellEnd"/>
            <w:r w:rsidRPr="00CC7841">
              <w:rPr>
                <w:sz w:val="26"/>
                <w:szCs w:val="26"/>
              </w:rPr>
              <w:t xml:space="preserve">.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thích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kỹ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thuật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đặt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cổng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theo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nhịp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thở</w:t>
            </w:r>
            <w:proofErr w:type="spellEnd"/>
          </w:p>
        </w:tc>
      </w:tr>
      <w:tr w:rsidR="002018B3" w:rsidRPr="00CC7841" w14:paraId="2D9B99F1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CBEDAD6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10DDF20D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Xung</w:t>
            </w:r>
            <w:proofErr w:type="spellEnd"/>
            <w:r w:rsidRPr="00CC7841">
              <w:rPr>
                <w:sz w:val="26"/>
                <w:szCs w:val="26"/>
              </w:rPr>
              <w:t xml:space="preserve"> 3D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nhận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hình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mạch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ngoại</w:t>
            </w:r>
            <w:proofErr w:type="spellEnd"/>
            <w:r w:rsidRPr="00CC7841">
              <w:rPr>
                <w:sz w:val="26"/>
                <w:szCs w:val="26"/>
              </w:rPr>
              <w:t xml:space="preserve"> vi (</w:t>
            </w:r>
            <w:proofErr w:type="spellStart"/>
            <w:r w:rsidRPr="00CC7841">
              <w:rPr>
                <w:sz w:val="26"/>
                <w:szCs w:val="26"/>
              </w:rPr>
              <w:t>động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mạch</w:t>
            </w:r>
            <w:proofErr w:type="spellEnd"/>
            <w:r w:rsidRPr="00CC7841">
              <w:rPr>
                <w:sz w:val="26"/>
                <w:szCs w:val="26"/>
              </w:rPr>
              <w:t xml:space="preserve"> chi </w:t>
            </w:r>
            <w:proofErr w:type="spellStart"/>
            <w:r w:rsidRPr="00CC7841">
              <w:rPr>
                <w:sz w:val="26"/>
                <w:szCs w:val="26"/>
              </w:rPr>
              <w:t>dưới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động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mạch</w:t>
            </w:r>
            <w:proofErr w:type="spellEnd"/>
            <w:r w:rsidRPr="00CC7841">
              <w:rPr>
                <w:sz w:val="26"/>
                <w:szCs w:val="26"/>
              </w:rPr>
              <w:t xml:space="preserve"> chi </w:t>
            </w:r>
            <w:proofErr w:type="spellStart"/>
            <w:r w:rsidRPr="00CC7841">
              <w:rPr>
                <w:sz w:val="26"/>
                <w:szCs w:val="26"/>
              </w:rPr>
              <w:t>trên</w:t>
            </w:r>
            <w:proofErr w:type="spellEnd"/>
            <w:r w:rsidRPr="00CC7841">
              <w:rPr>
                <w:sz w:val="26"/>
                <w:szCs w:val="26"/>
              </w:rPr>
              <w:t xml:space="preserve">) </w:t>
            </w:r>
            <w:proofErr w:type="spellStart"/>
            <w:r w:rsidRPr="00CC7841">
              <w:rPr>
                <w:sz w:val="26"/>
                <w:szCs w:val="26"/>
              </w:rPr>
              <w:t>không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dụng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thuốc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phản</w:t>
            </w:r>
            <w:proofErr w:type="spellEnd"/>
            <w:r w:rsidRPr="00CC7841">
              <w:rPr>
                <w:sz w:val="26"/>
                <w:szCs w:val="26"/>
              </w:rPr>
              <w:t xml:space="preserve">.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thích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  <w:r w:rsidRPr="00CC7841">
              <w:rPr>
                <w:sz w:val="26"/>
                <w:szCs w:val="26"/>
              </w:rPr>
              <w:t xml:space="preserve"> song </w:t>
            </w:r>
            <w:proofErr w:type="spellStart"/>
            <w:r w:rsidRPr="00CC7841">
              <w:rPr>
                <w:sz w:val="26"/>
                <w:szCs w:val="26"/>
              </w:rPr>
              <w:t>song</w:t>
            </w:r>
            <w:proofErr w:type="spellEnd"/>
          </w:p>
        </w:tc>
      </w:tr>
      <w:tr w:rsidR="002018B3" w:rsidRPr="00CC7841" w14:paraId="2DA89EF5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56D7563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lastRenderedPageBreak/>
              <w:t>9.25</w:t>
            </w:r>
          </w:p>
        </w:tc>
        <w:tc>
          <w:tcPr>
            <w:tcW w:w="8113" w:type="dxa"/>
            <w:vAlign w:val="center"/>
          </w:tcPr>
          <w:p w14:paraId="133D31B5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Chụp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giảm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xảo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ảnh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kim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loại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(</w:t>
            </w:r>
            <w:proofErr w:type="spellStart"/>
            <w:r w:rsidRPr="00CC7841">
              <w:rPr>
                <w:b/>
                <w:sz w:val="26"/>
                <w:szCs w:val="26"/>
              </w:rPr>
              <w:t>kim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loại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có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điều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kiện</w:t>
            </w:r>
            <w:proofErr w:type="spellEnd"/>
            <w:r w:rsidRPr="00CC7841">
              <w:rPr>
                <w:b/>
                <w:sz w:val="26"/>
                <w:szCs w:val="26"/>
              </w:rPr>
              <w:t>):</w:t>
            </w:r>
          </w:p>
        </w:tc>
      </w:tr>
      <w:tr w:rsidR="002018B3" w:rsidRPr="00CC7841" w14:paraId="1436214F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8E6EB4E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DDDE20F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Áp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dụng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được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ít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nhất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phản</w:t>
            </w:r>
            <w:proofErr w:type="spellEnd"/>
            <w:r w:rsidRPr="00CC7841">
              <w:rPr>
                <w:sz w:val="26"/>
                <w:szCs w:val="26"/>
              </w:rPr>
              <w:t xml:space="preserve"> T1, T2, PD, STIR.</w:t>
            </w:r>
          </w:p>
        </w:tc>
      </w:tr>
      <w:tr w:rsidR="002018B3" w:rsidRPr="00CC7841" w14:paraId="39C0DB75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7BA88E97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9.26</w:t>
            </w:r>
          </w:p>
        </w:tc>
        <w:tc>
          <w:tcPr>
            <w:tcW w:w="8113" w:type="dxa"/>
            <w:vAlign w:val="center"/>
          </w:tcPr>
          <w:p w14:paraId="0C732E38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Chụp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thu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nhận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và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hậu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xử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lý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dựng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bản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đồ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màu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T2 </w:t>
            </w:r>
            <w:proofErr w:type="spellStart"/>
            <w:r w:rsidRPr="00CC7841">
              <w:rPr>
                <w:b/>
                <w:sz w:val="26"/>
                <w:szCs w:val="26"/>
              </w:rPr>
              <w:t>đánh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giá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sụn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khớp</w:t>
            </w:r>
            <w:proofErr w:type="spellEnd"/>
          </w:p>
        </w:tc>
      </w:tr>
      <w:tr w:rsidR="002018B3" w:rsidRPr="00CC7841" w14:paraId="6C14559A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6AFEB6D" w14:textId="77777777" w:rsidR="002018B3" w:rsidRPr="00CC7841" w:rsidRDefault="002018B3" w:rsidP="00A95E19">
            <w:pPr>
              <w:jc w:val="center"/>
              <w:rPr>
                <w:b/>
                <w:bCs/>
                <w:sz w:val="26"/>
                <w:szCs w:val="26"/>
              </w:rPr>
            </w:pPr>
            <w:r w:rsidRPr="00CC7841">
              <w:rPr>
                <w:b/>
                <w:bCs/>
                <w:sz w:val="26"/>
                <w:szCs w:val="26"/>
              </w:rPr>
              <w:t>TÍNH NĂNG ƯU VIỆT</w:t>
            </w:r>
          </w:p>
        </w:tc>
        <w:tc>
          <w:tcPr>
            <w:tcW w:w="8113" w:type="dxa"/>
            <w:vAlign w:val="center"/>
          </w:tcPr>
          <w:p w14:paraId="15E778DC" w14:textId="77777777" w:rsidR="002018B3" w:rsidRPr="00CC7841" w:rsidRDefault="002018B3" w:rsidP="00A95E19">
            <w:pPr>
              <w:rPr>
                <w:b/>
                <w:bCs/>
                <w:sz w:val="26"/>
                <w:szCs w:val="26"/>
              </w:rPr>
            </w:pPr>
            <w:proofErr w:type="spellStart"/>
            <w:r w:rsidRPr="00CC7841">
              <w:rPr>
                <w:b/>
                <w:bCs/>
                <w:sz w:val="26"/>
                <w:szCs w:val="26"/>
              </w:rPr>
              <w:t>Phần</w:t>
            </w:r>
            <w:proofErr w:type="spellEnd"/>
            <w:r w:rsidRPr="00CC7841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bCs/>
                <w:sz w:val="26"/>
                <w:szCs w:val="26"/>
              </w:rPr>
              <w:t>mềm</w:t>
            </w:r>
            <w:proofErr w:type="spellEnd"/>
            <w:r w:rsidRPr="00CC7841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bCs/>
                <w:sz w:val="26"/>
                <w:szCs w:val="26"/>
              </w:rPr>
              <w:t>chụp</w:t>
            </w:r>
            <w:proofErr w:type="spellEnd"/>
            <w:r w:rsidRPr="00CC7841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bCs/>
                <w:sz w:val="26"/>
                <w:szCs w:val="26"/>
              </w:rPr>
              <w:t>khảo</w:t>
            </w:r>
            <w:proofErr w:type="spellEnd"/>
            <w:r w:rsidRPr="00CC7841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bCs/>
                <w:sz w:val="26"/>
                <w:szCs w:val="26"/>
              </w:rPr>
              <w:t>sát</w:t>
            </w:r>
            <w:proofErr w:type="spellEnd"/>
            <w:r w:rsidRPr="00CC7841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bCs/>
                <w:sz w:val="26"/>
                <w:szCs w:val="26"/>
              </w:rPr>
              <w:t>vỏ</w:t>
            </w:r>
            <w:proofErr w:type="spellEnd"/>
            <w:r w:rsidRPr="00CC7841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bCs/>
                <w:sz w:val="26"/>
                <w:szCs w:val="26"/>
              </w:rPr>
              <w:t>xương</w:t>
            </w:r>
            <w:proofErr w:type="spellEnd"/>
            <w:r w:rsidRPr="00CC7841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bCs/>
                <w:sz w:val="26"/>
                <w:szCs w:val="26"/>
              </w:rPr>
              <w:t>thay</w:t>
            </w:r>
            <w:proofErr w:type="spellEnd"/>
            <w:r w:rsidRPr="00CC7841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bCs/>
                <w:sz w:val="26"/>
                <w:szCs w:val="26"/>
              </w:rPr>
              <w:t>thế</w:t>
            </w:r>
            <w:proofErr w:type="spellEnd"/>
            <w:r w:rsidRPr="00CC7841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bCs/>
                <w:sz w:val="26"/>
                <w:szCs w:val="26"/>
              </w:rPr>
              <w:t>chụp</w:t>
            </w:r>
            <w:proofErr w:type="spellEnd"/>
            <w:r w:rsidRPr="00CC7841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bCs/>
                <w:sz w:val="26"/>
                <w:szCs w:val="26"/>
              </w:rPr>
              <w:t>cắt</w:t>
            </w:r>
            <w:proofErr w:type="spellEnd"/>
            <w:r w:rsidRPr="00CC7841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bCs/>
                <w:sz w:val="26"/>
                <w:szCs w:val="26"/>
              </w:rPr>
              <w:t>lớp</w:t>
            </w:r>
            <w:proofErr w:type="spellEnd"/>
            <w:r w:rsidRPr="00CC7841">
              <w:rPr>
                <w:b/>
                <w:bCs/>
                <w:sz w:val="26"/>
                <w:szCs w:val="26"/>
              </w:rPr>
              <w:t xml:space="preserve"> vi </w:t>
            </w:r>
            <w:proofErr w:type="spellStart"/>
            <w:r w:rsidRPr="00CC7841">
              <w:rPr>
                <w:b/>
                <w:bCs/>
                <w:sz w:val="26"/>
                <w:szCs w:val="26"/>
              </w:rPr>
              <w:t>tính</w:t>
            </w:r>
            <w:proofErr w:type="spellEnd"/>
            <w:r w:rsidRPr="00CC7841">
              <w:rPr>
                <w:b/>
                <w:bCs/>
                <w:sz w:val="26"/>
                <w:szCs w:val="26"/>
              </w:rPr>
              <w:t xml:space="preserve"> CT</w:t>
            </w:r>
          </w:p>
        </w:tc>
      </w:tr>
      <w:tr w:rsidR="002018B3" w:rsidRPr="00CC7841" w14:paraId="3DBF3DBC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324F24C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8113" w:type="dxa"/>
            <w:vAlign w:val="center"/>
          </w:tcPr>
          <w:p w14:paraId="1B704978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Bộ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máy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trạm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xử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lý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hình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ảnh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chuyên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dụng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b/>
                <w:sz w:val="26"/>
                <w:szCs w:val="26"/>
              </w:rPr>
              <w:t>độc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lập</w:t>
            </w:r>
            <w:proofErr w:type="spellEnd"/>
            <w:r w:rsidRPr="00CC7841">
              <w:rPr>
                <w:b/>
                <w:sz w:val="26"/>
                <w:szCs w:val="26"/>
              </w:rPr>
              <w:t>:</w:t>
            </w:r>
          </w:p>
        </w:tc>
      </w:tr>
      <w:tr w:rsidR="002018B3" w:rsidRPr="00CC7841" w14:paraId="57E1BA42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CB03787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10.1</w:t>
            </w:r>
          </w:p>
        </w:tc>
        <w:tc>
          <w:tcPr>
            <w:tcW w:w="8113" w:type="dxa"/>
            <w:vAlign w:val="center"/>
          </w:tcPr>
          <w:p w14:paraId="3F4F14E7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Bộ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máy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tính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trạm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làm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việc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xử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lý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hình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ảnh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chuyên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dụng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kết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nối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DICOM </w:t>
            </w:r>
            <w:proofErr w:type="spellStart"/>
            <w:r w:rsidRPr="00CC7841">
              <w:rPr>
                <w:b/>
                <w:sz w:val="26"/>
                <w:szCs w:val="26"/>
              </w:rPr>
              <w:t>được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với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các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hệ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thống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thu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ảnh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CT, MR, PET, X </w:t>
            </w:r>
            <w:proofErr w:type="spellStart"/>
            <w:r w:rsidRPr="00CC7841">
              <w:rPr>
                <w:b/>
                <w:sz w:val="26"/>
                <w:szCs w:val="26"/>
              </w:rPr>
              <w:t>quang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kỹ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thuật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số</w:t>
            </w:r>
            <w:proofErr w:type="spellEnd"/>
            <w:r w:rsidRPr="00CC7841">
              <w:rPr>
                <w:b/>
                <w:sz w:val="26"/>
                <w:szCs w:val="26"/>
              </w:rPr>
              <w:t>:</w:t>
            </w:r>
          </w:p>
        </w:tc>
      </w:tr>
      <w:tr w:rsidR="002018B3" w:rsidRPr="00CC7841" w14:paraId="7F353255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9B355BD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3FECEC62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CPU: Intel </w:t>
            </w:r>
            <w:proofErr w:type="spellStart"/>
            <w:r w:rsidRPr="00CC7841">
              <w:rPr>
                <w:sz w:val="26"/>
                <w:szCs w:val="26"/>
              </w:rPr>
              <w:t>xeon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hoặc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tốt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hơn</w:t>
            </w:r>
            <w:proofErr w:type="spellEnd"/>
            <w:r w:rsidRPr="00CC7841">
              <w:rPr>
                <w:sz w:val="26"/>
                <w:szCs w:val="26"/>
              </w:rPr>
              <w:t>, ≥3.0 GHz</w:t>
            </w:r>
          </w:p>
        </w:tc>
      </w:tr>
      <w:tr w:rsidR="002018B3" w:rsidRPr="00CC7841" w14:paraId="2F99DAF9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6D8D2B4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3718058E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>RAM: ≥ 64 GB</w:t>
            </w:r>
          </w:p>
        </w:tc>
      </w:tr>
      <w:tr w:rsidR="002018B3" w:rsidRPr="00CC7841" w14:paraId="6D1D1043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C7259C0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9E9E5AF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Ổ </w:t>
            </w:r>
            <w:proofErr w:type="spellStart"/>
            <w:r w:rsidRPr="00CC7841">
              <w:rPr>
                <w:sz w:val="26"/>
                <w:szCs w:val="26"/>
              </w:rPr>
              <w:t>cứng</w:t>
            </w:r>
            <w:proofErr w:type="spellEnd"/>
            <w:r w:rsidRPr="00CC7841">
              <w:rPr>
                <w:sz w:val="26"/>
                <w:szCs w:val="26"/>
              </w:rPr>
              <w:t xml:space="preserve">: </w:t>
            </w:r>
            <w:proofErr w:type="spellStart"/>
            <w:r w:rsidRPr="00CC7841">
              <w:rPr>
                <w:sz w:val="26"/>
                <w:szCs w:val="26"/>
              </w:rPr>
              <w:t>tổng</w:t>
            </w:r>
            <w:proofErr w:type="spellEnd"/>
            <w:r w:rsidRPr="00CC7841">
              <w:rPr>
                <w:sz w:val="26"/>
                <w:szCs w:val="26"/>
              </w:rPr>
              <w:t xml:space="preserve"> dung </w:t>
            </w:r>
            <w:proofErr w:type="spellStart"/>
            <w:r w:rsidRPr="00CC7841">
              <w:rPr>
                <w:sz w:val="26"/>
                <w:szCs w:val="26"/>
              </w:rPr>
              <w:t>lượng</w:t>
            </w:r>
            <w:proofErr w:type="spellEnd"/>
            <w:r w:rsidRPr="00CC7841">
              <w:rPr>
                <w:sz w:val="26"/>
                <w:szCs w:val="26"/>
              </w:rPr>
              <w:t xml:space="preserve"> ≥ 1.3 TB</w:t>
            </w:r>
          </w:p>
        </w:tc>
      </w:tr>
      <w:tr w:rsidR="002018B3" w:rsidRPr="00CC7841" w14:paraId="391C144A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F05C232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6AF7A259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Màn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hình</w:t>
            </w:r>
            <w:proofErr w:type="spellEnd"/>
            <w:r w:rsidRPr="00CC7841">
              <w:rPr>
                <w:sz w:val="26"/>
                <w:szCs w:val="26"/>
              </w:rPr>
              <w:t xml:space="preserve"> LCD: 2 </w:t>
            </w:r>
            <w:proofErr w:type="spellStart"/>
            <w:r w:rsidRPr="00CC7841">
              <w:rPr>
                <w:sz w:val="26"/>
                <w:szCs w:val="26"/>
              </w:rPr>
              <w:t>màn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hình</w:t>
            </w:r>
            <w:proofErr w:type="spellEnd"/>
            <w:r w:rsidRPr="00CC7841">
              <w:rPr>
                <w:sz w:val="26"/>
                <w:szCs w:val="26"/>
              </w:rPr>
              <w:t xml:space="preserve"> ≥ 19 inch/ </w:t>
            </w:r>
            <w:proofErr w:type="spellStart"/>
            <w:r w:rsidRPr="00CC7841">
              <w:rPr>
                <w:sz w:val="26"/>
                <w:szCs w:val="26"/>
              </w:rPr>
              <w:t>hoặc</w:t>
            </w:r>
            <w:proofErr w:type="spellEnd"/>
            <w:r w:rsidRPr="00CC7841">
              <w:rPr>
                <w:sz w:val="26"/>
                <w:szCs w:val="26"/>
              </w:rPr>
              <w:t xml:space="preserve"> 01 </w:t>
            </w:r>
            <w:proofErr w:type="spellStart"/>
            <w:r w:rsidRPr="00CC7841">
              <w:rPr>
                <w:sz w:val="26"/>
                <w:szCs w:val="26"/>
              </w:rPr>
              <w:t>màn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hình</w:t>
            </w:r>
            <w:proofErr w:type="spellEnd"/>
            <w:r w:rsidRPr="00CC7841">
              <w:rPr>
                <w:sz w:val="26"/>
                <w:szCs w:val="26"/>
              </w:rPr>
              <w:t xml:space="preserve"> ≥ 24 inch</w:t>
            </w:r>
          </w:p>
        </w:tc>
      </w:tr>
      <w:tr w:rsidR="002018B3" w:rsidRPr="00CC7841" w14:paraId="67BAED9D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5431A5A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7A569C66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Độ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phân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giải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màn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hình</w:t>
            </w:r>
            <w:proofErr w:type="spellEnd"/>
            <w:r w:rsidRPr="00CC7841">
              <w:rPr>
                <w:sz w:val="26"/>
                <w:szCs w:val="26"/>
              </w:rPr>
              <w:t>: ≥ 1280 x 1024</w:t>
            </w:r>
          </w:p>
        </w:tc>
      </w:tr>
      <w:tr w:rsidR="002018B3" w:rsidRPr="00CC7841" w14:paraId="47B40B19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93A83EB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10.2</w:t>
            </w:r>
          </w:p>
        </w:tc>
        <w:tc>
          <w:tcPr>
            <w:tcW w:w="8113" w:type="dxa"/>
            <w:vAlign w:val="center"/>
          </w:tcPr>
          <w:p w14:paraId="24E386B8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Phần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mềm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trên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máy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trạm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làm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việc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xử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lý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hình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ảnh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chuyên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dụng</w:t>
            </w:r>
            <w:proofErr w:type="spellEnd"/>
            <w:r w:rsidRPr="00CC7841">
              <w:rPr>
                <w:b/>
                <w:sz w:val="26"/>
                <w:szCs w:val="26"/>
              </w:rPr>
              <w:t>:</w:t>
            </w:r>
          </w:p>
        </w:tc>
      </w:tr>
      <w:tr w:rsidR="002018B3" w:rsidRPr="00CC7841" w14:paraId="75C64ED7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11A9825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544BAA04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Phần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mềm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dựng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và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phân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tích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dữ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liệu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MRI:</w:t>
            </w:r>
          </w:p>
        </w:tc>
      </w:tr>
      <w:tr w:rsidR="002018B3" w:rsidRPr="00CC7841" w14:paraId="52299314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3CB83D1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18CD08D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Phân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tích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dữ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liệu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khuếch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tán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dựng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bản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đồ</w:t>
            </w:r>
            <w:proofErr w:type="spellEnd"/>
            <w:r w:rsidRPr="00CC7841">
              <w:rPr>
                <w:sz w:val="26"/>
                <w:szCs w:val="26"/>
              </w:rPr>
              <w:t xml:space="preserve"> ADC.</w:t>
            </w:r>
            <w:r w:rsidRPr="00CC7841">
              <w:rPr>
                <w:sz w:val="26"/>
                <w:szCs w:val="26"/>
              </w:rPr>
              <w:br/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Phân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tích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dữ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sức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căng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khuếch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tán</w:t>
            </w:r>
            <w:proofErr w:type="spellEnd"/>
            <w:r w:rsidRPr="00CC7841">
              <w:rPr>
                <w:sz w:val="26"/>
                <w:szCs w:val="26"/>
              </w:rPr>
              <w:t xml:space="preserve"> (DTI).</w:t>
            </w:r>
            <w:r w:rsidRPr="00CC7841">
              <w:rPr>
                <w:sz w:val="26"/>
                <w:szCs w:val="26"/>
              </w:rPr>
              <w:br/>
              <w:t xml:space="preserve">+ Khảo </w:t>
            </w:r>
            <w:proofErr w:type="spellStart"/>
            <w:r w:rsidRPr="00CC7841">
              <w:rPr>
                <w:sz w:val="26"/>
                <w:szCs w:val="26"/>
              </w:rPr>
              <w:t>sát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cộng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hưởng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từ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chức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năng</w:t>
            </w:r>
            <w:proofErr w:type="spellEnd"/>
            <w:r w:rsidRPr="00CC7841">
              <w:rPr>
                <w:sz w:val="26"/>
                <w:szCs w:val="26"/>
              </w:rPr>
              <w:t xml:space="preserve"> (fMRI).</w:t>
            </w:r>
            <w:r w:rsidRPr="00CC7841">
              <w:rPr>
                <w:sz w:val="26"/>
                <w:szCs w:val="26"/>
              </w:rPr>
              <w:br/>
              <w:t xml:space="preserve">+ Khảo </w:t>
            </w:r>
            <w:proofErr w:type="spellStart"/>
            <w:r w:rsidRPr="00CC7841">
              <w:rPr>
                <w:sz w:val="26"/>
                <w:szCs w:val="26"/>
              </w:rPr>
              <w:t>sát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phổ</w:t>
            </w:r>
            <w:proofErr w:type="spellEnd"/>
            <w:r w:rsidRPr="00CC7841">
              <w:rPr>
                <w:sz w:val="26"/>
                <w:szCs w:val="26"/>
              </w:rPr>
              <w:t>.</w:t>
            </w:r>
            <w:r w:rsidRPr="00CC7841">
              <w:rPr>
                <w:sz w:val="26"/>
                <w:szCs w:val="26"/>
              </w:rPr>
              <w:br/>
              <w:t xml:space="preserve">+ Hậu </w:t>
            </w:r>
            <w:proofErr w:type="spellStart"/>
            <w:r w:rsidRPr="00CC7841">
              <w:rPr>
                <w:sz w:val="26"/>
                <w:szCs w:val="26"/>
              </w:rPr>
              <w:t>xử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lý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tạo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bản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đồ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màu</w:t>
            </w:r>
            <w:proofErr w:type="spellEnd"/>
            <w:r w:rsidRPr="00CC7841">
              <w:rPr>
                <w:sz w:val="26"/>
                <w:szCs w:val="26"/>
              </w:rPr>
              <w:t xml:space="preserve"> T2* </w:t>
            </w:r>
            <w:proofErr w:type="spellStart"/>
            <w:r w:rsidRPr="00CC7841">
              <w:rPr>
                <w:sz w:val="26"/>
                <w:szCs w:val="26"/>
              </w:rPr>
              <w:t>khảo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sát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tích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tụ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sắt</w:t>
            </w:r>
            <w:proofErr w:type="spellEnd"/>
            <w:r w:rsidRPr="00CC7841">
              <w:rPr>
                <w:sz w:val="26"/>
                <w:szCs w:val="26"/>
              </w:rPr>
              <w:t>.</w:t>
            </w:r>
            <w:r w:rsidRPr="00CC7841">
              <w:rPr>
                <w:sz w:val="26"/>
                <w:szCs w:val="26"/>
              </w:rPr>
              <w:br/>
              <w:t xml:space="preserve">+ Hậu </w:t>
            </w:r>
            <w:proofErr w:type="spellStart"/>
            <w:r w:rsidRPr="00CC7841">
              <w:rPr>
                <w:sz w:val="26"/>
                <w:szCs w:val="26"/>
              </w:rPr>
              <w:t>xử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lý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tạo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bản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đồ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màu</w:t>
            </w:r>
            <w:proofErr w:type="spellEnd"/>
            <w:r w:rsidRPr="00CC7841">
              <w:rPr>
                <w:sz w:val="26"/>
                <w:szCs w:val="26"/>
              </w:rPr>
              <w:t xml:space="preserve"> T2 </w:t>
            </w:r>
            <w:proofErr w:type="spellStart"/>
            <w:r w:rsidRPr="00CC7841">
              <w:rPr>
                <w:sz w:val="26"/>
                <w:szCs w:val="26"/>
              </w:rPr>
              <w:t>khảo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sát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thoái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hóa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sụn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khớp</w:t>
            </w:r>
            <w:proofErr w:type="spellEnd"/>
          </w:p>
        </w:tc>
      </w:tr>
      <w:tr w:rsidR="002018B3" w:rsidRPr="00CC7841" w14:paraId="24B6F89C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1FFC48A6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2C7BCEBD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Phân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tích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dữ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liệu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chuyên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MRI </w:t>
            </w:r>
            <w:proofErr w:type="spellStart"/>
            <w:r w:rsidRPr="00CC7841">
              <w:rPr>
                <w:b/>
                <w:sz w:val="26"/>
                <w:szCs w:val="26"/>
              </w:rPr>
              <w:t>não</w:t>
            </w:r>
            <w:proofErr w:type="spellEnd"/>
            <w:r w:rsidRPr="00CC7841">
              <w:rPr>
                <w:b/>
                <w:sz w:val="26"/>
                <w:szCs w:val="26"/>
              </w:rPr>
              <w:t>:</w:t>
            </w:r>
          </w:p>
        </w:tc>
      </w:tr>
      <w:tr w:rsidR="002018B3" w:rsidRPr="00CC7841" w14:paraId="63DAED55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1A6C4B3F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78F69CE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Phân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tích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dữ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liệu</w:t>
            </w:r>
            <w:proofErr w:type="spellEnd"/>
            <w:r w:rsidRPr="00CC7841">
              <w:rPr>
                <w:sz w:val="26"/>
                <w:szCs w:val="26"/>
              </w:rPr>
              <w:t xml:space="preserve"> ASL </w:t>
            </w:r>
            <w:proofErr w:type="spellStart"/>
            <w:r w:rsidRPr="00CC7841">
              <w:rPr>
                <w:sz w:val="26"/>
                <w:szCs w:val="26"/>
              </w:rPr>
              <w:t>đánh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giá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dòng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máu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không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thuốc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phản</w:t>
            </w:r>
            <w:proofErr w:type="spellEnd"/>
            <w:r w:rsidRPr="00CC7841">
              <w:rPr>
                <w:sz w:val="26"/>
                <w:szCs w:val="26"/>
              </w:rPr>
              <w:t>.</w:t>
            </w:r>
            <w:r w:rsidRPr="00CC7841">
              <w:rPr>
                <w:sz w:val="26"/>
                <w:szCs w:val="26"/>
              </w:rPr>
              <w:br/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Phân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tích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dữ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liệu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máu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có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dụng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thuốc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phản</w:t>
            </w:r>
            <w:proofErr w:type="spellEnd"/>
            <w:r w:rsidRPr="00CC7841">
              <w:rPr>
                <w:sz w:val="26"/>
                <w:szCs w:val="26"/>
              </w:rPr>
              <w:br/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Tạo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bản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đồ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bó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sợi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chất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trắng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từ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chuỗi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dữ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liệu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sức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căng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khuếch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tán</w:t>
            </w:r>
            <w:proofErr w:type="spellEnd"/>
            <w:r w:rsidRPr="00CC7841">
              <w:rPr>
                <w:sz w:val="26"/>
                <w:szCs w:val="26"/>
              </w:rPr>
              <w:t>.</w:t>
            </w:r>
          </w:p>
        </w:tc>
      </w:tr>
      <w:tr w:rsidR="002018B3" w:rsidRPr="00CC7841" w14:paraId="4987325B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0CFCC7D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1EE4C5DB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Phân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tích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dữ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liệu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động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học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cho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vùng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thân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(</w:t>
            </w:r>
            <w:proofErr w:type="spellStart"/>
            <w:r w:rsidRPr="00CC7841">
              <w:rPr>
                <w:b/>
                <w:sz w:val="26"/>
                <w:szCs w:val="26"/>
              </w:rPr>
              <w:t>vú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b/>
                <w:sz w:val="26"/>
                <w:szCs w:val="26"/>
              </w:rPr>
              <w:t>bụng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b/>
                <w:sz w:val="26"/>
                <w:szCs w:val="26"/>
              </w:rPr>
              <w:t>chậu</w:t>
            </w:r>
            <w:proofErr w:type="spellEnd"/>
            <w:r w:rsidRPr="00CC7841">
              <w:rPr>
                <w:b/>
                <w:sz w:val="26"/>
                <w:szCs w:val="26"/>
              </w:rPr>
              <w:t>):</w:t>
            </w:r>
          </w:p>
        </w:tc>
      </w:tr>
      <w:tr w:rsidR="002018B3" w:rsidRPr="00CC7841" w14:paraId="43211E6C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2A3B80E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3DD8D99D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Phân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tích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các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thay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đổi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phản</w:t>
            </w:r>
            <w:proofErr w:type="spellEnd"/>
            <w:r w:rsidRPr="00CC7841">
              <w:rPr>
                <w:sz w:val="26"/>
                <w:szCs w:val="26"/>
              </w:rPr>
              <w:t xml:space="preserve"> T1 </w:t>
            </w:r>
            <w:proofErr w:type="spellStart"/>
            <w:r w:rsidRPr="00CC7841">
              <w:rPr>
                <w:sz w:val="26"/>
                <w:szCs w:val="26"/>
              </w:rPr>
              <w:t>hoặc</w:t>
            </w:r>
            <w:proofErr w:type="spellEnd"/>
            <w:r w:rsidRPr="00CC7841">
              <w:rPr>
                <w:sz w:val="26"/>
                <w:szCs w:val="26"/>
              </w:rPr>
              <w:t xml:space="preserve"> T2* </w:t>
            </w:r>
            <w:proofErr w:type="spellStart"/>
            <w:r w:rsidRPr="00CC7841">
              <w:rPr>
                <w:sz w:val="26"/>
                <w:szCs w:val="26"/>
              </w:rPr>
              <w:t>theo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thời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gian</w:t>
            </w:r>
            <w:proofErr w:type="spellEnd"/>
          </w:p>
        </w:tc>
      </w:tr>
      <w:tr w:rsidR="002018B3" w:rsidRPr="00CC7841" w14:paraId="773C3982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898EC86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DB6C1F9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Phần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mềm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khảo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sát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dữ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liệu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MRI </w:t>
            </w:r>
            <w:proofErr w:type="spellStart"/>
            <w:r w:rsidRPr="00CC7841">
              <w:rPr>
                <w:b/>
                <w:sz w:val="26"/>
                <w:szCs w:val="26"/>
              </w:rPr>
              <w:t>động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học</w:t>
            </w:r>
            <w:proofErr w:type="spellEnd"/>
          </w:p>
        </w:tc>
      </w:tr>
      <w:tr w:rsidR="002018B3" w:rsidRPr="00CC7841" w14:paraId="36DE1A85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C771813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5FE387D0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Tính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toán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dựng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bản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đồ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tính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thấm</w:t>
            </w:r>
            <w:proofErr w:type="spellEnd"/>
          </w:p>
        </w:tc>
      </w:tr>
      <w:tr w:rsidR="002018B3" w:rsidRPr="00CC7841" w14:paraId="7B7750FC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1AC1FA3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3464FFC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Phần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mềm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/ </w:t>
            </w:r>
            <w:proofErr w:type="spellStart"/>
            <w:r w:rsidRPr="00CC7841">
              <w:rPr>
                <w:b/>
                <w:sz w:val="26"/>
                <w:szCs w:val="26"/>
              </w:rPr>
              <w:t>chức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năng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khảo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sát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b/>
                <w:sz w:val="26"/>
                <w:szCs w:val="26"/>
              </w:rPr>
              <w:t>theo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dõi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tiến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triển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Ung </w:t>
            </w:r>
            <w:proofErr w:type="spellStart"/>
            <w:r w:rsidRPr="00CC7841">
              <w:rPr>
                <w:b/>
                <w:sz w:val="26"/>
                <w:szCs w:val="26"/>
              </w:rPr>
              <w:t>bướu</w:t>
            </w:r>
            <w:proofErr w:type="spellEnd"/>
            <w:r w:rsidRPr="00CC7841">
              <w:rPr>
                <w:b/>
                <w:sz w:val="26"/>
                <w:szCs w:val="26"/>
              </w:rPr>
              <w:t>:</w:t>
            </w:r>
          </w:p>
        </w:tc>
      </w:tr>
      <w:tr w:rsidR="002018B3" w:rsidRPr="00CC7841" w14:paraId="34BE8376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2B6ACD9B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3B5E891A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Quy </w:t>
            </w:r>
            <w:proofErr w:type="spellStart"/>
            <w:r w:rsidRPr="00CC7841">
              <w:rPr>
                <w:sz w:val="26"/>
                <w:szCs w:val="26"/>
              </w:rPr>
              <w:t>trình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công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việc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thích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ứng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hỗ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trợ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các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tiêu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tiêu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chuẩn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theo</w:t>
            </w:r>
            <w:proofErr w:type="spellEnd"/>
            <w:r w:rsidRPr="00CC7841">
              <w:rPr>
                <w:sz w:val="26"/>
                <w:szCs w:val="26"/>
              </w:rPr>
              <w:t xml:space="preserve"> WHO/ RECIST</w:t>
            </w:r>
          </w:p>
        </w:tc>
      </w:tr>
      <w:tr w:rsidR="002018B3" w:rsidRPr="00CC7841" w14:paraId="052266CD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BC6179E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984C265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Phần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mềm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/ </w:t>
            </w:r>
            <w:proofErr w:type="spellStart"/>
            <w:r w:rsidRPr="00CC7841">
              <w:rPr>
                <w:b/>
                <w:sz w:val="26"/>
                <w:szCs w:val="26"/>
              </w:rPr>
              <w:t>chức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năng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khảo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sát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MRI </w:t>
            </w:r>
            <w:proofErr w:type="spellStart"/>
            <w:r w:rsidRPr="00CC7841">
              <w:rPr>
                <w:b/>
                <w:sz w:val="26"/>
                <w:szCs w:val="26"/>
              </w:rPr>
              <w:t>tiền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liệt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tuyến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theo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PI-RADS:</w:t>
            </w:r>
          </w:p>
        </w:tc>
      </w:tr>
      <w:tr w:rsidR="002018B3" w:rsidRPr="00CC7841" w14:paraId="39F201AD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13CE6C3D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711B289D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+ Khảo </w:t>
            </w:r>
            <w:proofErr w:type="spellStart"/>
            <w:r w:rsidRPr="00CC7841">
              <w:rPr>
                <w:sz w:val="26"/>
                <w:szCs w:val="26"/>
              </w:rPr>
              <w:t>sát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đánh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giá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xuất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báo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cáo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các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phép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MRI </w:t>
            </w:r>
            <w:proofErr w:type="spellStart"/>
            <w:r w:rsidRPr="00CC7841">
              <w:rPr>
                <w:sz w:val="26"/>
                <w:szCs w:val="26"/>
              </w:rPr>
              <w:t>tiền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liệt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tuyến</w:t>
            </w:r>
            <w:proofErr w:type="spellEnd"/>
            <w:r w:rsidRPr="00CC7841">
              <w:rPr>
                <w:sz w:val="26"/>
                <w:szCs w:val="26"/>
              </w:rPr>
              <w:br/>
              <w:t xml:space="preserve">+ </w:t>
            </w:r>
            <w:proofErr w:type="spellStart"/>
            <w:r w:rsidRPr="00CC7841">
              <w:rPr>
                <w:sz w:val="26"/>
                <w:szCs w:val="26"/>
              </w:rPr>
              <w:t>Tự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tạo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báo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cáo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các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phép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hình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ảnh</w:t>
            </w:r>
            <w:proofErr w:type="spellEnd"/>
          </w:p>
        </w:tc>
      </w:tr>
      <w:tr w:rsidR="002018B3" w:rsidRPr="00CC7841" w14:paraId="06AE4EE0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14372065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8113" w:type="dxa"/>
            <w:vAlign w:val="center"/>
          </w:tcPr>
          <w:p w14:paraId="21E26E4D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 xml:space="preserve">Các </w:t>
            </w:r>
            <w:proofErr w:type="spellStart"/>
            <w:r w:rsidRPr="00CC7841">
              <w:rPr>
                <w:b/>
                <w:sz w:val="26"/>
                <w:szCs w:val="26"/>
              </w:rPr>
              <w:t>phụ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kiện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tiêu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chuẩn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của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hệ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thống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và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các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thiết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bị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phụ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trợ</w:t>
            </w:r>
            <w:proofErr w:type="spellEnd"/>
          </w:p>
        </w:tc>
      </w:tr>
      <w:tr w:rsidR="002018B3" w:rsidRPr="00CC7841" w14:paraId="12A9BF10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814A51D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11.1</w:t>
            </w:r>
          </w:p>
        </w:tc>
        <w:tc>
          <w:tcPr>
            <w:tcW w:w="8113" w:type="dxa"/>
            <w:vAlign w:val="center"/>
          </w:tcPr>
          <w:p w14:paraId="7B0F3D25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Hệ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thống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làm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lạnh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khối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từ</w:t>
            </w:r>
            <w:proofErr w:type="spellEnd"/>
          </w:p>
        </w:tc>
      </w:tr>
      <w:tr w:rsidR="002018B3" w:rsidRPr="00CC7841" w14:paraId="0F9A0ACB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15137DCA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27CD71F8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thích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có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công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suất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phù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hợp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hệ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thống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cộng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hưởng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từ</w:t>
            </w:r>
            <w:proofErr w:type="spellEnd"/>
            <w:r w:rsidRPr="00CC7841">
              <w:rPr>
                <w:sz w:val="26"/>
                <w:szCs w:val="26"/>
              </w:rPr>
              <w:t xml:space="preserve"> 1.5T</w:t>
            </w:r>
          </w:p>
        </w:tc>
      </w:tr>
      <w:tr w:rsidR="002018B3" w:rsidRPr="00CC7841" w14:paraId="1BF597A5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239CBD1A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11.2</w:t>
            </w:r>
          </w:p>
        </w:tc>
        <w:tc>
          <w:tcPr>
            <w:tcW w:w="8113" w:type="dxa"/>
            <w:vAlign w:val="center"/>
          </w:tcPr>
          <w:p w14:paraId="4F0F607E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Hệ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thống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điều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hòa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đủ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công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suất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cho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phòng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chụp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b/>
                <w:sz w:val="26"/>
                <w:szCs w:val="26"/>
              </w:rPr>
              <w:t>phòng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điều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khiển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và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phòng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kỹ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thuật</w:t>
            </w:r>
            <w:proofErr w:type="spellEnd"/>
          </w:p>
        </w:tc>
      </w:tr>
      <w:tr w:rsidR="002018B3" w:rsidRPr="00CC7841" w14:paraId="332652EC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7C74E90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741DB7EF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Công </w:t>
            </w:r>
            <w:proofErr w:type="spellStart"/>
            <w:r w:rsidRPr="00CC7841">
              <w:rPr>
                <w:sz w:val="26"/>
                <w:szCs w:val="26"/>
              </w:rPr>
              <w:t>suất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làm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lạnh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phù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hợp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yêu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cầu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về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nhiệt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độ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ẩm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từng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phòng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chức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năng</w:t>
            </w:r>
            <w:proofErr w:type="spellEnd"/>
          </w:p>
        </w:tc>
      </w:tr>
      <w:tr w:rsidR="002018B3" w:rsidRPr="00CC7841" w14:paraId="5CCA6C48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047EE64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291572F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Các </w:t>
            </w:r>
            <w:proofErr w:type="spellStart"/>
            <w:r w:rsidRPr="00CC7841">
              <w:rPr>
                <w:sz w:val="26"/>
                <w:szCs w:val="26"/>
              </w:rPr>
              <w:t>hệ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thống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ống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gió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thích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phù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hợp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tiêu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chuẩn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phòng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đặt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khối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từ</w:t>
            </w:r>
            <w:proofErr w:type="spellEnd"/>
          </w:p>
        </w:tc>
      </w:tr>
      <w:tr w:rsidR="002018B3" w:rsidRPr="00CC7841" w14:paraId="5FD4760B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CA8E790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11.3</w:t>
            </w:r>
          </w:p>
        </w:tc>
        <w:tc>
          <w:tcPr>
            <w:tcW w:w="8113" w:type="dxa"/>
            <w:vAlign w:val="center"/>
          </w:tcPr>
          <w:p w14:paraId="56C85E3F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Lồng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chắn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sóng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RF</w:t>
            </w:r>
          </w:p>
        </w:tc>
      </w:tr>
      <w:tr w:rsidR="002018B3" w:rsidRPr="00CC7841" w14:paraId="38DCFDA1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74C1780F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3D27BF27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Kích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thước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thiết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kế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phù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hợp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phòng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lắp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đặt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hiện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có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của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bệnh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viện</w:t>
            </w:r>
            <w:proofErr w:type="spellEnd"/>
          </w:p>
        </w:tc>
      </w:tr>
      <w:tr w:rsidR="002018B3" w:rsidRPr="00CC7841" w14:paraId="0E8C7561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10FAE7C0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4997790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Bao </w:t>
            </w:r>
            <w:proofErr w:type="spellStart"/>
            <w:r w:rsidRPr="00CC7841">
              <w:rPr>
                <w:sz w:val="26"/>
                <w:szCs w:val="26"/>
              </w:rPr>
              <w:t>gồm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cả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cửa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sổ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quan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sát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cửa</w:t>
            </w:r>
            <w:proofErr w:type="spellEnd"/>
            <w:r w:rsidRPr="00CC7841">
              <w:rPr>
                <w:sz w:val="26"/>
                <w:szCs w:val="26"/>
              </w:rPr>
              <w:t xml:space="preserve"> ra </w:t>
            </w:r>
            <w:proofErr w:type="spellStart"/>
            <w:r w:rsidRPr="00CC7841">
              <w:rPr>
                <w:sz w:val="26"/>
                <w:szCs w:val="26"/>
              </w:rPr>
              <w:t>vào</w:t>
            </w:r>
            <w:proofErr w:type="spellEnd"/>
          </w:p>
        </w:tc>
      </w:tr>
      <w:tr w:rsidR="002018B3" w:rsidRPr="00CC7841" w14:paraId="5B3B8540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D7FC834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6A30550B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Bao </w:t>
            </w:r>
            <w:proofErr w:type="spellStart"/>
            <w:r w:rsidRPr="00CC7841">
              <w:rPr>
                <w:sz w:val="26"/>
                <w:szCs w:val="26"/>
              </w:rPr>
              <w:t>gồm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đầy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đủ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nội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thất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phòng</w:t>
            </w:r>
            <w:proofErr w:type="spellEnd"/>
            <w:r w:rsidRPr="00CC7841">
              <w:rPr>
                <w:sz w:val="26"/>
                <w:szCs w:val="26"/>
              </w:rPr>
              <w:t xml:space="preserve"> magnet </w:t>
            </w:r>
            <w:proofErr w:type="spellStart"/>
            <w:r w:rsidRPr="00CC7841">
              <w:rPr>
                <w:sz w:val="26"/>
                <w:szCs w:val="26"/>
              </w:rPr>
              <w:t>như</w:t>
            </w:r>
            <w:proofErr w:type="spellEnd"/>
            <w:r w:rsidRPr="00CC7841">
              <w:rPr>
                <w:sz w:val="26"/>
                <w:szCs w:val="26"/>
              </w:rPr>
              <w:t xml:space="preserve">: </w:t>
            </w:r>
            <w:proofErr w:type="spellStart"/>
            <w:r w:rsidRPr="00CC7841">
              <w:rPr>
                <w:sz w:val="26"/>
                <w:szCs w:val="26"/>
              </w:rPr>
              <w:t>trần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sàn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tường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vách</w:t>
            </w:r>
            <w:proofErr w:type="spellEnd"/>
            <w:r w:rsidRPr="00CC7841">
              <w:rPr>
                <w:sz w:val="26"/>
                <w:szCs w:val="26"/>
              </w:rPr>
              <w:t xml:space="preserve">, ổ </w:t>
            </w:r>
            <w:proofErr w:type="spellStart"/>
            <w:r w:rsidRPr="00CC7841">
              <w:rPr>
                <w:sz w:val="26"/>
                <w:szCs w:val="26"/>
              </w:rPr>
              <w:t>cắm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điện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chiếu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sáng</w:t>
            </w:r>
            <w:proofErr w:type="spellEnd"/>
            <w:r w:rsidRPr="00CC7841">
              <w:rPr>
                <w:sz w:val="26"/>
                <w:szCs w:val="26"/>
              </w:rPr>
              <w:t>…</w:t>
            </w:r>
          </w:p>
        </w:tc>
      </w:tr>
      <w:tr w:rsidR="002018B3" w:rsidRPr="00CC7841" w14:paraId="1D3F9254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1573C491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154899C3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Bao </w:t>
            </w:r>
            <w:proofErr w:type="spellStart"/>
            <w:r w:rsidRPr="00CC7841">
              <w:rPr>
                <w:sz w:val="26"/>
                <w:szCs w:val="26"/>
              </w:rPr>
              <w:t>gồm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tranh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trần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chiếu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tạo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không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thoải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mái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bệnh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nhân</w:t>
            </w:r>
            <w:proofErr w:type="spellEnd"/>
          </w:p>
        </w:tc>
      </w:tr>
      <w:tr w:rsidR="002018B3" w:rsidRPr="00CC7841" w14:paraId="53E02836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2ADD54BE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11.4</w:t>
            </w:r>
          </w:p>
        </w:tc>
        <w:tc>
          <w:tcPr>
            <w:tcW w:w="8113" w:type="dxa"/>
            <w:vAlign w:val="center"/>
          </w:tcPr>
          <w:p w14:paraId="0808C7A8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Tủ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điện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cấp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nguồn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3 </w:t>
            </w:r>
            <w:proofErr w:type="spellStart"/>
            <w:r w:rsidRPr="00CC7841">
              <w:rPr>
                <w:b/>
                <w:sz w:val="26"/>
                <w:szCs w:val="26"/>
              </w:rPr>
              <w:t>pha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cho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toàn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bộ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hệ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thống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và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máy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móc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b/>
                <w:sz w:val="26"/>
                <w:szCs w:val="26"/>
              </w:rPr>
              <w:t>thiết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bị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phụ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trợ</w:t>
            </w:r>
            <w:proofErr w:type="spellEnd"/>
          </w:p>
        </w:tc>
      </w:tr>
      <w:tr w:rsidR="002018B3" w:rsidRPr="00CC7841" w14:paraId="7E93DC37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9737196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3CD97CC1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Công </w:t>
            </w:r>
            <w:proofErr w:type="spellStart"/>
            <w:r w:rsidRPr="00CC7841">
              <w:rPr>
                <w:sz w:val="26"/>
                <w:szCs w:val="26"/>
              </w:rPr>
              <w:t>suất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phù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hợp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toàn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bộ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hệ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thống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các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máy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móc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thiết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bị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phụ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trợ</w:t>
            </w:r>
            <w:proofErr w:type="spellEnd"/>
          </w:p>
        </w:tc>
      </w:tr>
      <w:tr w:rsidR="002018B3" w:rsidRPr="00CC7841" w14:paraId="0B0CC105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9741D99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6A0348C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Có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vệ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mất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pha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đảo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pha</w:t>
            </w:r>
            <w:proofErr w:type="spellEnd"/>
          </w:p>
        </w:tc>
      </w:tr>
      <w:tr w:rsidR="002018B3" w:rsidRPr="00CC7841" w14:paraId="0B58759B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3558E59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442A249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Có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thiết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bị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đóng</w:t>
            </w:r>
            <w:proofErr w:type="spellEnd"/>
            <w:r w:rsidRPr="00CC7841">
              <w:rPr>
                <w:sz w:val="26"/>
                <w:szCs w:val="26"/>
              </w:rPr>
              <w:t>/</w:t>
            </w:r>
            <w:proofErr w:type="spellStart"/>
            <w:r w:rsidRPr="00CC7841">
              <w:rPr>
                <w:sz w:val="26"/>
                <w:szCs w:val="26"/>
              </w:rPr>
              <w:t>cắt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từng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thiết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bị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riêng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biệt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công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suất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đóng</w:t>
            </w:r>
            <w:proofErr w:type="spellEnd"/>
            <w:r w:rsidRPr="00CC7841">
              <w:rPr>
                <w:sz w:val="26"/>
                <w:szCs w:val="26"/>
              </w:rPr>
              <w:t>/</w:t>
            </w:r>
            <w:proofErr w:type="spellStart"/>
            <w:r w:rsidRPr="00CC7841">
              <w:rPr>
                <w:sz w:val="26"/>
                <w:szCs w:val="26"/>
              </w:rPr>
              <w:t>cắt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phù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hợp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mỗi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thiết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bị</w:t>
            </w:r>
            <w:proofErr w:type="spellEnd"/>
          </w:p>
        </w:tc>
      </w:tr>
      <w:tr w:rsidR="002018B3" w:rsidRPr="00CC7841" w14:paraId="0D20D2E0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BA47FCB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50C76955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Có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đầy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đủ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đèn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báo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nguồn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các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pha</w:t>
            </w:r>
            <w:proofErr w:type="spellEnd"/>
          </w:p>
        </w:tc>
      </w:tr>
      <w:tr w:rsidR="002018B3" w:rsidRPr="00CC7841" w14:paraId="7E3D74D8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F468B8E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11.5</w:t>
            </w:r>
          </w:p>
        </w:tc>
        <w:tc>
          <w:tcPr>
            <w:tcW w:w="8113" w:type="dxa"/>
            <w:vAlign w:val="center"/>
          </w:tcPr>
          <w:p w14:paraId="10649890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 xml:space="preserve">Camera </w:t>
            </w:r>
            <w:proofErr w:type="spellStart"/>
            <w:r w:rsidRPr="00CC7841">
              <w:rPr>
                <w:b/>
                <w:sz w:val="26"/>
                <w:szCs w:val="26"/>
              </w:rPr>
              <w:t>và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màn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hình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quan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sát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bệnh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nhân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từ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phòng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điều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khiển</w:t>
            </w:r>
            <w:proofErr w:type="spellEnd"/>
          </w:p>
        </w:tc>
      </w:tr>
      <w:tr w:rsidR="002018B3" w:rsidRPr="00CC7841" w14:paraId="432ECCF1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16B88CF0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103A070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Camera </w:t>
            </w:r>
            <w:proofErr w:type="spellStart"/>
            <w:r w:rsidRPr="00CC7841">
              <w:rPr>
                <w:sz w:val="26"/>
                <w:szCs w:val="26"/>
              </w:rPr>
              <w:t>lắp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đặt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trong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phòng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chụp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thích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từ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trường</w:t>
            </w:r>
            <w:proofErr w:type="spellEnd"/>
          </w:p>
        </w:tc>
      </w:tr>
      <w:tr w:rsidR="002018B3" w:rsidRPr="00CC7841" w14:paraId="21C50C6C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757914BC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411D72AC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Màn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hình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theo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dõi</w:t>
            </w:r>
            <w:proofErr w:type="spellEnd"/>
            <w:r w:rsidRPr="00CC7841">
              <w:rPr>
                <w:sz w:val="26"/>
                <w:szCs w:val="26"/>
              </w:rPr>
              <w:t xml:space="preserve"> LCD </w:t>
            </w:r>
            <w:proofErr w:type="spellStart"/>
            <w:r w:rsidRPr="00CC7841">
              <w:rPr>
                <w:sz w:val="26"/>
                <w:szCs w:val="26"/>
              </w:rPr>
              <w:t>hoặc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đương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kích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thước</w:t>
            </w:r>
            <w:proofErr w:type="spellEnd"/>
            <w:r w:rsidRPr="00CC7841">
              <w:rPr>
                <w:sz w:val="26"/>
                <w:szCs w:val="26"/>
              </w:rPr>
              <w:t>: ≥ 17 inches</w:t>
            </w:r>
          </w:p>
        </w:tc>
      </w:tr>
      <w:tr w:rsidR="002018B3" w:rsidRPr="00CC7841" w14:paraId="31D90CE6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1F7A6035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11.6</w:t>
            </w:r>
          </w:p>
        </w:tc>
        <w:tc>
          <w:tcPr>
            <w:tcW w:w="8113" w:type="dxa"/>
            <w:vAlign w:val="center"/>
          </w:tcPr>
          <w:p w14:paraId="34C983FB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Bộ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lưu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điện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UPS online </w:t>
            </w:r>
            <w:proofErr w:type="spellStart"/>
            <w:r w:rsidRPr="00CC7841">
              <w:rPr>
                <w:b/>
                <w:sz w:val="26"/>
                <w:szCs w:val="26"/>
              </w:rPr>
              <w:t>cho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hệ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thống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(</w:t>
            </w:r>
            <w:proofErr w:type="spellStart"/>
            <w:r w:rsidRPr="00CC7841">
              <w:rPr>
                <w:b/>
                <w:sz w:val="26"/>
                <w:szCs w:val="26"/>
              </w:rPr>
              <w:t>không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bao </w:t>
            </w:r>
            <w:proofErr w:type="spellStart"/>
            <w:r w:rsidRPr="00CC7841">
              <w:rPr>
                <w:b/>
                <w:sz w:val="26"/>
                <w:szCs w:val="26"/>
              </w:rPr>
              <w:t>gồm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cho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các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thiết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bị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phụ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trợ</w:t>
            </w:r>
            <w:proofErr w:type="spellEnd"/>
            <w:r w:rsidRPr="00CC7841">
              <w:rPr>
                <w:b/>
                <w:sz w:val="26"/>
                <w:szCs w:val="26"/>
              </w:rPr>
              <w:t>)</w:t>
            </w:r>
          </w:p>
        </w:tc>
      </w:tr>
      <w:tr w:rsidR="002018B3" w:rsidRPr="00CC7841" w14:paraId="07D87ED4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6ED0AFCA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56F4C939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Loại</w:t>
            </w:r>
            <w:proofErr w:type="spellEnd"/>
            <w:r w:rsidRPr="00CC7841">
              <w:rPr>
                <w:sz w:val="26"/>
                <w:szCs w:val="26"/>
              </w:rPr>
              <w:t xml:space="preserve"> 3 </w:t>
            </w:r>
            <w:proofErr w:type="spellStart"/>
            <w:r w:rsidRPr="00CC7841">
              <w:rPr>
                <w:sz w:val="26"/>
                <w:szCs w:val="26"/>
              </w:rPr>
              <w:t>pha</w:t>
            </w:r>
            <w:proofErr w:type="spellEnd"/>
            <w:r w:rsidRPr="00CC7841">
              <w:rPr>
                <w:sz w:val="26"/>
                <w:szCs w:val="26"/>
              </w:rPr>
              <w:t>, online</w:t>
            </w:r>
          </w:p>
        </w:tc>
      </w:tr>
      <w:tr w:rsidR="002018B3" w:rsidRPr="00CC7841" w14:paraId="46E9A4EC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17864CCE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163D40BF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Công </w:t>
            </w:r>
            <w:proofErr w:type="spellStart"/>
            <w:r w:rsidRPr="00CC7841">
              <w:rPr>
                <w:sz w:val="26"/>
                <w:szCs w:val="26"/>
              </w:rPr>
              <w:t>suất</w:t>
            </w:r>
            <w:proofErr w:type="spellEnd"/>
            <w:r w:rsidRPr="00CC7841">
              <w:rPr>
                <w:sz w:val="26"/>
                <w:szCs w:val="26"/>
              </w:rPr>
              <w:t>: ≥ 100 kVA</w:t>
            </w:r>
          </w:p>
        </w:tc>
      </w:tr>
      <w:tr w:rsidR="002018B3" w:rsidRPr="00CC7841" w14:paraId="367842C9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C68BACB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28D2B50B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Thời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gian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ổn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định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nguồn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điện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mất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điện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lưới</w:t>
            </w:r>
            <w:proofErr w:type="spellEnd"/>
            <w:r w:rsidRPr="00CC7841">
              <w:rPr>
                <w:sz w:val="26"/>
                <w:szCs w:val="26"/>
              </w:rPr>
              <w:t xml:space="preserve">: ≥ 10 </w:t>
            </w:r>
            <w:proofErr w:type="spellStart"/>
            <w:r w:rsidRPr="00CC7841">
              <w:rPr>
                <w:sz w:val="26"/>
                <w:szCs w:val="26"/>
              </w:rPr>
              <w:t>phút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tại</w:t>
            </w:r>
            <w:proofErr w:type="spellEnd"/>
            <w:r w:rsidRPr="00CC7841">
              <w:rPr>
                <w:sz w:val="26"/>
                <w:szCs w:val="26"/>
              </w:rPr>
              <w:t xml:space="preserve"> 100% </w:t>
            </w:r>
            <w:proofErr w:type="spellStart"/>
            <w:r w:rsidRPr="00CC7841">
              <w:rPr>
                <w:sz w:val="26"/>
                <w:szCs w:val="26"/>
              </w:rPr>
              <w:t>tải</w:t>
            </w:r>
            <w:proofErr w:type="spellEnd"/>
          </w:p>
        </w:tc>
      </w:tr>
      <w:tr w:rsidR="002018B3" w:rsidRPr="00CC7841" w14:paraId="274FD50E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EA6E00D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22EE340E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Có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cảnh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báo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dụng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nguồn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điện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từ</w:t>
            </w:r>
            <w:proofErr w:type="spellEnd"/>
            <w:r w:rsidRPr="00CC7841">
              <w:rPr>
                <w:sz w:val="26"/>
                <w:szCs w:val="26"/>
              </w:rPr>
              <w:t xml:space="preserve"> UPS </w:t>
            </w:r>
            <w:proofErr w:type="spellStart"/>
            <w:r w:rsidRPr="00CC7841">
              <w:rPr>
                <w:sz w:val="26"/>
                <w:szCs w:val="26"/>
              </w:rPr>
              <w:t>bằng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đèn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âm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thanh</w:t>
            </w:r>
            <w:proofErr w:type="spellEnd"/>
          </w:p>
        </w:tc>
      </w:tr>
      <w:tr w:rsidR="002018B3" w:rsidRPr="00CC7841" w14:paraId="6988C128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CAD3701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11.7</w:t>
            </w:r>
          </w:p>
        </w:tc>
        <w:tc>
          <w:tcPr>
            <w:tcW w:w="8113" w:type="dxa"/>
            <w:vAlign w:val="center"/>
          </w:tcPr>
          <w:p w14:paraId="5C23EEB0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b/>
                <w:sz w:val="26"/>
                <w:szCs w:val="26"/>
              </w:rPr>
              <w:t>Máy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bơm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tiêm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chuyên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dụng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b/>
                <w:sz w:val="26"/>
                <w:szCs w:val="26"/>
              </w:rPr>
              <w:t>cho</w:t>
            </w:r>
            <w:proofErr w:type="spellEnd"/>
            <w:r w:rsidRPr="00CC7841">
              <w:rPr>
                <w:b/>
                <w:sz w:val="26"/>
                <w:szCs w:val="26"/>
              </w:rPr>
              <w:t xml:space="preserve"> MRI</w:t>
            </w:r>
          </w:p>
        </w:tc>
      </w:tr>
      <w:tr w:rsidR="002018B3" w:rsidRPr="00CC7841" w14:paraId="6159D187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E6718F6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143571C2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Bơm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tiêm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thuốc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</w:t>
            </w:r>
            <w:proofErr w:type="spellEnd"/>
            <w:r w:rsidRPr="00CC7841">
              <w:rPr>
                <w:sz w:val="26"/>
                <w:szCs w:val="26"/>
              </w:rPr>
              <w:t xml:space="preserve">̣ </w:t>
            </w:r>
            <w:proofErr w:type="spellStart"/>
            <w:r w:rsidRPr="00CC7841">
              <w:rPr>
                <w:sz w:val="26"/>
                <w:szCs w:val="26"/>
              </w:rPr>
              <w:t>động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thích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</w:t>
            </w:r>
            <w:proofErr w:type="spellEnd"/>
            <w:r w:rsidRPr="00CC7841">
              <w:rPr>
                <w:sz w:val="26"/>
                <w:szCs w:val="26"/>
              </w:rPr>
              <w:t xml:space="preserve">̀ </w:t>
            </w:r>
            <w:proofErr w:type="spellStart"/>
            <w:r w:rsidRPr="00CC7841">
              <w:rPr>
                <w:sz w:val="26"/>
                <w:szCs w:val="26"/>
              </w:rPr>
              <w:t>trường</w:t>
            </w:r>
            <w:proofErr w:type="spellEnd"/>
          </w:p>
        </w:tc>
      </w:tr>
      <w:tr w:rsidR="002018B3" w:rsidRPr="00CC7841" w14:paraId="7A2F0683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DC80EC5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0EEB7688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Có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thể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bơm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thuốc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tương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phản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nước</w:t>
            </w:r>
            <w:proofErr w:type="spellEnd"/>
          </w:p>
        </w:tc>
      </w:tr>
      <w:tr w:rsidR="002018B3" w:rsidRPr="00CC7841" w14:paraId="0F389F38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7919B7E3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13" w:type="dxa"/>
            <w:vAlign w:val="center"/>
          </w:tcPr>
          <w:p w14:paraId="6AB079AC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Có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màn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hình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điều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khiển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theo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dõi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các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thông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số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cài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đặt</w:t>
            </w:r>
            <w:proofErr w:type="spellEnd"/>
          </w:p>
        </w:tc>
      </w:tr>
      <w:tr w:rsidR="002018B3" w:rsidRPr="00CC7841" w14:paraId="01B358FE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A40D1C2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IV</w:t>
            </w:r>
          </w:p>
        </w:tc>
        <w:tc>
          <w:tcPr>
            <w:tcW w:w="8113" w:type="dxa"/>
            <w:vAlign w:val="center"/>
          </w:tcPr>
          <w:p w14:paraId="73BBAB9B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b/>
                <w:sz w:val="26"/>
                <w:szCs w:val="26"/>
              </w:rPr>
              <w:t>YÊU CẦU KHÁC</w:t>
            </w:r>
          </w:p>
        </w:tc>
      </w:tr>
      <w:tr w:rsidR="002018B3" w:rsidRPr="00CC7841" w14:paraId="507F38BE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5869A92A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>1</w:t>
            </w:r>
          </w:p>
        </w:tc>
        <w:tc>
          <w:tcPr>
            <w:tcW w:w="8113" w:type="dxa"/>
            <w:vAlign w:val="center"/>
          </w:tcPr>
          <w:p w14:paraId="688BA67F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Thời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gian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giao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hàng</w:t>
            </w:r>
            <w:proofErr w:type="spellEnd"/>
            <w:r w:rsidRPr="00CC7841">
              <w:rPr>
                <w:sz w:val="26"/>
                <w:szCs w:val="26"/>
              </w:rPr>
              <w:t xml:space="preserve">: ≤ 150 </w:t>
            </w:r>
            <w:proofErr w:type="spellStart"/>
            <w:r w:rsidRPr="00CC7841">
              <w:rPr>
                <w:sz w:val="26"/>
                <w:szCs w:val="26"/>
              </w:rPr>
              <w:t>ngày</w:t>
            </w:r>
            <w:proofErr w:type="spellEnd"/>
            <w:r w:rsidRPr="00CC7841">
              <w:rPr>
                <w:sz w:val="26"/>
                <w:szCs w:val="26"/>
              </w:rPr>
              <w:t xml:space="preserve">. </w:t>
            </w:r>
            <w:proofErr w:type="spellStart"/>
            <w:r w:rsidRPr="00CC7841">
              <w:rPr>
                <w:sz w:val="26"/>
                <w:szCs w:val="26"/>
              </w:rPr>
              <w:t>Địa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điểm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giao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hàng</w:t>
            </w:r>
            <w:proofErr w:type="spellEnd"/>
            <w:r w:rsidRPr="00CC7841">
              <w:rPr>
                <w:sz w:val="26"/>
                <w:szCs w:val="26"/>
              </w:rPr>
              <w:t xml:space="preserve">: </w:t>
            </w:r>
            <w:proofErr w:type="spellStart"/>
            <w:r w:rsidRPr="00CC7841">
              <w:rPr>
                <w:sz w:val="26"/>
                <w:szCs w:val="26"/>
              </w:rPr>
              <w:t>tại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nơi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dụng</w:t>
            </w:r>
            <w:proofErr w:type="spellEnd"/>
          </w:p>
        </w:tc>
      </w:tr>
      <w:tr w:rsidR="002018B3" w:rsidRPr="00CC7841" w14:paraId="0B132336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BB0AC5D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>2</w:t>
            </w:r>
          </w:p>
        </w:tc>
        <w:tc>
          <w:tcPr>
            <w:tcW w:w="8113" w:type="dxa"/>
            <w:vAlign w:val="center"/>
          </w:tcPr>
          <w:p w14:paraId="03D12F60" w14:textId="77777777" w:rsidR="002018B3" w:rsidRPr="00CC7841" w:rsidRDefault="002018B3" w:rsidP="00A95E19">
            <w:pPr>
              <w:jc w:val="both"/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Thời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gian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hành</w:t>
            </w:r>
            <w:proofErr w:type="spellEnd"/>
            <w:r w:rsidRPr="00CC7841">
              <w:rPr>
                <w:sz w:val="26"/>
                <w:szCs w:val="26"/>
              </w:rPr>
              <w:t xml:space="preserve">: ≥ 24 </w:t>
            </w:r>
            <w:proofErr w:type="spellStart"/>
            <w:r w:rsidRPr="00CC7841">
              <w:rPr>
                <w:sz w:val="26"/>
                <w:szCs w:val="26"/>
              </w:rPr>
              <w:t>tháng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kể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từ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ký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kết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biên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bản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bàn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giao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nghiệm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bên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mua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bên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bán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phải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thực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hiện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trì</w:t>
            </w:r>
            <w:proofErr w:type="spellEnd"/>
            <w:r w:rsidRPr="00CC7841">
              <w:rPr>
                <w:sz w:val="26"/>
                <w:szCs w:val="26"/>
              </w:rPr>
              <w:t>/</w:t>
            </w:r>
            <w:proofErr w:type="spellStart"/>
            <w:r w:rsidRPr="00CC7841">
              <w:rPr>
                <w:sz w:val="26"/>
                <w:szCs w:val="26"/>
              </w:rPr>
              <w:t>hiệu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chuẩn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theo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quy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định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của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sản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xuất</w:t>
            </w:r>
            <w:proofErr w:type="spellEnd"/>
            <w:r w:rsidRPr="00CC7841">
              <w:rPr>
                <w:sz w:val="26"/>
                <w:szCs w:val="26"/>
              </w:rPr>
              <w:t xml:space="preserve">. Định </w:t>
            </w:r>
            <w:proofErr w:type="spellStart"/>
            <w:r w:rsidRPr="00CC7841">
              <w:rPr>
                <w:sz w:val="26"/>
                <w:szCs w:val="26"/>
              </w:rPr>
              <w:t>kỳ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thực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hiện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trì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trong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thời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gian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hành</w:t>
            </w:r>
            <w:proofErr w:type="spellEnd"/>
            <w:r w:rsidRPr="00CC7841">
              <w:rPr>
                <w:sz w:val="26"/>
                <w:szCs w:val="26"/>
              </w:rPr>
              <w:t xml:space="preserve"> ≤ 03 </w:t>
            </w:r>
            <w:proofErr w:type="spellStart"/>
            <w:r w:rsidRPr="00CC7841">
              <w:rPr>
                <w:sz w:val="26"/>
                <w:szCs w:val="26"/>
              </w:rPr>
              <w:t>tháng</w:t>
            </w:r>
            <w:proofErr w:type="spellEnd"/>
            <w:r w:rsidRPr="00CC7841">
              <w:rPr>
                <w:sz w:val="26"/>
                <w:szCs w:val="26"/>
              </w:rPr>
              <w:t>/</w:t>
            </w:r>
            <w:proofErr w:type="spellStart"/>
            <w:r w:rsidRPr="00CC7841">
              <w:rPr>
                <w:sz w:val="26"/>
                <w:szCs w:val="26"/>
              </w:rPr>
              <w:t>lần</w:t>
            </w:r>
            <w:proofErr w:type="spellEnd"/>
            <w:r w:rsidRPr="00CC7841">
              <w:rPr>
                <w:sz w:val="26"/>
                <w:szCs w:val="26"/>
              </w:rPr>
              <w:t>.</w:t>
            </w:r>
          </w:p>
        </w:tc>
      </w:tr>
      <w:tr w:rsidR="002018B3" w:rsidRPr="00CC7841" w14:paraId="4497A9CE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783A7DF8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>3</w:t>
            </w:r>
          </w:p>
        </w:tc>
        <w:tc>
          <w:tcPr>
            <w:tcW w:w="8113" w:type="dxa"/>
            <w:vAlign w:val="center"/>
          </w:tcPr>
          <w:p w14:paraId="76FF8B80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Đào </w:t>
            </w:r>
            <w:proofErr w:type="spellStart"/>
            <w:r w:rsidRPr="00CC7841">
              <w:rPr>
                <w:sz w:val="26"/>
                <w:szCs w:val="26"/>
              </w:rPr>
              <w:t>tạo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chuyển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giao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công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nghệ</w:t>
            </w:r>
            <w:proofErr w:type="spellEnd"/>
            <w:r w:rsidRPr="00CC7841">
              <w:rPr>
                <w:sz w:val="26"/>
                <w:szCs w:val="26"/>
              </w:rPr>
              <w:t xml:space="preserve">: </w:t>
            </w:r>
            <w:proofErr w:type="spellStart"/>
            <w:r w:rsidRPr="00CC7841">
              <w:rPr>
                <w:sz w:val="26"/>
                <w:szCs w:val="26"/>
              </w:rPr>
              <w:t>Tại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nơi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dụng</w:t>
            </w:r>
            <w:proofErr w:type="spellEnd"/>
            <w:r w:rsidRPr="00CC7841">
              <w:rPr>
                <w:sz w:val="26"/>
                <w:szCs w:val="26"/>
              </w:rPr>
              <w:t>.</w:t>
            </w:r>
          </w:p>
        </w:tc>
      </w:tr>
      <w:tr w:rsidR="002018B3" w:rsidRPr="00CC7841" w14:paraId="0AFA5F77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095A2ADE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>4</w:t>
            </w:r>
          </w:p>
        </w:tc>
        <w:tc>
          <w:tcPr>
            <w:tcW w:w="8113" w:type="dxa"/>
            <w:vAlign w:val="center"/>
          </w:tcPr>
          <w:p w14:paraId="632B30C2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Bảo </w:t>
            </w:r>
            <w:proofErr w:type="spellStart"/>
            <w:r w:rsidRPr="00CC7841">
              <w:rPr>
                <w:sz w:val="26"/>
                <w:szCs w:val="26"/>
              </w:rPr>
              <w:t>trì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miễn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phí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nhân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công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sau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hành</w:t>
            </w:r>
            <w:proofErr w:type="spellEnd"/>
            <w:r w:rsidRPr="00CC7841">
              <w:rPr>
                <w:sz w:val="26"/>
                <w:szCs w:val="26"/>
              </w:rPr>
              <w:t xml:space="preserve"> ≥ 06 </w:t>
            </w:r>
            <w:proofErr w:type="spellStart"/>
            <w:r w:rsidRPr="00CC7841">
              <w:rPr>
                <w:sz w:val="26"/>
                <w:szCs w:val="26"/>
              </w:rPr>
              <w:t>tháng</w:t>
            </w:r>
            <w:proofErr w:type="spellEnd"/>
            <w:r w:rsidRPr="00CC7841">
              <w:rPr>
                <w:sz w:val="26"/>
                <w:szCs w:val="26"/>
              </w:rPr>
              <w:t>.</w:t>
            </w:r>
          </w:p>
        </w:tc>
      </w:tr>
      <w:tr w:rsidR="002018B3" w:rsidRPr="00CC7841" w14:paraId="127879B4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422D1BAB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>5</w:t>
            </w:r>
          </w:p>
        </w:tc>
        <w:tc>
          <w:tcPr>
            <w:tcW w:w="8113" w:type="dxa"/>
            <w:vAlign w:val="center"/>
          </w:tcPr>
          <w:p w14:paraId="578B34E1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Thời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gian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có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mặt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để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giải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quyết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sự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cố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kỹ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thuật</w:t>
            </w:r>
            <w:proofErr w:type="spellEnd"/>
            <w:r w:rsidRPr="00CC7841">
              <w:rPr>
                <w:sz w:val="26"/>
                <w:szCs w:val="26"/>
              </w:rPr>
              <w:t xml:space="preserve"> ≤ 48 </w:t>
            </w:r>
            <w:proofErr w:type="spellStart"/>
            <w:r w:rsidRPr="00CC7841">
              <w:rPr>
                <w:sz w:val="26"/>
                <w:szCs w:val="26"/>
              </w:rPr>
              <w:t>giờ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kể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từ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khi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nhận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được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thông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báo</w:t>
            </w:r>
            <w:proofErr w:type="spellEnd"/>
            <w:r w:rsidRPr="00CC7841">
              <w:rPr>
                <w:sz w:val="26"/>
                <w:szCs w:val="26"/>
              </w:rPr>
              <w:t>.</w:t>
            </w:r>
          </w:p>
        </w:tc>
      </w:tr>
      <w:tr w:rsidR="002018B3" w:rsidRPr="00CC7841" w14:paraId="5CC462A4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32E19953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>6</w:t>
            </w:r>
          </w:p>
        </w:tc>
        <w:tc>
          <w:tcPr>
            <w:tcW w:w="8113" w:type="dxa"/>
            <w:vAlign w:val="center"/>
          </w:tcPr>
          <w:p w14:paraId="13C3E211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Có</w:t>
            </w:r>
            <w:proofErr w:type="spellEnd"/>
            <w:r w:rsidRPr="00CC7841">
              <w:rPr>
                <w:sz w:val="26"/>
                <w:szCs w:val="26"/>
              </w:rPr>
              <w:t xml:space="preserve"> cam </w:t>
            </w:r>
            <w:proofErr w:type="spellStart"/>
            <w:r w:rsidRPr="00CC7841">
              <w:rPr>
                <w:sz w:val="26"/>
                <w:szCs w:val="26"/>
              </w:rPr>
              <w:t>kết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cung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cấp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phụ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tùng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linh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kiện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thay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thế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theo</w:t>
            </w:r>
            <w:proofErr w:type="spellEnd"/>
            <w:r w:rsidRPr="00CC7841">
              <w:rPr>
                <w:sz w:val="26"/>
                <w:szCs w:val="26"/>
              </w:rPr>
              <w:t xml:space="preserve"> model </w:t>
            </w:r>
            <w:proofErr w:type="spellStart"/>
            <w:r w:rsidRPr="00CC7841">
              <w:rPr>
                <w:sz w:val="26"/>
                <w:szCs w:val="26"/>
              </w:rPr>
              <w:t>thiết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bị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đã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dự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thầu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trong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vòng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tối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thiểu</w:t>
            </w:r>
            <w:proofErr w:type="spellEnd"/>
            <w:r w:rsidRPr="00CC7841">
              <w:rPr>
                <w:sz w:val="26"/>
                <w:szCs w:val="26"/>
              </w:rPr>
              <w:t xml:space="preserve"> 8 </w:t>
            </w:r>
            <w:proofErr w:type="spellStart"/>
            <w:r w:rsidRPr="00CC7841">
              <w:rPr>
                <w:sz w:val="26"/>
                <w:szCs w:val="26"/>
              </w:rPr>
              <w:t>năm</w:t>
            </w:r>
            <w:proofErr w:type="spellEnd"/>
            <w:r w:rsidRPr="00CC7841">
              <w:rPr>
                <w:sz w:val="26"/>
                <w:szCs w:val="26"/>
              </w:rPr>
              <w:t>.</w:t>
            </w:r>
          </w:p>
        </w:tc>
      </w:tr>
      <w:tr w:rsidR="002018B3" w:rsidRPr="00CC7841" w14:paraId="50780C45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75091DD1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>7</w:t>
            </w:r>
          </w:p>
        </w:tc>
        <w:tc>
          <w:tcPr>
            <w:tcW w:w="8113" w:type="dxa"/>
            <w:vAlign w:val="center"/>
          </w:tcPr>
          <w:p w14:paraId="79C9DEDF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proofErr w:type="spellStart"/>
            <w:r w:rsidRPr="00CC7841">
              <w:rPr>
                <w:sz w:val="26"/>
                <w:szCs w:val="26"/>
              </w:rPr>
              <w:t>Yêu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cầu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nhà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thầu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báo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giá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dịch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vụ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hành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bảo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dưỡng</w:t>
            </w:r>
            <w:proofErr w:type="spellEnd"/>
            <w:r w:rsidRPr="00CC7841">
              <w:rPr>
                <w:sz w:val="26"/>
                <w:szCs w:val="26"/>
              </w:rPr>
              <w:t xml:space="preserve">, </w:t>
            </w:r>
            <w:proofErr w:type="spellStart"/>
            <w:r w:rsidRPr="00CC7841">
              <w:rPr>
                <w:sz w:val="26"/>
                <w:szCs w:val="26"/>
              </w:rPr>
              <w:t>linh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phụ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kiện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thay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thế</w:t>
            </w:r>
            <w:proofErr w:type="spellEnd"/>
          </w:p>
        </w:tc>
      </w:tr>
      <w:tr w:rsidR="002018B3" w:rsidRPr="00CC7841" w14:paraId="0EE74630" w14:textId="77777777" w:rsidTr="00A95E19">
        <w:trPr>
          <w:trHeight w:val="394"/>
          <w:jc w:val="center"/>
        </w:trPr>
        <w:tc>
          <w:tcPr>
            <w:tcW w:w="1101" w:type="dxa"/>
            <w:vAlign w:val="center"/>
          </w:tcPr>
          <w:p w14:paraId="287B8544" w14:textId="77777777" w:rsidR="002018B3" w:rsidRPr="00CC7841" w:rsidRDefault="002018B3" w:rsidP="00A95E19">
            <w:pPr>
              <w:jc w:val="center"/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>8</w:t>
            </w:r>
          </w:p>
        </w:tc>
        <w:tc>
          <w:tcPr>
            <w:tcW w:w="8113" w:type="dxa"/>
            <w:vAlign w:val="center"/>
          </w:tcPr>
          <w:p w14:paraId="25B43F25" w14:textId="77777777" w:rsidR="002018B3" w:rsidRPr="00CC7841" w:rsidRDefault="002018B3" w:rsidP="00A95E19">
            <w:pPr>
              <w:rPr>
                <w:sz w:val="26"/>
                <w:szCs w:val="26"/>
              </w:rPr>
            </w:pPr>
            <w:r w:rsidRPr="00CC7841">
              <w:rPr>
                <w:sz w:val="26"/>
                <w:szCs w:val="26"/>
              </w:rPr>
              <w:t xml:space="preserve">Cam </w:t>
            </w:r>
            <w:proofErr w:type="spellStart"/>
            <w:r w:rsidRPr="00CC7841">
              <w:rPr>
                <w:sz w:val="26"/>
                <w:szCs w:val="26"/>
              </w:rPr>
              <w:t>kết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kết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nối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với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hệ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thống</w:t>
            </w:r>
            <w:proofErr w:type="spellEnd"/>
            <w:r w:rsidRPr="00CC7841">
              <w:rPr>
                <w:sz w:val="26"/>
                <w:szCs w:val="26"/>
              </w:rPr>
              <w:t xml:space="preserve"> CNTT </w:t>
            </w:r>
            <w:proofErr w:type="spellStart"/>
            <w:r w:rsidRPr="00CC7841">
              <w:rPr>
                <w:sz w:val="26"/>
                <w:szCs w:val="26"/>
              </w:rPr>
              <w:t>bệnh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viện</w:t>
            </w:r>
            <w:proofErr w:type="spellEnd"/>
            <w:r w:rsidRPr="00CC7841">
              <w:rPr>
                <w:sz w:val="26"/>
                <w:szCs w:val="26"/>
              </w:rPr>
              <w:t xml:space="preserve"> (</w:t>
            </w:r>
            <w:proofErr w:type="spellStart"/>
            <w:r w:rsidRPr="00CC7841">
              <w:rPr>
                <w:sz w:val="26"/>
                <w:szCs w:val="26"/>
              </w:rPr>
              <w:t>Nếu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có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yêu</w:t>
            </w:r>
            <w:proofErr w:type="spellEnd"/>
            <w:r w:rsidRPr="00CC7841">
              <w:rPr>
                <w:sz w:val="26"/>
                <w:szCs w:val="26"/>
              </w:rPr>
              <w:t xml:space="preserve"> </w:t>
            </w:r>
            <w:proofErr w:type="spellStart"/>
            <w:r w:rsidRPr="00CC7841">
              <w:rPr>
                <w:sz w:val="26"/>
                <w:szCs w:val="26"/>
              </w:rPr>
              <w:t>cầu</w:t>
            </w:r>
            <w:proofErr w:type="spellEnd"/>
            <w:r w:rsidRPr="00CC7841">
              <w:rPr>
                <w:sz w:val="26"/>
                <w:szCs w:val="26"/>
              </w:rPr>
              <w:t>)</w:t>
            </w:r>
          </w:p>
        </w:tc>
      </w:tr>
    </w:tbl>
    <w:p w14:paraId="774858E4" w14:textId="77777777" w:rsidR="002018B3" w:rsidRPr="002018B3" w:rsidRDefault="002018B3" w:rsidP="002018B3">
      <w:pPr>
        <w:pStyle w:val="ListParagraph"/>
        <w:keepNext/>
        <w:keepLines/>
        <w:spacing w:line="312" w:lineRule="auto"/>
        <w:ind w:left="928"/>
        <w:jc w:val="both"/>
        <w:rPr>
          <w:b/>
          <w:sz w:val="26"/>
          <w:szCs w:val="26"/>
        </w:rPr>
      </w:pPr>
    </w:p>
    <w:p w14:paraId="44EBE5D1" w14:textId="1DD7D120" w:rsidR="00DA306C" w:rsidRDefault="004B15E5" w:rsidP="004B15E5">
      <w:pPr>
        <w:pStyle w:val="Heading1"/>
        <w:keepLines/>
        <w:numPr>
          <w:ilvl w:val="0"/>
          <w:numId w:val="10"/>
        </w:numPr>
        <w:spacing w:before="240" w:line="288" w:lineRule="auto"/>
        <w:ind w:left="0" w:firstLine="567"/>
        <w:jc w:val="left"/>
        <w:rPr>
          <w:rFonts w:ascii="Times New Roman" w:hAnsi="Times New Roman"/>
          <w:sz w:val="26"/>
          <w:szCs w:val="26"/>
        </w:rPr>
      </w:pPr>
      <w:r w:rsidRPr="00ED7D53">
        <w:rPr>
          <w:rFonts w:ascii="Times New Roman" w:hAnsi="Times New Roman"/>
          <w:b w:val="0"/>
          <w:sz w:val="26"/>
          <w:szCs w:val="26"/>
        </w:rPr>
        <w:br w:type="page"/>
      </w:r>
      <w:proofErr w:type="spellStart"/>
      <w:r w:rsidR="002018B3" w:rsidRPr="002018B3">
        <w:rPr>
          <w:rFonts w:ascii="Times New Roman" w:hAnsi="Times New Roman"/>
          <w:sz w:val="26"/>
          <w:szCs w:val="26"/>
        </w:rPr>
        <w:lastRenderedPageBreak/>
        <w:t>Thiết</w:t>
      </w:r>
      <w:proofErr w:type="spellEnd"/>
      <w:r w:rsidR="002018B3" w:rsidRPr="002018B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018B3" w:rsidRPr="002018B3">
        <w:rPr>
          <w:rFonts w:ascii="Times New Roman" w:hAnsi="Times New Roman"/>
          <w:sz w:val="26"/>
          <w:szCs w:val="26"/>
        </w:rPr>
        <w:t>bị</w:t>
      </w:r>
      <w:proofErr w:type="spellEnd"/>
      <w:r w:rsidR="002018B3" w:rsidRPr="002018B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018B3" w:rsidRPr="002018B3">
        <w:rPr>
          <w:rFonts w:ascii="Times New Roman" w:hAnsi="Times New Roman"/>
          <w:sz w:val="26"/>
          <w:szCs w:val="26"/>
        </w:rPr>
        <w:t>dò</w:t>
      </w:r>
      <w:proofErr w:type="spellEnd"/>
      <w:r w:rsidR="002018B3" w:rsidRPr="002018B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018B3" w:rsidRPr="002018B3">
        <w:rPr>
          <w:rFonts w:ascii="Times New Roman" w:hAnsi="Times New Roman"/>
          <w:sz w:val="26"/>
          <w:szCs w:val="26"/>
        </w:rPr>
        <w:t>tìm</w:t>
      </w:r>
      <w:proofErr w:type="spellEnd"/>
      <w:r w:rsidR="002018B3" w:rsidRPr="002018B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018B3" w:rsidRPr="002018B3">
        <w:rPr>
          <w:rFonts w:ascii="Times New Roman" w:hAnsi="Times New Roman"/>
          <w:sz w:val="26"/>
          <w:szCs w:val="26"/>
        </w:rPr>
        <w:t>hạch</w:t>
      </w:r>
      <w:proofErr w:type="spellEnd"/>
      <w:r w:rsidR="002018B3" w:rsidRPr="002018B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018B3" w:rsidRPr="002018B3">
        <w:rPr>
          <w:rFonts w:ascii="Times New Roman" w:hAnsi="Times New Roman"/>
          <w:sz w:val="26"/>
          <w:szCs w:val="26"/>
        </w:rPr>
        <w:t>gác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5"/>
        <w:gridCol w:w="8354"/>
      </w:tblGrid>
      <w:tr w:rsidR="002018B3" w:rsidRPr="00A15E2A" w14:paraId="5315812F" w14:textId="77777777" w:rsidTr="00A95E19">
        <w:trPr>
          <w:tblHeader/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61473E4E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A15E2A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8354" w:type="dxa"/>
            <w:shd w:val="clear" w:color="auto" w:fill="auto"/>
            <w:vAlign w:val="center"/>
          </w:tcPr>
          <w:p w14:paraId="052E0F81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A15E2A">
              <w:rPr>
                <w:b/>
                <w:sz w:val="26"/>
                <w:szCs w:val="26"/>
              </w:rPr>
              <w:t>NỘI DUNG YÊU CẦU</w:t>
            </w:r>
          </w:p>
        </w:tc>
      </w:tr>
      <w:tr w:rsidR="002018B3" w:rsidRPr="00A15E2A" w14:paraId="7BEA0C30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7B09C030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A15E2A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8354" w:type="dxa"/>
            <w:shd w:val="clear" w:color="auto" w:fill="auto"/>
            <w:vAlign w:val="center"/>
          </w:tcPr>
          <w:p w14:paraId="401EE2A8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r w:rsidRPr="00A15E2A">
              <w:rPr>
                <w:b/>
                <w:sz w:val="26"/>
                <w:szCs w:val="26"/>
              </w:rPr>
              <w:t>YÊU CẦU CHUNG</w:t>
            </w:r>
          </w:p>
        </w:tc>
      </w:tr>
      <w:tr w:rsidR="002018B3" w:rsidRPr="00A15E2A" w14:paraId="28FA5FBC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5CE28060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A15E2A">
              <w:rPr>
                <w:sz w:val="26"/>
                <w:szCs w:val="26"/>
              </w:rPr>
              <w:t>1</w:t>
            </w:r>
          </w:p>
        </w:tc>
        <w:tc>
          <w:tcPr>
            <w:tcW w:w="8354" w:type="dxa"/>
            <w:shd w:val="clear" w:color="auto" w:fill="auto"/>
            <w:vAlign w:val="center"/>
          </w:tcPr>
          <w:p w14:paraId="7863D54A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A15E2A">
              <w:rPr>
                <w:sz w:val="26"/>
                <w:szCs w:val="26"/>
              </w:rPr>
              <w:t>Thiết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bị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mới</w:t>
            </w:r>
            <w:proofErr w:type="spellEnd"/>
            <w:r w:rsidRPr="00A15E2A">
              <w:rPr>
                <w:sz w:val="26"/>
                <w:szCs w:val="26"/>
              </w:rPr>
              <w:t xml:space="preserve"> 100%, </w:t>
            </w:r>
            <w:proofErr w:type="spellStart"/>
            <w:r w:rsidRPr="00A15E2A">
              <w:rPr>
                <w:sz w:val="26"/>
                <w:szCs w:val="26"/>
              </w:rPr>
              <w:t>sản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xuất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từ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năm</w:t>
            </w:r>
            <w:proofErr w:type="spellEnd"/>
            <w:r w:rsidRPr="00A15E2A">
              <w:rPr>
                <w:sz w:val="26"/>
                <w:szCs w:val="26"/>
              </w:rPr>
              <w:t xml:space="preserve"> 2025 </w:t>
            </w:r>
            <w:proofErr w:type="spellStart"/>
            <w:r w:rsidRPr="00A15E2A">
              <w:rPr>
                <w:sz w:val="26"/>
                <w:szCs w:val="26"/>
              </w:rPr>
              <w:t>trở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đi</w:t>
            </w:r>
            <w:proofErr w:type="spellEnd"/>
          </w:p>
        </w:tc>
      </w:tr>
      <w:tr w:rsidR="002018B3" w:rsidRPr="00A15E2A" w14:paraId="7FAFC5E9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28377FD9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A15E2A">
              <w:rPr>
                <w:sz w:val="26"/>
                <w:szCs w:val="26"/>
              </w:rPr>
              <w:t>2</w:t>
            </w:r>
          </w:p>
        </w:tc>
        <w:tc>
          <w:tcPr>
            <w:tcW w:w="8354" w:type="dxa"/>
            <w:shd w:val="clear" w:color="auto" w:fill="auto"/>
            <w:vAlign w:val="center"/>
          </w:tcPr>
          <w:p w14:paraId="7430656C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A15E2A">
              <w:rPr>
                <w:sz w:val="26"/>
                <w:szCs w:val="26"/>
              </w:rPr>
              <w:t>Nhà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sản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xuất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đạt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tiêu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chuẩn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quản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lý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chất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lượng</w:t>
            </w:r>
            <w:proofErr w:type="spellEnd"/>
            <w:r w:rsidRPr="00A15E2A">
              <w:rPr>
                <w:sz w:val="26"/>
                <w:szCs w:val="26"/>
              </w:rPr>
              <w:t xml:space="preserve"> ISO 13485</w:t>
            </w:r>
          </w:p>
        </w:tc>
      </w:tr>
      <w:tr w:rsidR="002018B3" w:rsidRPr="00A15E2A" w14:paraId="57067FC5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15486838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A15E2A">
              <w:rPr>
                <w:sz w:val="26"/>
                <w:szCs w:val="26"/>
              </w:rPr>
              <w:t>3</w:t>
            </w:r>
          </w:p>
        </w:tc>
        <w:tc>
          <w:tcPr>
            <w:tcW w:w="8354" w:type="dxa"/>
            <w:shd w:val="clear" w:color="auto" w:fill="auto"/>
            <w:vAlign w:val="center"/>
          </w:tcPr>
          <w:p w14:paraId="15D2E777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r w:rsidRPr="00A15E2A">
              <w:rPr>
                <w:sz w:val="26"/>
                <w:szCs w:val="26"/>
              </w:rPr>
              <w:t xml:space="preserve">Đạt </w:t>
            </w:r>
            <w:proofErr w:type="spellStart"/>
            <w:r w:rsidRPr="00A15E2A">
              <w:rPr>
                <w:sz w:val="26"/>
                <w:szCs w:val="26"/>
              </w:rPr>
              <w:t>tiêu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chuẩn</w:t>
            </w:r>
            <w:proofErr w:type="spellEnd"/>
            <w:r w:rsidRPr="00A15E2A">
              <w:rPr>
                <w:sz w:val="26"/>
                <w:szCs w:val="26"/>
              </w:rPr>
              <w:t xml:space="preserve"> CE/EU Certificate </w:t>
            </w:r>
            <w:proofErr w:type="spellStart"/>
            <w:r w:rsidRPr="00A15E2A">
              <w:rPr>
                <w:sz w:val="26"/>
                <w:szCs w:val="26"/>
              </w:rPr>
              <w:t>hoặc</w:t>
            </w:r>
            <w:proofErr w:type="spellEnd"/>
            <w:r w:rsidRPr="00A15E2A">
              <w:rPr>
                <w:sz w:val="26"/>
                <w:szCs w:val="26"/>
              </w:rPr>
              <w:t xml:space="preserve"> FDA (</w:t>
            </w:r>
            <w:proofErr w:type="spellStart"/>
            <w:r w:rsidRPr="00A15E2A">
              <w:rPr>
                <w:sz w:val="26"/>
                <w:szCs w:val="26"/>
              </w:rPr>
              <w:t>Mỹ</w:t>
            </w:r>
            <w:proofErr w:type="spellEnd"/>
            <w:r w:rsidRPr="00A15E2A">
              <w:rPr>
                <w:sz w:val="26"/>
                <w:szCs w:val="26"/>
              </w:rPr>
              <w:t xml:space="preserve">) </w:t>
            </w:r>
            <w:proofErr w:type="spellStart"/>
            <w:r w:rsidRPr="00A15E2A">
              <w:rPr>
                <w:sz w:val="26"/>
                <w:szCs w:val="26"/>
              </w:rPr>
              <w:t>hoặc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tương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đương</w:t>
            </w:r>
            <w:proofErr w:type="spellEnd"/>
          </w:p>
        </w:tc>
      </w:tr>
      <w:tr w:rsidR="002018B3" w:rsidRPr="00A15E2A" w14:paraId="00E056C9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2F60839B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A15E2A">
              <w:rPr>
                <w:sz w:val="26"/>
                <w:szCs w:val="26"/>
              </w:rPr>
              <w:t>4</w:t>
            </w:r>
          </w:p>
        </w:tc>
        <w:tc>
          <w:tcPr>
            <w:tcW w:w="8354" w:type="dxa"/>
            <w:shd w:val="clear" w:color="auto" w:fill="auto"/>
            <w:vAlign w:val="center"/>
          </w:tcPr>
          <w:p w14:paraId="24A59F63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A15E2A">
              <w:rPr>
                <w:sz w:val="26"/>
                <w:szCs w:val="26"/>
              </w:rPr>
              <w:t>Nguồn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điện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sử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dụng</w:t>
            </w:r>
            <w:proofErr w:type="spellEnd"/>
            <w:r w:rsidRPr="00A15E2A">
              <w:rPr>
                <w:sz w:val="26"/>
                <w:szCs w:val="26"/>
              </w:rPr>
              <w:t xml:space="preserve">: </w:t>
            </w:r>
            <w:proofErr w:type="spellStart"/>
            <w:r w:rsidRPr="00A15E2A">
              <w:rPr>
                <w:sz w:val="26"/>
                <w:szCs w:val="26"/>
              </w:rPr>
              <w:t>Phù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hợp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với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điện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áp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sử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dụng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tại</w:t>
            </w:r>
            <w:proofErr w:type="spellEnd"/>
            <w:r w:rsidRPr="00A15E2A">
              <w:rPr>
                <w:sz w:val="26"/>
                <w:szCs w:val="26"/>
              </w:rPr>
              <w:t xml:space="preserve"> Việt Nam </w:t>
            </w:r>
          </w:p>
        </w:tc>
      </w:tr>
      <w:tr w:rsidR="002018B3" w:rsidRPr="00A15E2A" w14:paraId="2A8D4941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396E0AE0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A15E2A">
              <w:rPr>
                <w:sz w:val="26"/>
                <w:szCs w:val="26"/>
              </w:rPr>
              <w:t>5</w:t>
            </w:r>
          </w:p>
        </w:tc>
        <w:tc>
          <w:tcPr>
            <w:tcW w:w="8354" w:type="dxa"/>
            <w:shd w:val="clear" w:color="auto" w:fill="auto"/>
            <w:vAlign w:val="center"/>
          </w:tcPr>
          <w:p w14:paraId="4DA41382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A15E2A">
              <w:rPr>
                <w:sz w:val="26"/>
                <w:szCs w:val="26"/>
              </w:rPr>
              <w:t>Điều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kiện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hoạt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động</w:t>
            </w:r>
            <w:proofErr w:type="spellEnd"/>
            <w:r w:rsidRPr="00A15E2A">
              <w:rPr>
                <w:sz w:val="26"/>
                <w:szCs w:val="26"/>
              </w:rPr>
              <w:t>:</w:t>
            </w:r>
          </w:p>
        </w:tc>
      </w:tr>
      <w:tr w:rsidR="002018B3" w:rsidRPr="00A15E2A" w14:paraId="1456D39F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09401317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354" w:type="dxa"/>
            <w:shd w:val="clear" w:color="auto" w:fill="auto"/>
            <w:vAlign w:val="center"/>
          </w:tcPr>
          <w:p w14:paraId="7A290FFA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r w:rsidRPr="00A15E2A">
              <w:rPr>
                <w:sz w:val="26"/>
                <w:szCs w:val="26"/>
              </w:rPr>
              <w:t>+ </w:t>
            </w:r>
            <w:proofErr w:type="spellStart"/>
            <w:r w:rsidRPr="00A15E2A">
              <w:rPr>
                <w:sz w:val="26"/>
                <w:szCs w:val="26"/>
              </w:rPr>
              <w:t>Nhiệt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độ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môi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trường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tối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đa</w:t>
            </w:r>
            <w:proofErr w:type="spellEnd"/>
            <w:r w:rsidRPr="00A15E2A">
              <w:rPr>
                <w:sz w:val="26"/>
                <w:szCs w:val="26"/>
              </w:rPr>
              <w:t xml:space="preserve">: ≥ 20 </w:t>
            </w:r>
            <w:proofErr w:type="spellStart"/>
            <w:r w:rsidRPr="00A15E2A">
              <w:rPr>
                <w:sz w:val="26"/>
                <w:szCs w:val="26"/>
              </w:rPr>
              <w:t>độ</w:t>
            </w:r>
            <w:proofErr w:type="spellEnd"/>
            <w:r w:rsidRPr="00A15E2A">
              <w:rPr>
                <w:sz w:val="26"/>
                <w:szCs w:val="26"/>
              </w:rPr>
              <w:t xml:space="preserve"> C</w:t>
            </w:r>
          </w:p>
        </w:tc>
      </w:tr>
      <w:tr w:rsidR="002018B3" w:rsidRPr="00A15E2A" w14:paraId="7384D116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62014085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354" w:type="dxa"/>
            <w:shd w:val="clear" w:color="auto" w:fill="auto"/>
            <w:vAlign w:val="center"/>
          </w:tcPr>
          <w:p w14:paraId="65150C46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r w:rsidRPr="00A15E2A">
              <w:rPr>
                <w:sz w:val="26"/>
                <w:szCs w:val="26"/>
              </w:rPr>
              <w:t>+ </w:t>
            </w:r>
            <w:proofErr w:type="spellStart"/>
            <w:r w:rsidRPr="00A15E2A">
              <w:rPr>
                <w:sz w:val="26"/>
                <w:szCs w:val="26"/>
              </w:rPr>
              <w:t>Độ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ẩm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môi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trường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tối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đa</w:t>
            </w:r>
            <w:proofErr w:type="spellEnd"/>
            <w:r w:rsidRPr="00A15E2A">
              <w:rPr>
                <w:sz w:val="26"/>
                <w:szCs w:val="26"/>
              </w:rPr>
              <w:t>: ≥ 60%</w:t>
            </w:r>
          </w:p>
        </w:tc>
      </w:tr>
      <w:tr w:rsidR="002018B3" w:rsidRPr="00A15E2A" w14:paraId="625654A6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49563C44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A15E2A">
              <w:rPr>
                <w:sz w:val="26"/>
                <w:szCs w:val="26"/>
              </w:rPr>
              <w:t>6</w:t>
            </w:r>
          </w:p>
        </w:tc>
        <w:tc>
          <w:tcPr>
            <w:tcW w:w="8354" w:type="dxa"/>
            <w:shd w:val="clear" w:color="auto" w:fill="auto"/>
            <w:vAlign w:val="center"/>
          </w:tcPr>
          <w:p w14:paraId="0C52DF89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A15E2A">
              <w:rPr>
                <w:sz w:val="26"/>
                <w:szCs w:val="26"/>
              </w:rPr>
              <w:t>Xuất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xứ</w:t>
            </w:r>
            <w:proofErr w:type="spellEnd"/>
            <w:r w:rsidRPr="00A15E2A">
              <w:rPr>
                <w:sz w:val="26"/>
                <w:szCs w:val="26"/>
              </w:rPr>
              <w:t xml:space="preserve"> (</w:t>
            </w:r>
            <w:proofErr w:type="spellStart"/>
            <w:r w:rsidRPr="00A15E2A">
              <w:rPr>
                <w:sz w:val="26"/>
                <w:szCs w:val="26"/>
              </w:rPr>
              <w:t>Máy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chính</w:t>
            </w:r>
            <w:proofErr w:type="spellEnd"/>
            <w:r w:rsidRPr="00A15E2A">
              <w:rPr>
                <w:sz w:val="26"/>
                <w:szCs w:val="26"/>
              </w:rPr>
              <w:t>): G7</w:t>
            </w:r>
          </w:p>
        </w:tc>
      </w:tr>
      <w:tr w:rsidR="002018B3" w:rsidRPr="00A15E2A" w14:paraId="3E8C5775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24FA41E4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A15E2A"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8354" w:type="dxa"/>
            <w:shd w:val="clear" w:color="auto" w:fill="auto"/>
            <w:vAlign w:val="center"/>
          </w:tcPr>
          <w:p w14:paraId="2FBE9CA6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r w:rsidRPr="00A15E2A">
              <w:rPr>
                <w:b/>
                <w:sz w:val="26"/>
                <w:szCs w:val="26"/>
              </w:rPr>
              <w:t>YÊU CẦU CẤU HÌNH</w:t>
            </w:r>
          </w:p>
        </w:tc>
      </w:tr>
      <w:tr w:rsidR="002018B3" w:rsidRPr="00A15E2A" w14:paraId="24C9BA95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29040476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354" w:type="dxa"/>
            <w:shd w:val="clear" w:color="auto" w:fill="auto"/>
            <w:vAlign w:val="center"/>
          </w:tcPr>
          <w:p w14:paraId="1A2BFE5B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A15E2A">
              <w:rPr>
                <w:sz w:val="26"/>
                <w:szCs w:val="26"/>
              </w:rPr>
              <w:t>Thiết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bị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dò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tìm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hạch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gác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kèm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phụ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kiện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tối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thiểu</w:t>
            </w:r>
            <w:proofErr w:type="spellEnd"/>
            <w:r w:rsidRPr="00A15E2A">
              <w:rPr>
                <w:sz w:val="26"/>
                <w:szCs w:val="26"/>
              </w:rPr>
              <w:t xml:space="preserve"> bao </w:t>
            </w:r>
            <w:proofErr w:type="spellStart"/>
            <w:r w:rsidRPr="00A15E2A">
              <w:rPr>
                <w:sz w:val="26"/>
                <w:szCs w:val="26"/>
              </w:rPr>
              <w:t>gồm</w:t>
            </w:r>
            <w:proofErr w:type="spellEnd"/>
            <w:r w:rsidRPr="00A15E2A">
              <w:rPr>
                <w:sz w:val="26"/>
                <w:szCs w:val="26"/>
              </w:rPr>
              <w:t>:</w:t>
            </w:r>
          </w:p>
        </w:tc>
      </w:tr>
      <w:tr w:rsidR="002018B3" w:rsidRPr="00A15E2A" w14:paraId="2BDCF396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6A07B194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A15E2A">
              <w:rPr>
                <w:sz w:val="26"/>
                <w:szCs w:val="26"/>
              </w:rPr>
              <w:t>1</w:t>
            </w:r>
          </w:p>
        </w:tc>
        <w:tc>
          <w:tcPr>
            <w:tcW w:w="8354" w:type="dxa"/>
            <w:shd w:val="clear" w:color="auto" w:fill="auto"/>
            <w:vAlign w:val="center"/>
          </w:tcPr>
          <w:p w14:paraId="44347799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A15E2A">
              <w:rPr>
                <w:sz w:val="26"/>
                <w:szCs w:val="26"/>
              </w:rPr>
              <w:t>Máy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chính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điều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khiển</w:t>
            </w:r>
            <w:proofErr w:type="spellEnd"/>
            <w:r w:rsidRPr="00A15E2A">
              <w:rPr>
                <w:sz w:val="26"/>
                <w:szCs w:val="26"/>
              </w:rPr>
              <w:t xml:space="preserve">: </w:t>
            </w:r>
            <w:proofErr w:type="spellStart"/>
            <w:r w:rsidRPr="00A15E2A">
              <w:rPr>
                <w:sz w:val="26"/>
                <w:szCs w:val="26"/>
              </w:rPr>
              <w:t>Thiết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bị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dò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tìm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hạch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gác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tích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hợp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màn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hình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hiển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thị</w:t>
            </w:r>
            <w:proofErr w:type="spellEnd"/>
            <w:r w:rsidRPr="00A15E2A">
              <w:rPr>
                <w:sz w:val="26"/>
                <w:szCs w:val="26"/>
              </w:rPr>
              <w:t xml:space="preserve">: 01 </w:t>
            </w:r>
            <w:proofErr w:type="spellStart"/>
            <w:r w:rsidRPr="00A15E2A">
              <w:rPr>
                <w:sz w:val="26"/>
                <w:szCs w:val="26"/>
              </w:rPr>
              <w:t>cái</w:t>
            </w:r>
            <w:proofErr w:type="spellEnd"/>
          </w:p>
        </w:tc>
      </w:tr>
      <w:tr w:rsidR="002018B3" w:rsidRPr="00A15E2A" w14:paraId="5D609F8F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56799483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A15E2A">
              <w:rPr>
                <w:sz w:val="26"/>
                <w:szCs w:val="26"/>
              </w:rPr>
              <w:t>2</w:t>
            </w:r>
          </w:p>
        </w:tc>
        <w:tc>
          <w:tcPr>
            <w:tcW w:w="8354" w:type="dxa"/>
            <w:shd w:val="clear" w:color="auto" w:fill="auto"/>
            <w:vAlign w:val="center"/>
          </w:tcPr>
          <w:p w14:paraId="11434953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A15E2A">
              <w:rPr>
                <w:sz w:val="26"/>
                <w:szCs w:val="26"/>
              </w:rPr>
              <w:t>Đầu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dò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không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dây</w:t>
            </w:r>
            <w:proofErr w:type="spellEnd"/>
            <w:r w:rsidRPr="00A15E2A">
              <w:rPr>
                <w:sz w:val="26"/>
                <w:szCs w:val="26"/>
              </w:rPr>
              <w:t xml:space="preserve">: 01 </w:t>
            </w:r>
            <w:proofErr w:type="spellStart"/>
            <w:r w:rsidRPr="00A15E2A">
              <w:rPr>
                <w:sz w:val="26"/>
                <w:szCs w:val="26"/>
              </w:rPr>
              <w:t>cái</w:t>
            </w:r>
            <w:proofErr w:type="spellEnd"/>
          </w:p>
        </w:tc>
      </w:tr>
      <w:tr w:rsidR="002018B3" w:rsidRPr="00A15E2A" w14:paraId="266F6636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5ED629CF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A15E2A">
              <w:rPr>
                <w:sz w:val="26"/>
                <w:szCs w:val="26"/>
              </w:rPr>
              <w:t>3</w:t>
            </w:r>
          </w:p>
        </w:tc>
        <w:tc>
          <w:tcPr>
            <w:tcW w:w="8354" w:type="dxa"/>
            <w:shd w:val="clear" w:color="auto" w:fill="auto"/>
            <w:vAlign w:val="center"/>
          </w:tcPr>
          <w:p w14:paraId="590EC383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A15E2A">
              <w:rPr>
                <w:sz w:val="26"/>
                <w:szCs w:val="26"/>
              </w:rPr>
              <w:t>Đầu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dò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có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dây</w:t>
            </w:r>
            <w:proofErr w:type="spellEnd"/>
            <w:r w:rsidRPr="00A15E2A">
              <w:rPr>
                <w:sz w:val="26"/>
                <w:szCs w:val="26"/>
              </w:rPr>
              <w:t xml:space="preserve">: 02 </w:t>
            </w:r>
            <w:proofErr w:type="spellStart"/>
            <w:r w:rsidRPr="00A15E2A">
              <w:rPr>
                <w:sz w:val="26"/>
                <w:szCs w:val="26"/>
              </w:rPr>
              <w:t>cái</w:t>
            </w:r>
            <w:proofErr w:type="spellEnd"/>
          </w:p>
        </w:tc>
      </w:tr>
      <w:tr w:rsidR="002018B3" w:rsidRPr="00A15E2A" w14:paraId="0E1C7D48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1AB0F57E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A15E2A">
              <w:rPr>
                <w:sz w:val="26"/>
                <w:szCs w:val="26"/>
              </w:rPr>
              <w:t>4</w:t>
            </w:r>
          </w:p>
        </w:tc>
        <w:tc>
          <w:tcPr>
            <w:tcW w:w="8354" w:type="dxa"/>
            <w:shd w:val="clear" w:color="auto" w:fill="auto"/>
            <w:vAlign w:val="center"/>
          </w:tcPr>
          <w:p w14:paraId="11C6AE61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r w:rsidRPr="00A15E2A">
              <w:rPr>
                <w:sz w:val="26"/>
                <w:szCs w:val="26"/>
              </w:rPr>
              <w:t xml:space="preserve">Pin </w:t>
            </w:r>
            <w:proofErr w:type="spellStart"/>
            <w:r w:rsidRPr="00A15E2A">
              <w:rPr>
                <w:sz w:val="26"/>
                <w:szCs w:val="26"/>
              </w:rPr>
              <w:t>sạc</w:t>
            </w:r>
            <w:proofErr w:type="spellEnd"/>
            <w:r w:rsidRPr="00A15E2A">
              <w:rPr>
                <w:sz w:val="26"/>
                <w:szCs w:val="26"/>
              </w:rPr>
              <w:t>/</w:t>
            </w:r>
            <w:proofErr w:type="spellStart"/>
            <w:r w:rsidRPr="00A15E2A">
              <w:rPr>
                <w:sz w:val="26"/>
                <w:szCs w:val="26"/>
              </w:rPr>
              <w:t>điện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lưới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bệnh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viện</w:t>
            </w:r>
            <w:proofErr w:type="spellEnd"/>
            <w:r w:rsidRPr="00A15E2A">
              <w:rPr>
                <w:sz w:val="26"/>
                <w:szCs w:val="26"/>
              </w:rPr>
              <w:t xml:space="preserve">: 01 </w:t>
            </w:r>
            <w:proofErr w:type="spellStart"/>
            <w:r w:rsidRPr="00A15E2A">
              <w:rPr>
                <w:sz w:val="26"/>
                <w:szCs w:val="26"/>
              </w:rPr>
              <w:t>cái</w:t>
            </w:r>
            <w:proofErr w:type="spellEnd"/>
          </w:p>
        </w:tc>
      </w:tr>
      <w:tr w:rsidR="002018B3" w:rsidRPr="00A15E2A" w14:paraId="48379DEA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75FEF5EA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A15E2A">
              <w:rPr>
                <w:sz w:val="26"/>
                <w:szCs w:val="26"/>
              </w:rPr>
              <w:t>5</w:t>
            </w:r>
          </w:p>
        </w:tc>
        <w:tc>
          <w:tcPr>
            <w:tcW w:w="8354" w:type="dxa"/>
            <w:shd w:val="clear" w:color="auto" w:fill="auto"/>
            <w:vAlign w:val="center"/>
          </w:tcPr>
          <w:p w14:paraId="512D0C24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A15E2A">
              <w:rPr>
                <w:sz w:val="26"/>
                <w:szCs w:val="26"/>
              </w:rPr>
              <w:t>Kẹp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giữ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máy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với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xe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đẩy</w:t>
            </w:r>
            <w:proofErr w:type="spellEnd"/>
            <w:r w:rsidRPr="00A15E2A">
              <w:rPr>
                <w:sz w:val="26"/>
                <w:szCs w:val="26"/>
              </w:rPr>
              <w:t xml:space="preserve">: 01 </w:t>
            </w:r>
            <w:proofErr w:type="spellStart"/>
            <w:r w:rsidRPr="00A15E2A">
              <w:rPr>
                <w:sz w:val="26"/>
                <w:szCs w:val="26"/>
              </w:rPr>
              <w:t>cái</w:t>
            </w:r>
            <w:proofErr w:type="spellEnd"/>
          </w:p>
        </w:tc>
      </w:tr>
      <w:tr w:rsidR="002018B3" w:rsidRPr="00A15E2A" w14:paraId="67E8624C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18B1F5DF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A15E2A">
              <w:rPr>
                <w:sz w:val="26"/>
                <w:szCs w:val="26"/>
              </w:rPr>
              <w:t>6</w:t>
            </w:r>
          </w:p>
        </w:tc>
        <w:tc>
          <w:tcPr>
            <w:tcW w:w="8354" w:type="dxa"/>
            <w:shd w:val="clear" w:color="auto" w:fill="auto"/>
            <w:vAlign w:val="center"/>
          </w:tcPr>
          <w:p w14:paraId="7E323A02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r w:rsidRPr="00A15E2A">
              <w:rPr>
                <w:sz w:val="26"/>
                <w:szCs w:val="26"/>
              </w:rPr>
              <w:t xml:space="preserve">Xe </w:t>
            </w:r>
            <w:proofErr w:type="spellStart"/>
            <w:r w:rsidRPr="00A15E2A">
              <w:rPr>
                <w:sz w:val="26"/>
                <w:szCs w:val="26"/>
              </w:rPr>
              <w:t>đẩy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vận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chuyển</w:t>
            </w:r>
            <w:proofErr w:type="spellEnd"/>
            <w:r w:rsidRPr="00A15E2A">
              <w:rPr>
                <w:sz w:val="26"/>
                <w:szCs w:val="26"/>
              </w:rPr>
              <w:t xml:space="preserve">: 01 </w:t>
            </w:r>
            <w:proofErr w:type="spellStart"/>
            <w:r w:rsidRPr="00A15E2A">
              <w:rPr>
                <w:sz w:val="26"/>
                <w:szCs w:val="26"/>
              </w:rPr>
              <w:t>cái</w:t>
            </w:r>
            <w:proofErr w:type="spellEnd"/>
          </w:p>
        </w:tc>
      </w:tr>
      <w:tr w:rsidR="002018B3" w:rsidRPr="00A15E2A" w14:paraId="62751F5F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590FFC50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A15E2A">
              <w:rPr>
                <w:sz w:val="26"/>
                <w:szCs w:val="26"/>
              </w:rPr>
              <w:t>7</w:t>
            </w:r>
          </w:p>
        </w:tc>
        <w:tc>
          <w:tcPr>
            <w:tcW w:w="8354" w:type="dxa"/>
            <w:shd w:val="clear" w:color="auto" w:fill="auto"/>
            <w:vAlign w:val="center"/>
          </w:tcPr>
          <w:p w14:paraId="554F68D2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A15E2A">
              <w:rPr>
                <w:sz w:val="26"/>
                <w:szCs w:val="26"/>
              </w:rPr>
              <w:t>Bộ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tài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liệu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hướng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dẫn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sử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dụng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tiếng</w:t>
            </w:r>
            <w:proofErr w:type="spellEnd"/>
            <w:r w:rsidRPr="00A15E2A">
              <w:rPr>
                <w:sz w:val="26"/>
                <w:szCs w:val="26"/>
              </w:rPr>
              <w:t xml:space="preserve"> Anh + </w:t>
            </w:r>
            <w:proofErr w:type="spellStart"/>
            <w:r w:rsidRPr="00A15E2A">
              <w:rPr>
                <w:sz w:val="26"/>
                <w:szCs w:val="26"/>
              </w:rPr>
              <w:t>tiếng</w:t>
            </w:r>
            <w:proofErr w:type="spellEnd"/>
            <w:r w:rsidRPr="00A15E2A">
              <w:rPr>
                <w:sz w:val="26"/>
                <w:szCs w:val="26"/>
              </w:rPr>
              <w:t xml:space="preserve"> Việt: 01 </w:t>
            </w:r>
            <w:proofErr w:type="spellStart"/>
            <w:r w:rsidRPr="00A15E2A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A15E2A" w14:paraId="3AF17470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42416C9C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A15E2A"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8354" w:type="dxa"/>
            <w:shd w:val="clear" w:color="auto" w:fill="auto"/>
            <w:vAlign w:val="center"/>
          </w:tcPr>
          <w:p w14:paraId="62F06221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r w:rsidRPr="00A15E2A">
              <w:rPr>
                <w:b/>
                <w:sz w:val="26"/>
                <w:szCs w:val="26"/>
              </w:rPr>
              <w:t>YÊU CẦU CHỈ TIÊU KỸ THUẬT</w:t>
            </w:r>
          </w:p>
        </w:tc>
      </w:tr>
      <w:tr w:rsidR="002018B3" w:rsidRPr="00A15E2A" w14:paraId="754EF047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5C0CCE78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354" w:type="dxa"/>
            <w:shd w:val="clear" w:color="auto" w:fill="auto"/>
            <w:vAlign w:val="center"/>
          </w:tcPr>
          <w:p w14:paraId="7259AD01" w14:textId="77777777" w:rsidR="002018B3" w:rsidRPr="00A15E2A" w:rsidRDefault="002018B3" w:rsidP="00A95E19">
            <w:pPr>
              <w:spacing w:line="360" w:lineRule="exact"/>
              <w:rPr>
                <w:strike/>
                <w:sz w:val="26"/>
                <w:szCs w:val="26"/>
              </w:rPr>
            </w:pPr>
            <w:proofErr w:type="spellStart"/>
            <w:r w:rsidRPr="00A15E2A">
              <w:rPr>
                <w:sz w:val="26"/>
                <w:szCs w:val="26"/>
              </w:rPr>
              <w:t>Có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tính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năng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đo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các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loại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đồng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vị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phóng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xạ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phổ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biến</w:t>
            </w:r>
            <w:proofErr w:type="spellEnd"/>
            <w:r w:rsidRPr="00A15E2A">
              <w:rPr>
                <w:sz w:val="26"/>
                <w:szCs w:val="26"/>
              </w:rPr>
              <w:t xml:space="preserve">, </w:t>
            </w:r>
            <w:proofErr w:type="spellStart"/>
            <w:r w:rsidRPr="00A15E2A">
              <w:rPr>
                <w:sz w:val="26"/>
                <w:szCs w:val="26"/>
              </w:rPr>
              <w:t>tối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thiểu</w:t>
            </w:r>
            <w:proofErr w:type="spellEnd"/>
            <w:r w:rsidRPr="00A15E2A">
              <w:rPr>
                <w:sz w:val="26"/>
                <w:szCs w:val="26"/>
              </w:rPr>
              <w:t xml:space="preserve"> bao </w:t>
            </w:r>
            <w:proofErr w:type="spellStart"/>
            <w:r w:rsidRPr="00A15E2A">
              <w:rPr>
                <w:sz w:val="26"/>
                <w:szCs w:val="26"/>
              </w:rPr>
              <w:t>gồm</w:t>
            </w:r>
            <w:proofErr w:type="spellEnd"/>
            <w:r w:rsidRPr="00A15E2A">
              <w:rPr>
                <w:sz w:val="26"/>
                <w:szCs w:val="26"/>
              </w:rPr>
              <w:t>: Tc-99, I-125, In-111</w:t>
            </w:r>
          </w:p>
        </w:tc>
      </w:tr>
      <w:tr w:rsidR="002018B3" w:rsidRPr="00A15E2A" w14:paraId="165DE1E8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7064C9CD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354" w:type="dxa"/>
            <w:shd w:val="clear" w:color="auto" w:fill="auto"/>
            <w:vAlign w:val="center"/>
          </w:tcPr>
          <w:p w14:paraId="659EC0F8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A15E2A">
              <w:rPr>
                <w:sz w:val="26"/>
                <w:szCs w:val="26"/>
              </w:rPr>
              <w:t>Sử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dụng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công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nghệ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đầu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dò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không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dây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kết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nối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với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máy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chính</w:t>
            </w:r>
            <w:proofErr w:type="spellEnd"/>
          </w:p>
        </w:tc>
      </w:tr>
      <w:tr w:rsidR="002018B3" w:rsidRPr="00A15E2A" w14:paraId="604F185F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2AB045C4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354" w:type="dxa"/>
            <w:shd w:val="clear" w:color="auto" w:fill="auto"/>
            <w:vAlign w:val="center"/>
          </w:tcPr>
          <w:p w14:paraId="47714ACB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A15E2A">
              <w:rPr>
                <w:sz w:val="26"/>
                <w:szCs w:val="26"/>
              </w:rPr>
              <w:t>Có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tính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năng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nhận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biết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và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đo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lường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mức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độ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phóng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xạ</w:t>
            </w:r>
            <w:proofErr w:type="spellEnd"/>
            <w:r w:rsidRPr="00A15E2A">
              <w:rPr>
                <w:sz w:val="26"/>
                <w:szCs w:val="26"/>
              </w:rPr>
              <w:t xml:space="preserve"> gamma </w:t>
            </w:r>
            <w:proofErr w:type="spellStart"/>
            <w:r w:rsidRPr="00A15E2A">
              <w:rPr>
                <w:sz w:val="26"/>
                <w:szCs w:val="26"/>
              </w:rPr>
              <w:t>phát</w:t>
            </w:r>
            <w:proofErr w:type="spellEnd"/>
            <w:r w:rsidRPr="00A15E2A">
              <w:rPr>
                <w:sz w:val="26"/>
                <w:szCs w:val="26"/>
              </w:rPr>
              <w:t xml:space="preserve"> ra </w:t>
            </w:r>
            <w:proofErr w:type="spellStart"/>
            <w:r w:rsidRPr="00A15E2A">
              <w:rPr>
                <w:sz w:val="26"/>
                <w:szCs w:val="26"/>
              </w:rPr>
              <w:t>từ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đồng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vị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phóng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xạ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trên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cơ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thể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người</w:t>
            </w:r>
            <w:proofErr w:type="spellEnd"/>
            <w:r w:rsidRPr="00A15E2A">
              <w:rPr>
                <w:sz w:val="26"/>
                <w:szCs w:val="26"/>
              </w:rPr>
              <w:t>.</w:t>
            </w:r>
          </w:p>
        </w:tc>
      </w:tr>
      <w:tr w:rsidR="002018B3" w:rsidRPr="00A15E2A" w14:paraId="19C4985F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5566F16B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354" w:type="dxa"/>
            <w:shd w:val="clear" w:color="auto" w:fill="auto"/>
            <w:vAlign w:val="center"/>
          </w:tcPr>
          <w:p w14:paraId="694867D7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A15E2A">
              <w:rPr>
                <w:sz w:val="26"/>
                <w:szCs w:val="26"/>
              </w:rPr>
              <w:t>Máy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chính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điều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khiển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kèm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màn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hình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hiển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thị</w:t>
            </w:r>
            <w:proofErr w:type="spellEnd"/>
          </w:p>
        </w:tc>
      </w:tr>
      <w:tr w:rsidR="002018B3" w:rsidRPr="00A15E2A" w14:paraId="6331668A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26163241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354" w:type="dxa"/>
            <w:shd w:val="clear" w:color="auto" w:fill="auto"/>
            <w:vAlign w:val="center"/>
          </w:tcPr>
          <w:p w14:paraId="3C92B4DD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A15E2A">
              <w:rPr>
                <w:sz w:val="26"/>
                <w:szCs w:val="26"/>
              </w:rPr>
              <w:t>Dải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năng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lượng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đo</w:t>
            </w:r>
            <w:proofErr w:type="spellEnd"/>
            <w:r w:rsidRPr="00A15E2A">
              <w:rPr>
                <w:sz w:val="26"/>
                <w:szCs w:val="26"/>
              </w:rPr>
              <w:t xml:space="preserve">: </w:t>
            </w:r>
            <w:proofErr w:type="spellStart"/>
            <w:r w:rsidRPr="00A15E2A">
              <w:rPr>
                <w:sz w:val="26"/>
                <w:szCs w:val="26"/>
              </w:rPr>
              <w:t>từ</w:t>
            </w:r>
            <w:proofErr w:type="spellEnd"/>
            <w:r w:rsidRPr="00A15E2A">
              <w:rPr>
                <w:sz w:val="26"/>
                <w:szCs w:val="26"/>
              </w:rPr>
              <w:t xml:space="preserve"> ≤ 20 KeV </w:t>
            </w:r>
            <w:proofErr w:type="spellStart"/>
            <w:r w:rsidRPr="00A15E2A">
              <w:rPr>
                <w:sz w:val="26"/>
                <w:szCs w:val="26"/>
              </w:rPr>
              <w:t>đến</w:t>
            </w:r>
            <w:proofErr w:type="spellEnd"/>
            <w:r w:rsidRPr="00A15E2A">
              <w:rPr>
                <w:sz w:val="26"/>
                <w:szCs w:val="26"/>
              </w:rPr>
              <w:t xml:space="preserve"> ≥ 650 KeV</w:t>
            </w:r>
          </w:p>
        </w:tc>
      </w:tr>
      <w:tr w:rsidR="002018B3" w:rsidRPr="00A15E2A" w14:paraId="0EEC946A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79379751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354" w:type="dxa"/>
            <w:shd w:val="clear" w:color="auto" w:fill="auto"/>
            <w:vAlign w:val="center"/>
          </w:tcPr>
          <w:p w14:paraId="64B500CD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A15E2A">
              <w:rPr>
                <w:sz w:val="26"/>
                <w:szCs w:val="26"/>
              </w:rPr>
              <w:t>Kiểu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hiển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thị</w:t>
            </w:r>
            <w:proofErr w:type="spellEnd"/>
            <w:r w:rsidRPr="00A15E2A">
              <w:rPr>
                <w:sz w:val="26"/>
                <w:szCs w:val="26"/>
              </w:rPr>
              <w:t xml:space="preserve">: LED </w:t>
            </w:r>
            <w:proofErr w:type="spellStart"/>
            <w:r w:rsidRPr="00A15E2A">
              <w:rPr>
                <w:sz w:val="26"/>
                <w:szCs w:val="26"/>
              </w:rPr>
              <w:t>hoặc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tốt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hơn</w:t>
            </w:r>
            <w:proofErr w:type="spellEnd"/>
          </w:p>
        </w:tc>
      </w:tr>
      <w:tr w:rsidR="002018B3" w:rsidRPr="00A15E2A" w14:paraId="27635CD8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2506551D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354" w:type="dxa"/>
            <w:shd w:val="clear" w:color="auto" w:fill="auto"/>
            <w:vAlign w:val="center"/>
          </w:tcPr>
          <w:p w14:paraId="7EFC129F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A15E2A">
              <w:rPr>
                <w:sz w:val="26"/>
                <w:szCs w:val="26"/>
              </w:rPr>
              <w:t>Chức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năng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thay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đổi</w:t>
            </w:r>
            <w:proofErr w:type="spellEnd"/>
            <w:r w:rsidRPr="00A15E2A">
              <w:rPr>
                <w:sz w:val="26"/>
                <w:szCs w:val="26"/>
              </w:rPr>
              <w:t xml:space="preserve"> thang </w:t>
            </w:r>
            <w:proofErr w:type="spellStart"/>
            <w:r w:rsidRPr="00A15E2A">
              <w:rPr>
                <w:sz w:val="26"/>
                <w:szCs w:val="26"/>
              </w:rPr>
              <w:t>đo</w:t>
            </w:r>
            <w:proofErr w:type="spellEnd"/>
            <w:r w:rsidRPr="00A15E2A">
              <w:rPr>
                <w:sz w:val="26"/>
                <w:szCs w:val="26"/>
              </w:rPr>
              <w:t xml:space="preserve">: </w:t>
            </w:r>
            <w:proofErr w:type="spellStart"/>
            <w:r w:rsidRPr="00A15E2A">
              <w:rPr>
                <w:sz w:val="26"/>
                <w:szCs w:val="26"/>
              </w:rPr>
              <w:t>bằng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phím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bấm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hoặc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núm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xoay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hoặc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tốt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hơn</w:t>
            </w:r>
            <w:proofErr w:type="spellEnd"/>
          </w:p>
        </w:tc>
      </w:tr>
      <w:tr w:rsidR="002018B3" w:rsidRPr="00A15E2A" w14:paraId="11A35663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29ED8058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354" w:type="dxa"/>
            <w:shd w:val="clear" w:color="auto" w:fill="auto"/>
            <w:vAlign w:val="center"/>
          </w:tcPr>
          <w:p w14:paraId="17617A73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A15E2A">
              <w:rPr>
                <w:sz w:val="26"/>
                <w:szCs w:val="26"/>
              </w:rPr>
              <w:t>Tốc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độ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đếm</w:t>
            </w:r>
            <w:proofErr w:type="spellEnd"/>
            <w:r w:rsidRPr="00A15E2A">
              <w:rPr>
                <w:sz w:val="26"/>
                <w:szCs w:val="26"/>
              </w:rPr>
              <w:t>: ≥ 15.000 cps</w:t>
            </w:r>
          </w:p>
        </w:tc>
      </w:tr>
      <w:tr w:rsidR="002018B3" w:rsidRPr="00A15E2A" w14:paraId="2FFBA30D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4235C7D1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354" w:type="dxa"/>
            <w:shd w:val="clear" w:color="auto" w:fill="auto"/>
            <w:vAlign w:val="center"/>
          </w:tcPr>
          <w:p w14:paraId="243F6B14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r w:rsidRPr="00A15E2A">
              <w:rPr>
                <w:b/>
                <w:sz w:val="26"/>
                <w:szCs w:val="26"/>
              </w:rPr>
              <w:t xml:space="preserve">Các </w:t>
            </w:r>
            <w:proofErr w:type="spellStart"/>
            <w:r w:rsidRPr="00A15E2A">
              <w:rPr>
                <w:b/>
                <w:sz w:val="26"/>
                <w:szCs w:val="26"/>
              </w:rPr>
              <w:t>thông</w:t>
            </w:r>
            <w:proofErr w:type="spellEnd"/>
            <w:r w:rsidRPr="00A15E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b/>
                <w:sz w:val="26"/>
                <w:szCs w:val="26"/>
              </w:rPr>
              <w:t>số</w:t>
            </w:r>
            <w:proofErr w:type="spellEnd"/>
            <w:r w:rsidRPr="00A15E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b/>
                <w:sz w:val="26"/>
                <w:szCs w:val="26"/>
              </w:rPr>
              <w:t>hiển</w:t>
            </w:r>
            <w:proofErr w:type="spellEnd"/>
            <w:r w:rsidRPr="00A15E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b/>
                <w:sz w:val="26"/>
                <w:szCs w:val="26"/>
              </w:rPr>
              <w:t>thị</w:t>
            </w:r>
            <w:proofErr w:type="spellEnd"/>
            <w:r w:rsidRPr="00A15E2A">
              <w:rPr>
                <w:b/>
                <w:sz w:val="26"/>
                <w:szCs w:val="26"/>
              </w:rPr>
              <w:t>:</w:t>
            </w:r>
          </w:p>
        </w:tc>
      </w:tr>
      <w:tr w:rsidR="002018B3" w:rsidRPr="00A15E2A" w14:paraId="5169E326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63AAF9D2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354" w:type="dxa"/>
            <w:shd w:val="clear" w:color="auto" w:fill="auto"/>
            <w:vAlign w:val="center"/>
          </w:tcPr>
          <w:p w14:paraId="313ECDCC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r w:rsidRPr="00A15E2A">
              <w:rPr>
                <w:sz w:val="26"/>
                <w:szCs w:val="26"/>
              </w:rPr>
              <w:t xml:space="preserve">+ </w:t>
            </w:r>
            <w:proofErr w:type="spellStart"/>
            <w:r w:rsidRPr="00A15E2A">
              <w:rPr>
                <w:sz w:val="26"/>
                <w:szCs w:val="26"/>
              </w:rPr>
              <w:t>Giá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trị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đo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hoặc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Giá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trị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số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đếm</w:t>
            </w:r>
            <w:proofErr w:type="spellEnd"/>
          </w:p>
        </w:tc>
      </w:tr>
      <w:tr w:rsidR="002018B3" w:rsidRPr="00A15E2A" w14:paraId="713E077A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663C130D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354" w:type="dxa"/>
            <w:shd w:val="clear" w:color="auto" w:fill="auto"/>
            <w:vAlign w:val="center"/>
          </w:tcPr>
          <w:p w14:paraId="29B3C94B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r w:rsidRPr="00A15E2A">
              <w:rPr>
                <w:sz w:val="26"/>
                <w:szCs w:val="26"/>
              </w:rPr>
              <w:t xml:space="preserve">+ </w:t>
            </w:r>
            <w:proofErr w:type="spellStart"/>
            <w:r w:rsidRPr="00A15E2A">
              <w:rPr>
                <w:sz w:val="26"/>
                <w:szCs w:val="26"/>
              </w:rPr>
              <w:t>Loại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đồng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vị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phóng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xạ</w:t>
            </w:r>
            <w:proofErr w:type="spellEnd"/>
          </w:p>
        </w:tc>
      </w:tr>
      <w:tr w:rsidR="002018B3" w:rsidRPr="00A15E2A" w14:paraId="357FB037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73B1CD3A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354" w:type="dxa"/>
            <w:shd w:val="clear" w:color="auto" w:fill="auto"/>
            <w:vAlign w:val="center"/>
          </w:tcPr>
          <w:p w14:paraId="071B184B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r w:rsidRPr="00A15E2A">
              <w:rPr>
                <w:sz w:val="26"/>
                <w:szCs w:val="26"/>
              </w:rPr>
              <w:t xml:space="preserve">+ </w:t>
            </w:r>
            <w:proofErr w:type="spellStart"/>
            <w:r w:rsidRPr="00A15E2A">
              <w:rPr>
                <w:sz w:val="26"/>
                <w:szCs w:val="26"/>
              </w:rPr>
              <w:t>Dải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đo</w:t>
            </w:r>
            <w:proofErr w:type="spellEnd"/>
            <w:r w:rsidRPr="00A15E2A">
              <w:rPr>
                <w:sz w:val="26"/>
                <w:szCs w:val="26"/>
              </w:rPr>
              <w:t xml:space="preserve"> ≥ 03 </w:t>
            </w:r>
            <w:proofErr w:type="spellStart"/>
            <w:r w:rsidRPr="00A15E2A">
              <w:rPr>
                <w:sz w:val="26"/>
                <w:szCs w:val="26"/>
              </w:rPr>
              <w:t>mức</w:t>
            </w:r>
            <w:proofErr w:type="spellEnd"/>
          </w:p>
        </w:tc>
      </w:tr>
      <w:tr w:rsidR="002018B3" w:rsidRPr="00A15E2A" w14:paraId="23C66391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7E9805F1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354" w:type="dxa"/>
            <w:shd w:val="clear" w:color="auto" w:fill="auto"/>
            <w:vAlign w:val="center"/>
          </w:tcPr>
          <w:p w14:paraId="2928F832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r w:rsidRPr="00A15E2A">
              <w:rPr>
                <w:sz w:val="26"/>
                <w:szCs w:val="26"/>
              </w:rPr>
              <w:t xml:space="preserve">+ </w:t>
            </w:r>
            <w:proofErr w:type="spellStart"/>
            <w:r w:rsidRPr="00A15E2A">
              <w:rPr>
                <w:sz w:val="26"/>
                <w:szCs w:val="26"/>
              </w:rPr>
              <w:t>Tín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hiệu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kết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nối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với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đầu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dò</w:t>
            </w:r>
            <w:proofErr w:type="spellEnd"/>
          </w:p>
        </w:tc>
      </w:tr>
      <w:tr w:rsidR="002018B3" w:rsidRPr="00A15E2A" w14:paraId="49E531F6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0CE67D82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354" w:type="dxa"/>
            <w:shd w:val="clear" w:color="auto" w:fill="auto"/>
            <w:vAlign w:val="center"/>
          </w:tcPr>
          <w:p w14:paraId="016990D0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A15E2A">
              <w:rPr>
                <w:b/>
                <w:sz w:val="26"/>
                <w:szCs w:val="26"/>
              </w:rPr>
              <w:t>Đầu</w:t>
            </w:r>
            <w:proofErr w:type="spellEnd"/>
            <w:r w:rsidRPr="00A15E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b/>
                <w:sz w:val="26"/>
                <w:szCs w:val="26"/>
              </w:rPr>
              <w:t>dò</w:t>
            </w:r>
            <w:proofErr w:type="spellEnd"/>
            <w:r w:rsidRPr="00A15E2A">
              <w:rPr>
                <w:b/>
                <w:sz w:val="26"/>
                <w:szCs w:val="26"/>
              </w:rPr>
              <w:t xml:space="preserve">: </w:t>
            </w:r>
            <w:proofErr w:type="spellStart"/>
            <w:r w:rsidRPr="00A15E2A">
              <w:rPr>
                <w:b/>
                <w:sz w:val="26"/>
                <w:szCs w:val="26"/>
              </w:rPr>
              <w:t>có</w:t>
            </w:r>
            <w:proofErr w:type="spellEnd"/>
            <w:r w:rsidRPr="00A15E2A">
              <w:rPr>
                <w:b/>
                <w:sz w:val="26"/>
                <w:szCs w:val="26"/>
              </w:rPr>
              <w:t xml:space="preserve"> </w:t>
            </w:r>
          </w:p>
        </w:tc>
      </w:tr>
      <w:tr w:rsidR="002018B3" w:rsidRPr="00A15E2A" w14:paraId="13FCFAFF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78BA7F42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354" w:type="dxa"/>
            <w:shd w:val="clear" w:color="auto" w:fill="auto"/>
            <w:vAlign w:val="center"/>
          </w:tcPr>
          <w:p w14:paraId="25B10AED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A15E2A">
              <w:rPr>
                <w:sz w:val="26"/>
                <w:szCs w:val="26"/>
              </w:rPr>
              <w:t>Đầu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dò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có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dây</w:t>
            </w:r>
            <w:proofErr w:type="spellEnd"/>
            <w:r w:rsidRPr="00A15E2A">
              <w:rPr>
                <w:sz w:val="26"/>
                <w:szCs w:val="26"/>
              </w:rPr>
              <w:t>/</w:t>
            </w:r>
            <w:proofErr w:type="spellStart"/>
            <w:r w:rsidRPr="00A15E2A">
              <w:rPr>
                <w:sz w:val="26"/>
                <w:szCs w:val="26"/>
              </w:rPr>
              <w:t>không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dây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được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tích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hợp</w:t>
            </w:r>
            <w:proofErr w:type="spellEnd"/>
            <w:r w:rsidRPr="00A15E2A">
              <w:rPr>
                <w:sz w:val="26"/>
                <w:szCs w:val="26"/>
              </w:rPr>
              <w:t xml:space="preserve"> collimator </w:t>
            </w:r>
            <w:proofErr w:type="spellStart"/>
            <w:r w:rsidRPr="00A15E2A">
              <w:rPr>
                <w:sz w:val="26"/>
                <w:szCs w:val="26"/>
              </w:rPr>
              <w:t>và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có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tính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năng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lọc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phông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nền</w:t>
            </w:r>
            <w:proofErr w:type="spellEnd"/>
            <w:r w:rsidRPr="00A15E2A">
              <w:rPr>
                <w:sz w:val="26"/>
                <w:szCs w:val="26"/>
              </w:rPr>
              <w:t>.</w:t>
            </w:r>
          </w:p>
        </w:tc>
      </w:tr>
      <w:tr w:rsidR="002018B3" w:rsidRPr="00A15E2A" w14:paraId="3B350DFB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6B35B464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354" w:type="dxa"/>
            <w:shd w:val="clear" w:color="auto" w:fill="auto"/>
            <w:vAlign w:val="center"/>
          </w:tcPr>
          <w:p w14:paraId="06566388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A15E2A">
              <w:rPr>
                <w:sz w:val="26"/>
                <w:szCs w:val="26"/>
              </w:rPr>
              <w:t>Đầu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dò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không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dây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nhận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tín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hiệu</w:t>
            </w:r>
            <w:proofErr w:type="spellEnd"/>
            <w:r w:rsidRPr="00A15E2A">
              <w:rPr>
                <w:sz w:val="26"/>
                <w:szCs w:val="26"/>
              </w:rPr>
              <w:t xml:space="preserve"> qua Bluetooth </w:t>
            </w:r>
            <w:proofErr w:type="spellStart"/>
            <w:r w:rsidRPr="00A15E2A">
              <w:rPr>
                <w:sz w:val="26"/>
                <w:szCs w:val="26"/>
              </w:rPr>
              <w:t>hoặc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tương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đương</w:t>
            </w:r>
            <w:proofErr w:type="spellEnd"/>
          </w:p>
        </w:tc>
      </w:tr>
      <w:tr w:rsidR="002018B3" w:rsidRPr="00A15E2A" w14:paraId="2F1DCCC5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7D662B26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354" w:type="dxa"/>
            <w:shd w:val="clear" w:color="auto" w:fill="auto"/>
            <w:vAlign w:val="center"/>
          </w:tcPr>
          <w:p w14:paraId="53925042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A15E2A">
              <w:rPr>
                <w:b/>
                <w:sz w:val="26"/>
                <w:szCs w:val="26"/>
              </w:rPr>
              <w:t>Sử</w:t>
            </w:r>
            <w:proofErr w:type="spellEnd"/>
            <w:r w:rsidRPr="00A15E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b/>
                <w:sz w:val="26"/>
                <w:szCs w:val="26"/>
              </w:rPr>
              <w:t>dụng</w:t>
            </w:r>
            <w:proofErr w:type="spellEnd"/>
            <w:r w:rsidRPr="00A15E2A">
              <w:rPr>
                <w:b/>
                <w:sz w:val="26"/>
                <w:szCs w:val="26"/>
              </w:rPr>
              <w:t xml:space="preserve"> pin:</w:t>
            </w:r>
          </w:p>
        </w:tc>
      </w:tr>
      <w:tr w:rsidR="002018B3" w:rsidRPr="00A15E2A" w14:paraId="4BA425D8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25455E69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354" w:type="dxa"/>
            <w:shd w:val="clear" w:color="auto" w:fill="auto"/>
            <w:vAlign w:val="center"/>
          </w:tcPr>
          <w:p w14:paraId="7143A880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A15E2A">
              <w:rPr>
                <w:sz w:val="26"/>
                <w:szCs w:val="26"/>
              </w:rPr>
              <w:t>Loại</w:t>
            </w:r>
            <w:proofErr w:type="spellEnd"/>
            <w:r w:rsidRPr="00A15E2A">
              <w:rPr>
                <w:sz w:val="26"/>
                <w:szCs w:val="26"/>
              </w:rPr>
              <w:t xml:space="preserve"> Lithium </w:t>
            </w:r>
            <w:proofErr w:type="spellStart"/>
            <w:r w:rsidRPr="00A15E2A">
              <w:rPr>
                <w:sz w:val="26"/>
                <w:szCs w:val="26"/>
              </w:rPr>
              <w:t>hoặc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tương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đương</w:t>
            </w:r>
            <w:proofErr w:type="spellEnd"/>
          </w:p>
        </w:tc>
      </w:tr>
      <w:tr w:rsidR="002018B3" w:rsidRPr="00A15E2A" w14:paraId="17F5436D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734CA64F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354" w:type="dxa"/>
            <w:shd w:val="clear" w:color="auto" w:fill="auto"/>
            <w:vAlign w:val="center"/>
          </w:tcPr>
          <w:p w14:paraId="5E95128B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A15E2A">
              <w:rPr>
                <w:sz w:val="26"/>
                <w:szCs w:val="26"/>
              </w:rPr>
              <w:t>Điện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áp</w:t>
            </w:r>
            <w:proofErr w:type="spellEnd"/>
            <w:r w:rsidRPr="00A15E2A">
              <w:rPr>
                <w:sz w:val="26"/>
                <w:szCs w:val="26"/>
              </w:rPr>
              <w:t>: ≥ 3 V</w:t>
            </w:r>
          </w:p>
        </w:tc>
      </w:tr>
      <w:tr w:rsidR="002018B3" w:rsidRPr="00A15E2A" w14:paraId="40FAE34A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372879C6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354" w:type="dxa"/>
            <w:shd w:val="clear" w:color="auto" w:fill="auto"/>
            <w:vAlign w:val="center"/>
          </w:tcPr>
          <w:p w14:paraId="26D47E38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A15E2A">
              <w:rPr>
                <w:b/>
                <w:sz w:val="26"/>
                <w:szCs w:val="26"/>
              </w:rPr>
              <w:t>Kẹp</w:t>
            </w:r>
            <w:proofErr w:type="spellEnd"/>
            <w:r w:rsidRPr="00A15E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b/>
                <w:sz w:val="26"/>
                <w:szCs w:val="26"/>
              </w:rPr>
              <w:t>giư</w:t>
            </w:r>
            <w:proofErr w:type="spellEnd"/>
            <w:r w:rsidRPr="00A15E2A">
              <w:rPr>
                <w:b/>
                <w:sz w:val="26"/>
                <w:szCs w:val="26"/>
              </w:rPr>
              <w:t>̃:</w:t>
            </w:r>
          </w:p>
        </w:tc>
      </w:tr>
      <w:tr w:rsidR="002018B3" w:rsidRPr="00A15E2A" w14:paraId="35387FA8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73EE6984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354" w:type="dxa"/>
            <w:shd w:val="clear" w:color="auto" w:fill="auto"/>
            <w:vAlign w:val="center"/>
          </w:tcPr>
          <w:p w14:paraId="1C52F2C7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A15E2A">
              <w:rPr>
                <w:sz w:val="26"/>
                <w:szCs w:val="26"/>
              </w:rPr>
              <w:t>Phù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hợp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để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kẹp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giữ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máy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dò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phóng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xạ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trên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xe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đẩy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vận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chuyển</w:t>
            </w:r>
            <w:proofErr w:type="spellEnd"/>
            <w:r w:rsidRPr="00A15E2A">
              <w:rPr>
                <w:sz w:val="26"/>
                <w:szCs w:val="26"/>
              </w:rPr>
              <w:t>.</w:t>
            </w:r>
          </w:p>
        </w:tc>
      </w:tr>
      <w:tr w:rsidR="002018B3" w:rsidRPr="00A15E2A" w14:paraId="0E2ABD70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53860ED2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354" w:type="dxa"/>
            <w:shd w:val="clear" w:color="auto" w:fill="auto"/>
            <w:vAlign w:val="center"/>
          </w:tcPr>
          <w:p w14:paraId="58F3705E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r w:rsidRPr="00A15E2A">
              <w:rPr>
                <w:b/>
                <w:sz w:val="26"/>
                <w:szCs w:val="26"/>
              </w:rPr>
              <w:t xml:space="preserve">Xe </w:t>
            </w:r>
            <w:proofErr w:type="spellStart"/>
            <w:r w:rsidRPr="00A15E2A">
              <w:rPr>
                <w:b/>
                <w:sz w:val="26"/>
                <w:szCs w:val="26"/>
              </w:rPr>
              <w:t>đẩy</w:t>
            </w:r>
            <w:proofErr w:type="spellEnd"/>
            <w:r w:rsidRPr="00A15E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b/>
                <w:sz w:val="26"/>
                <w:szCs w:val="26"/>
              </w:rPr>
              <w:t>vận</w:t>
            </w:r>
            <w:proofErr w:type="spellEnd"/>
            <w:r w:rsidRPr="00A15E2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b/>
                <w:sz w:val="26"/>
                <w:szCs w:val="26"/>
              </w:rPr>
              <w:t>chuyển</w:t>
            </w:r>
            <w:proofErr w:type="spellEnd"/>
            <w:r w:rsidRPr="00A15E2A">
              <w:rPr>
                <w:b/>
                <w:sz w:val="26"/>
                <w:szCs w:val="26"/>
              </w:rPr>
              <w:t>:</w:t>
            </w:r>
          </w:p>
        </w:tc>
      </w:tr>
      <w:tr w:rsidR="002018B3" w:rsidRPr="00A15E2A" w14:paraId="33AE233B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18B22BC2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354" w:type="dxa"/>
            <w:shd w:val="clear" w:color="auto" w:fill="auto"/>
            <w:vAlign w:val="center"/>
          </w:tcPr>
          <w:p w14:paraId="0645828E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A15E2A">
              <w:rPr>
                <w:sz w:val="26"/>
                <w:szCs w:val="26"/>
              </w:rPr>
              <w:t>Có</w:t>
            </w:r>
            <w:proofErr w:type="spellEnd"/>
            <w:r w:rsidRPr="00A15E2A">
              <w:rPr>
                <w:sz w:val="26"/>
                <w:szCs w:val="26"/>
              </w:rPr>
              <w:t xml:space="preserve"> bánh </w:t>
            </w:r>
            <w:proofErr w:type="spellStart"/>
            <w:r w:rsidRPr="00A15E2A">
              <w:rPr>
                <w:sz w:val="26"/>
                <w:szCs w:val="26"/>
              </w:rPr>
              <w:t>xe</w:t>
            </w:r>
            <w:proofErr w:type="spellEnd"/>
            <w:r w:rsidRPr="00A15E2A">
              <w:rPr>
                <w:sz w:val="26"/>
                <w:szCs w:val="26"/>
              </w:rPr>
              <w:t xml:space="preserve"> di </w:t>
            </w:r>
            <w:proofErr w:type="spellStart"/>
            <w:r w:rsidRPr="00A15E2A">
              <w:rPr>
                <w:sz w:val="26"/>
                <w:szCs w:val="26"/>
              </w:rPr>
              <w:t>chuyển</w:t>
            </w:r>
            <w:proofErr w:type="spellEnd"/>
            <w:r w:rsidRPr="00A15E2A">
              <w:rPr>
                <w:sz w:val="26"/>
                <w:szCs w:val="26"/>
              </w:rPr>
              <w:t xml:space="preserve">, </w:t>
            </w:r>
            <w:proofErr w:type="spellStart"/>
            <w:r w:rsidRPr="00A15E2A">
              <w:rPr>
                <w:sz w:val="26"/>
                <w:szCs w:val="26"/>
              </w:rPr>
              <w:t>có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khoá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hãm</w:t>
            </w:r>
            <w:proofErr w:type="spellEnd"/>
            <w:r w:rsidRPr="00A15E2A">
              <w:rPr>
                <w:sz w:val="26"/>
                <w:szCs w:val="26"/>
              </w:rPr>
              <w:t xml:space="preserve">, </w:t>
            </w:r>
            <w:proofErr w:type="spellStart"/>
            <w:r w:rsidRPr="00A15E2A">
              <w:rPr>
                <w:sz w:val="26"/>
                <w:szCs w:val="26"/>
              </w:rPr>
              <w:t>phù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hợp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để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gắn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máy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đo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và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các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phụ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kiện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đi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theo.</w:t>
            </w:r>
            <w:proofErr w:type="spellEnd"/>
          </w:p>
        </w:tc>
      </w:tr>
      <w:tr w:rsidR="002018B3" w:rsidRPr="00A15E2A" w14:paraId="5D4634A7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3A8A5744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A15E2A">
              <w:rPr>
                <w:b/>
                <w:sz w:val="26"/>
                <w:szCs w:val="26"/>
              </w:rPr>
              <w:t>IV</w:t>
            </w:r>
          </w:p>
        </w:tc>
        <w:tc>
          <w:tcPr>
            <w:tcW w:w="8354" w:type="dxa"/>
            <w:shd w:val="clear" w:color="auto" w:fill="auto"/>
            <w:vAlign w:val="center"/>
          </w:tcPr>
          <w:p w14:paraId="68429475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r w:rsidRPr="00A15E2A">
              <w:rPr>
                <w:b/>
                <w:sz w:val="26"/>
                <w:szCs w:val="26"/>
              </w:rPr>
              <w:t>YÊU CẦU KHÁC</w:t>
            </w:r>
          </w:p>
        </w:tc>
      </w:tr>
      <w:tr w:rsidR="002018B3" w:rsidRPr="00A15E2A" w14:paraId="26F8920D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695ED6F0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A15E2A">
              <w:rPr>
                <w:sz w:val="26"/>
                <w:szCs w:val="26"/>
              </w:rPr>
              <w:t>1</w:t>
            </w:r>
          </w:p>
        </w:tc>
        <w:tc>
          <w:tcPr>
            <w:tcW w:w="8354" w:type="dxa"/>
            <w:shd w:val="clear" w:color="auto" w:fill="auto"/>
            <w:vAlign w:val="center"/>
          </w:tcPr>
          <w:p w14:paraId="7668A115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A15E2A">
              <w:rPr>
                <w:sz w:val="26"/>
                <w:szCs w:val="26"/>
              </w:rPr>
              <w:t>Thời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gian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giao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hàng</w:t>
            </w:r>
            <w:proofErr w:type="spellEnd"/>
            <w:r w:rsidRPr="00A15E2A">
              <w:rPr>
                <w:sz w:val="26"/>
                <w:szCs w:val="26"/>
              </w:rPr>
              <w:t xml:space="preserve">: ≤ 150 </w:t>
            </w:r>
            <w:proofErr w:type="spellStart"/>
            <w:r w:rsidRPr="00A15E2A">
              <w:rPr>
                <w:sz w:val="26"/>
                <w:szCs w:val="26"/>
              </w:rPr>
              <w:t>ngày</w:t>
            </w:r>
            <w:proofErr w:type="spellEnd"/>
            <w:r w:rsidRPr="00A15E2A">
              <w:rPr>
                <w:sz w:val="26"/>
                <w:szCs w:val="26"/>
              </w:rPr>
              <w:t xml:space="preserve">. </w:t>
            </w:r>
            <w:proofErr w:type="spellStart"/>
            <w:r w:rsidRPr="00A15E2A">
              <w:rPr>
                <w:sz w:val="26"/>
                <w:szCs w:val="26"/>
              </w:rPr>
              <w:t>Địa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điểm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giao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hàng</w:t>
            </w:r>
            <w:proofErr w:type="spellEnd"/>
            <w:r w:rsidRPr="00A15E2A">
              <w:rPr>
                <w:sz w:val="26"/>
                <w:szCs w:val="26"/>
              </w:rPr>
              <w:t xml:space="preserve">: </w:t>
            </w:r>
            <w:proofErr w:type="spellStart"/>
            <w:r w:rsidRPr="00A15E2A">
              <w:rPr>
                <w:sz w:val="26"/>
                <w:szCs w:val="26"/>
              </w:rPr>
              <w:t>tại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nơi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sử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dụng</w:t>
            </w:r>
            <w:proofErr w:type="spellEnd"/>
          </w:p>
        </w:tc>
      </w:tr>
      <w:tr w:rsidR="002018B3" w:rsidRPr="00A15E2A" w14:paraId="154E0E3C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2907B419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A15E2A">
              <w:rPr>
                <w:sz w:val="26"/>
                <w:szCs w:val="26"/>
              </w:rPr>
              <w:t>2</w:t>
            </w:r>
          </w:p>
        </w:tc>
        <w:tc>
          <w:tcPr>
            <w:tcW w:w="8354" w:type="dxa"/>
            <w:shd w:val="clear" w:color="auto" w:fill="auto"/>
            <w:vAlign w:val="center"/>
          </w:tcPr>
          <w:p w14:paraId="2794DF7A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A15E2A">
              <w:rPr>
                <w:sz w:val="26"/>
                <w:szCs w:val="26"/>
              </w:rPr>
              <w:t>Thời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gian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bảo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hành</w:t>
            </w:r>
            <w:proofErr w:type="spellEnd"/>
            <w:r w:rsidRPr="00A15E2A">
              <w:rPr>
                <w:sz w:val="26"/>
                <w:szCs w:val="26"/>
              </w:rPr>
              <w:t xml:space="preserve">: ≥ 12 </w:t>
            </w:r>
            <w:proofErr w:type="spellStart"/>
            <w:r w:rsidRPr="00A15E2A">
              <w:rPr>
                <w:sz w:val="26"/>
                <w:szCs w:val="26"/>
              </w:rPr>
              <w:t>tháng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kể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từ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khi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ký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kết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biên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bản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bàn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giao</w:t>
            </w:r>
            <w:proofErr w:type="spellEnd"/>
            <w:r w:rsidRPr="00A15E2A">
              <w:rPr>
                <w:sz w:val="26"/>
                <w:szCs w:val="26"/>
              </w:rPr>
              <w:t xml:space="preserve">, </w:t>
            </w:r>
            <w:proofErr w:type="spellStart"/>
            <w:r w:rsidRPr="00A15E2A">
              <w:rPr>
                <w:sz w:val="26"/>
                <w:szCs w:val="26"/>
              </w:rPr>
              <w:t>nghiệm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thu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với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bên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mua</w:t>
            </w:r>
            <w:proofErr w:type="spellEnd"/>
            <w:r w:rsidRPr="00A15E2A">
              <w:rPr>
                <w:sz w:val="26"/>
                <w:szCs w:val="26"/>
              </w:rPr>
              <w:t xml:space="preserve">, </w:t>
            </w:r>
            <w:proofErr w:type="spellStart"/>
            <w:r w:rsidRPr="00A15E2A">
              <w:rPr>
                <w:sz w:val="26"/>
                <w:szCs w:val="26"/>
              </w:rPr>
              <w:t>bên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bán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phải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thực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hiện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bảo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trì</w:t>
            </w:r>
            <w:proofErr w:type="spellEnd"/>
            <w:r w:rsidRPr="00A15E2A">
              <w:rPr>
                <w:sz w:val="26"/>
                <w:szCs w:val="26"/>
              </w:rPr>
              <w:t>/</w:t>
            </w:r>
            <w:proofErr w:type="spellStart"/>
            <w:r w:rsidRPr="00A15E2A">
              <w:rPr>
                <w:sz w:val="26"/>
                <w:szCs w:val="26"/>
              </w:rPr>
              <w:t>hiệu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chuẩn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theo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quy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định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của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nhà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sản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xuất</w:t>
            </w:r>
            <w:proofErr w:type="spellEnd"/>
            <w:r w:rsidRPr="00A15E2A">
              <w:rPr>
                <w:sz w:val="26"/>
                <w:szCs w:val="26"/>
              </w:rPr>
              <w:t xml:space="preserve">. Định </w:t>
            </w:r>
            <w:proofErr w:type="spellStart"/>
            <w:r w:rsidRPr="00A15E2A">
              <w:rPr>
                <w:sz w:val="26"/>
                <w:szCs w:val="26"/>
              </w:rPr>
              <w:t>kỳ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thực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hiện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bảo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trì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trong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thời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gian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bảo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hành</w:t>
            </w:r>
            <w:proofErr w:type="spellEnd"/>
            <w:r w:rsidRPr="00A15E2A">
              <w:rPr>
                <w:sz w:val="26"/>
                <w:szCs w:val="26"/>
              </w:rPr>
              <w:t xml:space="preserve"> ≤ 03 </w:t>
            </w:r>
            <w:proofErr w:type="spellStart"/>
            <w:r w:rsidRPr="00A15E2A">
              <w:rPr>
                <w:sz w:val="26"/>
                <w:szCs w:val="26"/>
              </w:rPr>
              <w:t>tháng</w:t>
            </w:r>
            <w:proofErr w:type="spellEnd"/>
            <w:r w:rsidRPr="00A15E2A">
              <w:rPr>
                <w:sz w:val="26"/>
                <w:szCs w:val="26"/>
              </w:rPr>
              <w:t>/</w:t>
            </w:r>
            <w:proofErr w:type="spellStart"/>
            <w:r w:rsidRPr="00A15E2A">
              <w:rPr>
                <w:sz w:val="26"/>
                <w:szCs w:val="26"/>
              </w:rPr>
              <w:t>lần</w:t>
            </w:r>
            <w:proofErr w:type="spellEnd"/>
            <w:r w:rsidRPr="00A15E2A">
              <w:rPr>
                <w:sz w:val="26"/>
                <w:szCs w:val="26"/>
              </w:rPr>
              <w:t>.</w:t>
            </w:r>
          </w:p>
        </w:tc>
      </w:tr>
      <w:tr w:rsidR="002018B3" w:rsidRPr="00A15E2A" w14:paraId="694F1F6D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6E84CF23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A15E2A">
              <w:rPr>
                <w:sz w:val="26"/>
                <w:szCs w:val="26"/>
              </w:rPr>
              <w:t>3</w:t>
            </w:r>
          </w:p>
        </w:tc>
        <w:tc>
          <w:tcPr>
            <w:tcW w:w="8354" w:type="dxa"/>
            <w:shd w:val="clear" w:color="auto" w:fill="auto"/>
            <w:vAlign w:val="center"/>
          </w:tcPr>
          <w:p w14:paraId="780B6C85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r w:rsidRPr="00A15E2A">
              <w:rPr>
                <w:sz w:val="26"/>
                <w:szCs w:val="26"/>
              </w:rPr>
              <w:t xml:space="preserve">Đào </w:t>
            </w:r>
            <w:proofErr w:type="spellStart"/>
            <w:r w:rsidRPr="00A15E2A">
              <w:rPr>
                <w:sz w:val="26"/>
                <w:szCs w:val="26"/>
              </w:rPr>
              <w:t>tạo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chuyển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giao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công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nghệ</w:t>
            </w:r>
            <w:proofErr w:type="spellEnd"/>
            <w:r w:rsidRPr="00A15E2A">
              <w:rPr>
                <w:sz w:val="26"/>
                <w:szCs w:val="26"/>
              </w:rPr>
              <w:t xml:space="preserve">: </w:t>
            </w:r>
            <w:proofErr w:type="spellStart"/>
            <w:r w:rsidRPr="00A15E2A">
              <w:rPr>
                <w:sz w:val="26"/>
                <w:szCs w:val="26"/>
              </w:rPr>
              <w:t>Tại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nơi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sử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dụng</w:t>
            </w:r>
            <w:proofErr w:type="spellEnd"/>
            <w:r w:rsidRPr="00A15E2A">
              <w:rPr>
                <w:sz w:val="26"/>
                <w:szCs w:val="26"/>
              </w:rPr>
              <w:t>.</w:t>
            </w:r>
          </w:p>
        </w:tc>
      </w:tr>
      <w:tr w:rsidR="002018B3" w:rsidRPr="00A15E2A" w14:paraId="0BB80415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1B759535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A15E2A">
              <w:rPr>
                <w:sz w:val="26"/>
                <w:szCs w:val="26"/>
              </w:rPr>
              <w:t>4</w:t>
            </w:r>
          </w:p>
        </w:tc>
        <w:tc>
          <w:tcPr>
            <w:tcW w:w="8354" w:type="dxa"/>
            <w:shd w:val="clear" w:color="auto" w:fill="auto"/>
            <w:vAlign w:val="center"/>
          </w:tcPr>
          <w:p w14:paraId="08E9C85B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r w:rsidRPr="00A15E2A">
              <w:rPr>
                <w:sz w:val="26"/>
                <w:szCs w:val="26"/>
              </w:rPr>
              <w:t xml:space="preserve">Bảo </w:t>
            </w:r>
            <w:proofErr w:type="spellStart"/>
            <w:r w:rsidRPr="00A15E2A">
              <w:rPr>
                <w:sz w:val="26"/>
                <w:szCs w:val="26"/>
              </w:rPr>
              <w:t>trì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miễn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phí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nhân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công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sau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bảo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hành</w:t>
            </w:r>
            <w:proofErr w:type="spellEnd"/>
            <w:r w:rsidRPr="00A15E2A">
              <w:rPr>
                <w:sz w:val="26"/>
                <w:szCs w:val="26"/>
              </w:rPr>
              <w:t xml:space="preserve"> ≥ 06 </w:t>
            </w:r>
            <w:proofErr w:type="spellStart"/>
            <w:r w:rsidRPr="00A15E2A">
              <w:rPr>
                <w:sz w:val="26"/>
                <w:szCs w:val="26"/>
              </w:rPr>
              <w:t>tháng</w:t>
            </w:r>
            <w:proofErr w:type="spellEnd"/>
            <w:r w:rsidRPr="00A15E2A">
              <w:rPr>
                <w:sz w:val="26"/>
                <w:szCs w:val="26"/>
              </w:rPr>
              <w:t>.</w:t>
            </w:r>
          </w:p>
        </w:tc>
      </w:tr>
      <w:tr w:rsidR="002018B3" w:rsidRPr="00A15E2A" w14:paraId="7A9A6B47" w14:textId="77777777" w:rsidTr="00A95E19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2D8155DF" w14:textId="77777777" w:rsidR="002018B3" w:rsidRPr="00A15E2A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A15E2A">
              <w:rPr>
                <w:sz w:val="26"/>
                <w:szCs w:val="26"/>
              </w:rPr>
              <w:t>5</w:t>
            </w:r>
          </w:p>
        </w:tc>
        <w:tc>
          <w:tcPr>
            <w:tcW w:w="8354" w:type="dxa"/>
            <w:shd w:val="clear" w:color="auto" w:fill="auto"/>
            <w:vAlign w:val="center"/>
          </w:tcPr>
          <w:p w14:paraId="55C82759" w14:textId="77777777" w:rsidR="002018B3" w:rsidRPr="00A15E2A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A15E2A">
              <w:rPr>
                <w:sz w:val="26"/>
                <w:szCs w:val="26"/>
              </w:rPr>
              <w:t>Thời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gian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có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mặt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để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giải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quyết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sự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cố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kỹ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thuật</w:t>
            </w:r>
            <w:proofErr w:type="spellEnd"/>
            <w:r w:rsidRPr="00A15E2A">
              <w:rPr>
                <w:sz w:val="26"/>
                <w:szCs w:val="26"/>
              </w:rPr>
              <w:t xml:space="preserve"> ≤ 48 </w:t>
            </w:r>
            <w:proofErr w:type="spellStart"/>
            <w:r w:rsidRPr="00A15E2A">
              <w:rPr>
                <w:sz w:val="26"/>
                <w:szCs w:val="26"/>
              </w:rPr>
              <w:t>giờ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kể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từ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khi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nhận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được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thông</w:t>
            </w:r>
            <w:proofErr w:type="spellEnd"/>
            <w:r w:rsidRPr="00A15E2A">
              <w:rPr>
                <w:sz w:val="26"/>
                <w:szCs w:val="26"/>
              </w:rPr>
              <w:t xml:space="preserve"> </w:t>
            </w:r>
            <w:proofErr w:type="spellStart"/>
            <w:r w:rsidRPr="00A15E2A">
              <w:rPr>
                <w:sz w:val="26"/>
                <w:szCs w:val="26"/>
              </w:rPr>
              <w:t>báo</w:t>
            </w:r>
            <w:proofErr w:type="spellEnd"/>
            <w:r w:rsidRPr="00A15E2A">
              <w:rPr>
                <w:sz w:val="26"/>
                <w:szCs w:val="26"/>
              </w:rPr>
              <w:t>.</w:t>
            </w:r>
          </w:p>
        </w:tc>
      </w:tr>
    </w:tbl>
    <w:p w14:paraId="7B7E7E15" w14:textId="77777777" w:rsidR="002018B3" w:rsidRPr="002018B3" w:rsidRDefault="002018B3" w:rsidP="002018B3"/>
    <w:p w14:paraId="27715C27" w14:textId="77777777" w:rsidR="00977EC5" w:rsidRPr="00ED7D53" w:rsidRDefault="00977EC5" w:rsidP="004B15E5">
      <w:pPr>
        <w:keepNext/>
        <w:keepLines/>
        <w:spacing w:line="312" w:lineRule="auto"/>
        <w:jc w:val="both"/>
        <w:rPr>
          <w:b/>
          <w:sz w:val="26"/>
          <w:szCs w:val="26"/>
        </w:rPr>
      </w:pPr>
    </w:p>
    <w:p w14:paraId="6E50995E" w14:textId="4A77C9C9" w:rsidR="00977EC5" w:rsidRDefault="009704D3" w:rsidP="009704D3">
      <w:pPr>
        <w:pStyle w:val="Heading1"/>
        <w:keepLines/>
        <w:numPr>
          <w:ilvl w:val="0"/>
          <w:numId w:val="10"/>
        </w:numPr>
        <w:spacing w:before="240" w:line="288" w:lineRule="auto"/>
        <w:jc w:val="left"/>
        <w:rPr>
          <w:rFonts w:ascii="Times New Roman" w:hAnsi="Times New Roman"/>
          <w:sz w:val="26"/>
          <w:szCs w:val="26"/>
        </w:rPr>
      </w:pPr>
      <w:r w:rsidRPr="00ED7D53">
        <w:rPr>
          <w:rFonts w:ascii="Times New Roman" w:hAnsi="Times New Roman"/>
          <w:b w:val="0"/>
          <w:sz w:val="26"/>
          <w:szCs w:val="26"/>
        </w:rPr>
        <w:br w:type="page"/>
      </w:r>
      <w:proofErr w:type="spellStart"/>
      <w:r w:rsidR="002018B3" w:rsidRPr="002018B3">
        <w:rPr>
          <w:rFonts w:ascii="Times New Roman" w:hAnsi="Times New Roman"/>
          <w:sz w:val="26"/>
          <w:szCs w:val="26"/>
        </w:rPr>
        <w:lastRenderedPageBreak/>
        <w:t>Cân</w:t>
      </w:r>
      <w:proofErr w:type="spellEnd"/>
      <w:r w:rsidR="002018B3" w:rsidRPr="002018B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018B3" w:rsidRPr="002018B3">
        <w:rPr>
          <w:rFonts w:ascii="Times New Roman" w:hAnsi="Times New Roman"/>
          <w:sz w:val="26"/>
          <w:szCs w:val="26"/>
        </w:rPr>
        <w:t>đo</w:t>
      </w:r>
      <w:proofErr w:type="spellEnd"/>
      <w:r w:rsidR="002018B3" w:rsidRPr="002018B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018B3" w:rsidRPr="002018B3">
        <w:rPr>
          <w:rFonts w:ascii="Times New Roman" w:hAnsi="Times New Roman"/>
          <w:sz w:val="26"/>
          <w:szCs w:val="26"/>
        </w:rPr>
        <w:t>thành</w:t>
      </w:r>
      <w:proofErr w:type="spellEnd"/>
      <w:r w:rsidR="002018B3" w:rsidRPr="002018B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018B3" w:rsidRPr="002018B3">
        <w:rPr>
          <w:rFonts w:ascii="Times New Roman" w:hAnsi="Times New Roman"/>
          <w:sz w:val="26"/>
          <w:szCs w:val="26"/>
        </w:rPr>
        <w:t>phần</w:t>
      </w:r>
      <w:proofErr w:type="spellEnd"/>
      <w:r w:rsidR="002018B3" w:rsidRPr="002018B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018B3" w:rsidRPr="002018B3">
        <w:rPr>
          <w:rFonts w:ascii="Times New Roman" w:hAnsi="Times New Roman"/>
          <w:sz w:val="26"/>
          <w:szCs w:val="26"/>
        </w:rPr>
        <w:t>cơ</w:t>
      </w:r>
      <w:proofErr w:type="spellEnd"/>
      <w:r w:rsidR="002018B3" w:rsidRPr="002018B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018B3" w:rsidRPr="002018B3">
        <w:rPr>
          <w:rFonts w:ascii="Times New Roman" w:hAnsi="Times New Roman"/>
          <w:sz w:val="26"/>
          <w:szCs w:val="26"/>
        </w:rPr>
        <w:t>thể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8687"/>
      </w:tblGrid>
      <w:tr w:rsidR="002018B3" w:rsidRPr="00CF2618" w14:paraId="410D6D8D" w14:textId="77777777" w:rsidTr="00A95E19">
        <w:trPr>
          <w:tblHeader/>
          <w:jc w:val="center"/>
        </w:trPr>
        <w:tc>
          <w:tcPr>
            <w:tcW w:w="144" w:type="dxa"/>
            <w:shd w:val="clear" w:color="auto" w:fill="auto"/>
            <w:vAlign w:val="center"/>
          </w:tcPr>
          <w:p w14:paraId="4AA21385" w14:textId="77777777" w:rsidR="002018B3" w:rsidRPr="00CF2618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CF2618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0080" w:type="dxa"/>
            <w:shd w:val="clear" w:color="auto" w:fill="auto"/>
            <w:vAlign w:val="center"/>
          </w:tcPr>
          <w:p w14:paraId="46D3A929" w14:textId="77777777" w:rsidR="002018B3" w:rsidRPr="00CF2618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CF2618">
              <w:rPr>
                <w:b/>
                <w:sz w:val="26"/>
                <w:szCs w:val="26"/>
              </w:rPr>
              <w:t>NỘI DUNG YÊU CẦU</w:t>
            </w:r>
          </w:p>
        </w:tc>
      </w:tr>
      <w:tr w:rsidR="002018B3" w:rsidRPr="00CF2618" w14:paraId="455C18D6" w14:textId="77777777" w:rsidTr="00A95E19">
        <w:trPr>
          <w:jc w:val="center"/>
        </w:trPr>
        <w:tc>
          <w:tcPr>
            <w:tcW w:w="144" w:type="dxa"/>
            <w:shd w:val="clear" w:color="auto" w:fill="auto"/>
            <w:vAlign w:val="center"/>
          </w:tcPr>
          <w:p w14:paraId="3B308407" w14:textId="77777777" w:rsidR="002018B3" w:rsidRPr="00CF2618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CF2618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10080" w:type="dxa"/>
            <w:shd w:val="clear" w:color="auto" w:fill="auto"/>
            <w:vAlign w:val="center"/>
          </w:tcPr>
          <w:p w14:paraId="4F45D729" w14:textId="77777777" w:rsidR="002018B3" w:rsidRPr="00CF2618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r w:rsidRPr="00CF2618">
              <w:rPr>
                <w:b/>
                <w:sz w:val="26"/>
                <w:szCs w:val="26"/>
              </w:rPr>
              <w:t>YÊU CẦU CHUNG</w:t>
            </w:r>
          </w:p>
        </w:tc>
      </w:tr>
      <w:tr w:rsidR="002018B3" w:rsidRPr="00CF2618" w14:paraId="0374D9EB" w14:textId="77777777" w:rsidTr="00A95E19">
        <w:trPr>
          <w:jc w:val="center"/>
        </w:trPr>
        <w:tc>
          <w:tcPr>
            <w:tcW w:w="144" w:type="dxa"/>
            <w:shd w:val="clear" w:color="auto" w:fill="auto"/>
            <w:vAlign w:val="center"/>
          </w:tcPr>
          <w:p w14:paraId="79319484" w14:textId="77777777" w:rsidR="002018B3" w:rsidRPr="00CF2618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CF2618">
              <w:rPr>
                <w:sz w:val="26"/>
                <w:szCs w:val="26"/>
              </w:rPr>
              <w:t>1</w:t>
            </w:r>
          </w:p>
        </w:tc>
        <w:tc>
          <w:tcPr>
            <w:tcW w:w="10080" w:type="dxa"/>
            <w:shd w:val="clear" w:color="auto" w:fill="auto"/>
            <w:vAlign w:val="center"/>
          </w:tcPr>
          <w:p w14:paraId="7E1B96CB" w14:textId="77777777" w:rsidR="002018B3" w:rsidRPr="00CF2618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CF2618">
              <w:rPr>
                <w:sz w:val="26"/>
                <w:szCs w:val="26"/>
              </w:rPr>
              <w:t>Thiết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bị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mới</w:t>
            </w:r>
            <w:proofErr w:type="spellEnd"/>
            <w:r w:rsidRPr="00CF2618">
              <w:rPr>
                <w:sz w:val="26"/>
                <w:szCs w:val="26"/>
              </w:rPr>
              <w:t xml:space="preserve"> 100%, </w:t>
            </w:r>
            <w:proofErr w:type="spellStart"/>
            <w:r w:rsidRPr="00CF2618">
              <w:rPr>
                <w:sz w:val="26"/>
                <w:szCs w:val="26"/>
              </w:rPr>
              <w:t>sản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xuất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từ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năm</w:t>
            </w:r>
            <w:proofErr w:type="spellEnd"/>
            <w:r w:rsidRPr="00CF2618">
              <w:rPr>
                <w:sz w:val="26"/>
                <w:szCs w:val="26"/>
              </w:rPr>
              <w:t xml:space="preserve"> 2025 </w:t>
            </w:r>
            <w:proofErr w:type="spellStart"/>
            <w:r w:rsidRPr="00CF2618">
              <w:rPr>
                <w:sz w:val="26"/>
                <w:szCs w:val="26"/>
              </w:rPr>
              <w:t>trở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đi</w:t>
            </w:r>
            <w:proofErr w:type="spellEnd"/>
          </w:p>
        </w:tc>
      </w:tr>
      <w:tr w:rsidR="002018B3" w:rsidRPr="00CF2618" w14:paraId="220003D9" w14:textId="77777777" w:rsidTr="00A95E19">
        <w:trPr>
          <w:jc w:val="center"/>
        </w:trPr>
        <w:tc>
          <w:tcPr>
            <w:tcW w:w="144" w:type="dxa"/>
            <w:shd w:val="clear" w:color="auto" w:fill="auto"/>
            <w:vAlign w:val="center"/>
          </w:tcPr>
          <w:p w14:paraId="34D8BCB3" w14:textId="77777777" w:rsidR="002018B3" w:rsidRPr="00CF2618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CF2618">
              <w:rPr>
                <w:sz w:val="26"/>
                <w:szCs w:val="26"/>
              </w:rPr>
              <w:t>2</w:t>
            </w:r>
          </w:p>
        </w:tc>
        <w:tc>
          <w:tcPr>
            <w:tcW w:w="10080" w:type="dxa"/>
            <w:shd w:val="clear" w:color="auto" w:fill="auto"/>
            <w:vAlign w:val="center"/>
          </w:tcPr>
          <w:p w14:paraId="79CBFEEF" w14:textId="77777777" w:rsidR="002018B3" w:rsidRPr="00CF2618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CF2618">
              <w:rPr>
                <w:sz w:val="26"/>
                <w:szCs w:val="26"/>
              </w:rPr>
              <w:t>Nhà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sản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xuất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đạt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tiêu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chuẩn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quản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lý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chất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lượng</w:t>
            </w:r>
            <w:proofErr w:type="spellEnd"/>
            <w:r w:rsidRPr="00CF2618">
              <w:rPr>
                <w:sz w:val="26"/>
                <w:szCs w:val="26"/>
              </w:rPr>
              <w:t xml:space="preserve"> ISO 13485</w:t>
            </w:r>
          </w:p>
        </w:tc>
      </w:tr>
      <w:tr w:rsidR="002018B3" w:rsidRPr="00CF2618" w14:paraId="02E65CE0" w14:textId="77777777" w:rsidTr="00A95E19">
        <w:trPr>
          <w:jc w:val="center"/>
        </w:trPr>
        <w:tc>
          <w:tcPr>
            <w:tcW w:w="144" w:type="dxa"/>
            <w:shd w:val="clear" w:color="auto" w:fill="auto"/>
            <w:vAlign w:val="center"/>
          </w:tcPr>
          <w:p w14:paraId="75A05A65" w14:textId="77777777" w:rsidR="002018B3" w:rsidRPr="00CF2618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CF2618">
              <w:rPr>
                <w:sz w:val="26"/>
                <w:szCs w:val="26"/>
              </w:rPr>
              <w:t>3</w:t>
            </w:r>
          </w:p>
        </w:tc>
        <w:tc>
          <w:tcPr>
            <w:tcW w:w="10080" w:type="dxa"/>
            <w:shd w:val="clear" w:color="auto" w:fill="auto"/>
            <w:vAlign w:val="center"/>
          </w:tcPr>
          <w:p w14:paraId="23B8C83C" w14:textId="77777777" w:rsidR="002018B3" w:rsidRPr="00CF2618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CF2618">
              <w:rPr>
                <w:sz w:val="26"/>
                <w:szCs w:val="26"/>
              </w:rPr>
              <w:t>Nguồn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điện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sử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dụng</w:t>
            </w:r>
            <w:proofErr w:type="spellEnd"/>
            <w:r w:rsidRPr="00CF2618">
              <w:rPr>
                <w:sz w:val="26"/>
                <w:szCs w:val="26"/>
              </w:rPr>
              <w:t xml:space="preserve">: </w:t>
            </w:r>
            <w:proofErr w:type="spellStart"/>
            <w:r w:rsidRPr="00CF2618">
              <w:rPr>
                <w:sz w:val="26"/>
                <w:szCs w:val="26"/>
              </w:rPr>
              <w:t>Phù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hợp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với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điện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áp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sử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dụng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tại</w:t>
            </w:r>
            <w:proofErr w:type="spellEnd"/>
            <w:r w:rsidRPr="00CF2618">
              <w:rPr>
                <w:sz w:val="26"/>
                <w:szCs w:val="26"/>
              </w:rPr>
              <w:t xml:space="preserve"> Việt Nam</w:t>
            </w:r>
          </w:p>
        </w:tc>
      </w:tr>
      <w:tr w:rsidR="002018B3" w:rsidRPr="00CF2618" w14:paraId="556CCAB4" w14:textId="77777777" w:rsidTr="00A95E19">
        <w:trPr>
          <w:jc w:val="center"/>
        </w:trPr>
        <w:tc>
          <w:tcPr>
            <w:tcW w:w="144" w:type="dxa"/>
            <w:shd w:val="clear" w:color="auto" w:fill="auto"/>
            <w:vAlign w:val="center"/>
          </w:tcPr>
          <w:p w14:paraId="5A859DE5" w14:textId="77777777" w:rsidR="002018B3" w:rsidRPr="00CF2618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CF2618">
              <w:rPr>
                <w:sz w:val="26"/>
                <w:szCs w:val="26"/>
              </w:rPr>
              <w:t>4</w:t>
            </w:r>
          </w:p>
        </w:tc>
        <w:tc>
          <w:tcPr>
            <w:tcW w:w="10080" w:type="dxa"/>
            <w:shd w:val="clear" w:color="auto" w:fill="auto"/>
            <w:vAlign w:val="center"/>
          </w:tcPr>
          <w:p w14:paraId="53072D97" w14:textId="77777777" w:rsidR="002018B3" w:rsidRPr="00CF2618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CF2618">
              <w:rPr>
                <w:sz w:val="26"/>
                <w:szCs w:val="26"/>
              </w:rPr>
              <w:t>Xuất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xứ</w:t>
            </w:r>
            <w:proofErr w:type="spellEnd"/>
            <w:r w:rsidRPr="00CF2618">
              <w:rPr>
                <w:sz w:val="26"/>
                <w:szCs w:val="26"/>
              </w:rPr>
              <w:t xml:space="preserve"> (</w:t>
            </w:r>
            <w:proofErr w:type="spellStart"/>
            <w:r w:rsidRPr="00CF2618">
              <w:rPr>
                <w:sz w:val="26"/>
                <w:szCs w:val="26"/>
              </w:rPr>
              <w:t>máy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chính</w:t>
            </w:r>
            <w:proofErr w:type="spellEnd"/>
            <w:r w:rsidRPr="00CF2618">
              <w:rPr>
                <w:sz w:val="26"/>
                <w:szCs w:val="26"/>
              </w:rPr>
              <w:t xml:space="preserve">): G7 </w:t>
            </w:r>
            <w:proofErr w:type="spellStart"/>
            <w:r w:rsidRPr="00CF2618">
              <w:rPr>
                <w:sz w:val="26"/>
                <w:szCs w:val="26"/>
              </w:rPr>
              <w:t>hoặc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châu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Âu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hoặc</w:t>
            </w:r>
            <w:proofErr w:type="spellEnd"/>
            <w:r w:rsidRPr="00CF2618">
              <w:rPr>
                <w:sz w:val="26"/>
                <w:szCs w:val="26"/>
              </w:rPr>
              <w:t xml:space="preserve"> OECD</w:t>
            </w:r>
          </w:p>
        </w:tc>
      </w:tr>
      <w:tr w:rsidR="002018B3" w:rsidRPr="00CF2618" w14:paraId="4EA0D5BF" w14:textId="77777777" w:rsidTr="00A95E19">
        <w:trPr>
          <w:jc w:val="center"/>
        </w:trPr>
        <w:tc>
          <w:tcPr>
            <w:tcW w:w="144" w:type="dxa"/>
            <w:shd w:val="clear" w:color="auto" w:fill="auto"/>
            <w:vAlign w:val="center"/>
          </w:tcPr>
          <w:p w14:paraId="49A934DB" w14:textId="77777777" w:rsidR="002018B3" w:rsidRPr="00CF2618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CF2618"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10080" w:type="dxa"/>
            <w:shd w:val="clear" w:color="auto" w:fill="auto"/>
            <w:vAlign w:val="center"/>
          </w:tcPr>
          <w:p w14:paraId="7B5D8AC0" w14:textId="77777777" w:rsidR="002018B3" w:rsidRPr="00CF2618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r w:rsidRPr="00CF2618">
              <w:rPr>
                <w:b/>
                <w:sz w:val="26"/>
                <w:szCs w:val="26"/>
              </w:rPr>
              <w:t>YÊU CẦU CẤU HÌNH</w:t>
            </w:r>
          </w:p>
        </w:tc>
      </w:tr>
      <w:tr w:rsidR="002018B3" w:rsidRPr="00CF2618" w14:paraId="11344219" w14:textId="77777777" w:rsidTr="00A95E19">
        <w:trPr>
          <w:jc w:val="center"/>
        </w:trPr>
        <w:tc>
          <w:tcPr>
            <w:tcW w:w="144" w:type="dxa"/>
            <w:shd w:val="clear" w:color="auto" w:fill="auto"/>
            <w:vAlign w:val="center"/>
          </w:tcPr>
          <w:p w14:paraId="0B34CCBE" w14:textId="77777777" w:rsidR="002018B3" w:rsidRPr="00CF2618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80" w:type="dxa"/>
            <w:shd w:val="clear" w:color="auto" w:fill="auto"/>
            <w:vAlign w:val="center"/>
          </w:tcPr>
          <w:p w14:paraId="039F4C06" w14:textId="77777777" w:rsidR="002018B3" w:rsidRPr="00CF2618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CF2618">
              <w:rPr>
                <w:b/>
                <w:sz w:val="26"/>
                <w:szCs w:val="26"/>
              </w:rPr>
              <w:t>Máy</w:t>
            </w:r>
            <w:proofErr w:type="spellEnd"/>
            <w:r w:rsidRPr="00CF261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b/>
                <w:sz w:val="26"/>
                <w:szCs w:val="26"/>
              </w:rPr>
              <w:t>đo</w:t>
            </w:r>
            <w:proofErr w:type="spellEnd"/>
            <w:r w:rsidRPr="00CF261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b/>
                <w:sz w:val="26"/>
                <w:szCs w:val="26"/>
              </w:rPr>
              <w:t>thành</w:t>
            </w:r>
            <w:proofErr w:type="spellEnd"/>
            <w:r w:rsidRPr="00CF261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b/>
                <w:sz w:val="26"/>
                <w:szCs w:val="26"/>
              </w:rPr>
              <w:t>phần</w:t>
            </w:r>
            <w:proofErr w:type="spellEnd"/>
            <w:r w:rsidRPr="00CF261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b/>
                <w:sz w:val="26"/>
                <w:szCs w:val="26"/>
              </w:rPr>
              <w:t>cơ</w:t>
            </w:r>
            <w:proofErr w:type="spellEnd"/>
            <w:r w:rsidRPr="00CF261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b/>
                <w:sz w:val="26"/>
                <w:szCs w:val="26"/>
              </w:rPr>
              <w:t>thể</w:t>
            </w:r>
            <w:proofErr w:type="spellEnd"/>
            <w:r w:rsidRPr="00CF261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b/>
                <w:sz w:val="26"/>
                <w:szCs w:val="26"/>
              </w:rPr>
              <w:t>kèm</w:t>
            </w:r>
            <w:proofErr w:type="spellEnd"/>
            <w:r w:rsidRPr="00CF261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b/>
                <w:sz w:val="26"/>
                <w:szCs w:val="26"/>
              </w:rPr>
              <w:t>phụ</w:t>
            </w:r>
            <w:proofErr w:type="spellEnd"/>
            <w:r w:rsidRPr="00CF261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b/>
                <w:sz w:val="26"/>
                <w:szCs w:val="26"/>
              </w:rPr>
              <w:t>kiện</w:t>
            </w:r>
            <w:proofErr w:type="spellEnd"/>
            <w:r w:rsidRPr="00CF261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b/>
                <w:sz w:val="26"/>
                <w:szCs w:val="26"/>
              </w:rPr>
              <w:t>tiêu</w:t>
            </w:r>
            <w:proofErr w:type="spellEnd"/>
            <w:r w:rsidRPr="00CF261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b/>
                <w:sz w:val="26"/>
                <w:szCs w:val="26"/>
              </w:rPr>
              <w:t>chuẩn</w:t>
            </w:r>
            <w:proofErr w:type="spellEnd"/>
            <w:r w:rsidRPr="00CF2618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CF2618">
              <w:rPr>
                <w:b/>
                <w:sz w:val="26"/>
                <w:szCs w:val="26"/>
              </w:rPr>
              <w:t>tối</w:t>
            </w:r>
            <w:proofErr w:type="spellEnd"/>
            <w:r w:rsidRPr="00CF261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b/>
                <w:sz w:val="26"/>
                <w:szCs w:val="26"/>
              </w:rPr>
              <w:t>thiểu</w:t>
            </w:r>
            <w:proofErr w:type="spellEnd"/>
            <w:r w:rsidRPr="00CF261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b/>
                <w:sz w:val="26"/>
                <w:szCs w:val="26"/>
              </w:rPr>
              <w:t>gồm</w:t>
            </w:r>
            <w:proofErr w:type="spellEnd"/>
            <w:r w:rsidRPr="00CF2618">
              <w:rPr>
                <w:b/>
                <w:sz w:val="26"/>
                <w:szCs w:val="26"/>
              </w:rPr>
              <w:t>:</w:t>
            </w:r>
          </w:p>
        </w:tc>
      </w:tr>
      <w:tr w:rsidR="002018B3" w:rsidRPr="00CF2618" w14:paraId="3311898B" w14:textId="77777777" w:rsidTr="00A95E19">
        <w:trPr>
          <w:jc w:val="center"/>
        </w:trPr>
        <w:tc>
          <w:tcPr>
            <w:tcW w:w="144" w:type="dxa"/>
            <w:shd w:val="clear" w:color="auto" w:fill="auto"/>
            <w:vAlign w:val="center"/>
          </w:tcPr>
          <w:p w14:paraId="1CD86A3D" w14:textId="77777777" w:rsidR="002018B3" w:rsidRPr="00CF2618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CF2618">
              <w:rPr>
                <w:sz w:val="26"/>
                <w:szCs w:val="26"/>
              </w:rPr>
              <w:t>1</w:t>
            </w:r>
          </w:p>
        </w:tc>
        <w:tc>
          <w:tcPr>
            <w:tcW w:w="10080" w:type="dxa"/>
            <w:shd w:val="clear" w:color="auto" w:fill="auto"/>
            <w:vAlign w:val="center"/>
          </w:tcPr>
          <w:p w14:paraId="35705FA2" w14:textId="77777777" w:rsidR="002018B3" w:rsidRPr="00CF2618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CF2618">
              <w:rPr>
                <w:sz w:val="26"/>
                <w:szCs w:val="26"/>
              </w:rPr>
              <w:t>Máy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chính</w:t>
            </w:r>
            <w:proofErr w:type="spellEnd"/>
            <w:r w:rsidRPr="00CF2618">
              <w:rPr>
                <w:sz w:val="26"/>
                <w:szCs w:val="26"/>
              </w:rPr>
              <w:t xml:space="preserve">: </w:t>
            </w:r>
            <w:proofErr w:type="spellStart"/>
            <w:r w:rsidRPr="00CF2618">
              <w:rPr>
                <w:sz w:val="26"/>
                <w:szCs w:val="26"/>
              </w:rPr>
              <w:t>Máy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đo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thành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phần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cơ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thể</w:t>
            </w:r>
            <w:proofErr w:type="spellEnd"/>
            <w:r w:rsidRPr="00CF2618">
              <w:rPr>
                <w:sz w:val="26"/>
                <w:szCs w:val="26"/>
              </w:rPr>
              <w:t xml:space="preserve">: 01 </w:t>
            </w:r>
            <w:proofErr w:type="spellStart"/>
            <w:r w:rsidRPr="00CF2618">
              <w:rPr>
                <w:sz w:val="26"/>
                <w:szCs w:val="26"/>
              </w:rPr>
              <w:t>cái</w:t>
            </w:r>
            <w:proofErr w:type="spellEnd"/>
          </w:p>
        </w:tc>
      </w:tr>
      <w:tr w:rsidR="002018B3" w:rsidRPr="00CF2618" w14:paraId="55415F4A" w14:textId="77777777" w:rsidTr="00A95E19">
        <w:trPr>
          <w:jc w:val="center"/>
        </w:trPr>
        <w:tc>
          <w:tcPr>
            <w:tcW w:w="144" w:type="dxa"/>
            <w:shd w:val="clear" w:color="auto" w:fill="auto"/>
            <w:vAlign w:val="center"/>
          </w:tcPr>
          <w:p w14:paraId="42D65C1C" w14:textId="77777777" w:rsidR="002018B3" w:rsidRPr="00CF2618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CF2618">
              <w:rPr>
                <w:sz w:val="26"/>
                <w:szCs w:val="26"/>
              </w:rPr>
              <w:t>2</w:t>
            </w:r>
          </w:p>
        </w:tc>
        <w:tc>
          <w:tcPr>
            <w:tcW w:w="10080" w:type="dxa"/>
            <w:shd w:val="clear" w:color="auto" w:fill="auto"/>
            <w:vAlign w:val="center"/>
          </w:tcPr>
          <w:p w14:paraId="34986402" w14:textId="77777777" w:rsidR="002018B3" w:rsidRPr="00CF2618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CF2618">
              <w:rPr>
                <w:sz w:val="26"/>
                <w:szCs w:val="26"/>
              </w:rPr>
              <w:t>Phần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mềm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quản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lý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dữ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liệu</w:t>
            </w:r>
            <w:proofErr w:type="spellEnd"/>
            <w:r w:rsidRPr="00CF2618">
              <w:rPr>
                <w:sz w:val="26"/>
                <w:szCs w:val="26"/>
              </w:rPr>
              <w:t xml:space="preserve">: 01 </w:t>
            </w:r>
            <w:proofErr w:type="spellStart"/>
            <w:r w:rsidRPr="00CF2618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F2618" w14:paraId="4936DEA0" w14:textId="77777777" w:rsidTr="00A95E19">
        <w:trPr>
          <w:jc w:val="center"/>
        </w:trPr>
        <w:tc>
          <w:tcPr>
            <w:tcW w:w="144" w:type="dxa"/>
            <w:shd w:val="clear" w:color="auto" w:fill="auto"/>
            <w:vAlign w:val="center"/>
          </w:tcPr>
          <w:p w14:paraId="47F18D6C" w14:textId="77777777" w:rsidR="002018B3" w:rsidRPr="00CF2618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CF2618">
              <w:rPr>
                <w:sz w:val="26"/>
                <w:szCs w:val="26"/>
              </w:rPr>
              <w:t>3</w:t>
            </w:r>
          </w:p>
        </w:tc>
        <w:tc>
          <w:tcPr>
            <w:tcW w:w="10080" w:type="dxa"/>
            <w:shd w:val="clear" w:color="auto" w:fill="auto"/>
            <w:vAlign w:val="center"/>
          </w:tcPr>
          <w:p w14:paraId="18CB4586" w14:textId="77777777" w:rsidR="002018B3" w:rsidRPr="00CF2618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CF2618">
              <w:rPr>
                <w:sz w:val="26"/>
                <w:szCs w:val="26"/>
              </w:rPr>
              <w:t>Phụ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kiện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tiêu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chuẩn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kèm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theo</w:t>
            </w:r>
            <w:proofErr w:type="spellEnd"/>
            <w:r w:rsidRPr="00CF2618">
              <w:rPr>
                <w:sz w:val="26"/>
                <w:szCs w:val="26"/>
              </w:rPr>
              <w:t xml:space="preserve">: 01 </w:t>
            </w:r>
            <w:proofErr w:type="spellStart"/>
            <w:r w:rsidRPr="00CF2618">
              <w:rPr>
                <w:sz w:val="26"/>
                <w:szCs w:val="26"/>
              </w:rPr>
              <w:t>bộ</w:t>
            </w:r>
            <w:proofErr w:type="spellEnd"/>
            <w:r w:rsidRPr="00CF2618">
              <w:rPr>
                <w:sz w:val="26"/>
                <w:szCs w:val="26"/>
              </w:rPr>
              <w:t xml:space="preserve">, </w:t>
            </w:r>
            <w:proofErr w:type="spellStart"/>
            <w:r w:rsidRPr="00CF2618">
              <w:rPr>
                <w:sz w:val="26"/>
                <w:szCs w:val="26"/>
              </w:rPr>
              <w:t>tối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thiểu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gồm</w:t>
            </w:r>
            <w:proofErr w:type="spellEnd"/>
            <w:r w:rsidRPr="00CF2618">
              <w:rPr>
                <w:sz w:val="26"/>
                <w:szCs w:val="26"/>
              </w:rPr>
              <w:t>:</w:t>
            </w:r>
          </w:p>
        </w:tc>
      </w:tr>
      <w:tr w:rsidR="002018B3" w:rsidRPr="00CF2618" w14:paraId="6AA1982E" w14:textId="77777777" w:rsidTr="00A95E19">
        <w:trPr>
          <w:jc w:val="center"/>
        </w:trPr>
        <w:tc>
          <w:tcPr>
            <w:tcW w:w="144" w:type="dxa"/>
            <w:shd w:val="clear" w:color="auto" w:fill="auto"/>
            <w:vAlign w:val="center"/>
          </w:tcPr>
          <w:p w14:paraId="59077BC3" w14:textId="77777777" w:rsidR="002018B3" w:rsidRPr="00CF2618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80" w:type="dxa"/>
            <w:shd w:val="clear" w:color="auto" w:fill="auto"/>
            <w:vAlign w:val="center"/>
          </w:tcPr>
          <w:p w14:paraId="0F23C74D" w14:textId="77777777" w:rsidR="002018B3" w:rsidRPr="00CF2618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r w:rsidRPr="00CF2618">
              <w:rPr>
                <w:sz w:val="26"/>
                <w:szCs w:val="26"/>
              </w:rPr>
              <w:t xml:space="preserve">Các </w:t>
            </w:r>
            <w:proofErr w:type="spellStart"/>
            <w:r w:rsidRPr="00CF2618">
              <w:rPr>
                <w:sz w:val="26"/>
                <w:szCs w:val="26"/>
              </w:rPr>
              <w:t>điện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cực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tiêu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chuẩn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kèm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theo</w:t>
            </w:r>
            <w:proofErr w:type="spellEnd"/>
            <w:r w:rsidRPr="00CF2618">
              <w:rPr>
                <w:sz w:val="26"/>
                <w:szCs w:val="26"/>
              </w:rPr>
              <w:t xml:space="preserve">: 01 </w:t>
            </w:r>
            <w:proofErr w:type="spellStart"/>
            <w:r w:rsidRPr="00CF2618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F2618" w14:paraId="2D51886E" w14:textId="77777777" w:rsidTr="00A95E19">
        <w:trPr>
          <w:jc w:val="center"/>
        </w:trPr>
        <w:tc>
          <w:tcPr>
            <w:tcW w:w="144" w:type="dxa"/>
            <w:shd w:val="clear" w:color="auto" w:fill="auto"/>
            <w:vAlign w:val="center"/>
          </w:tcPr>
          <w:p w14:paraId="54581A4A" w14:textId="77777777" w:rsidR="002018B3" w:rsidRPr="00CF2618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80" w:type="dxa"/>
            <w:shd w:val="clear" w:color="auto" w:fill="auto"/>
            <w:vAlign w:val="center"/>
          </w:tcPr>
          <w:p w14:paraId="52F57335" w14:textId="77777777" w:rsidR="002018B3" w:rsidRPr="00CF2618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CF2618">
              <w:rPr>
                <w:sz w:val="26"/>
                <w:szCs w:val="26"/>
              </w:rPr>
              <w:t>Túi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đựng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máy</w:t>
            </w:r>
            <w:proofErr w:type="spellEnd"/>
            <w:r w:rsidRPr="00CF2618">
              <w:rPr>
                <w:sz w:val="26"/>
                <w:szCs w:val="26"/>
              </w:rPr>
              <w:t xml:space="preserve">: 01 </w:t>
            </w:r>
            <w:proofErr w:type="spellStart"/>
            <w:r w:rsidRPr="00CF2618">
              <w:rPr>
                <w:sz w:val="26"/>
                <w:szCs w:val="26"/>
              </w:rPr>
              <w:t>cái</w:t>
            </w:r>
            <w:proofErr w:type="spellEnd"/>
          </w:p>
        </w:tc>
      </w:tr>
      <w:tr w:rsidR="002018B3" w:rsidRPr="00CF2618" w14:paraId="533B6BE9" w14:textId="77777777" w:rsidTr="00A95E19">
        <w:trPr>
          <w:jc w:val="center"/>
        </w:trPr>
        <w:tc>
          <w:tcPr>
            <w:tcW w:w="144" w:type="dxa"/>
            <w:shd w:val="clear" w:color="auto" w:fill="auto"/>
            <w:vAlign w:val="center"/>
          </w:tcPr>
          <w:p w14:paraId="2BEBA513" w14:textId="77777777" w:rsidR="002018B3" w:rsidRPr="00CF2618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80" w:type="dxa"/>
            <w:shd w:val="clear" w:color="auto" w:fill="auto"/>
            <w:vAlign w:val="center"/>
          </w:tcPr>
          <w:p w14:paraId="0A289DD3" w14:textId="77777777" w:rsidR="002018B3" w:rsidRPr="00CF2618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r w:rsidRPr="00CF2618">
              <w:rPr>
                <w:sz w:val="26"/>
                <w:szCs w:val="26"/>
              </w:rPr>
              <w:t xml:space="preserve">Pin </w:t>
            </w:r>
            <w:proofErr w:type="spellStart"/>
            <w:r w:rsidRPr="00CF2618">
              <w:rPr>
                <w:sz w:val="26"/>
                <w:szCs w:val="26"/>
              </w:rPr>
              <w:t>dự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trữ</w:t>
            </w:r>
            <w:proofErr w:type="spellEnd"/>
            <w:r w:rsidRPr="00CF2618">
              <w:rPr>
                <w:sz w:val="26"/>
                <w:szCs w:val="26"/>
              </w:rPr>
              <w:t xml:space="preserve">: 01 </w:t>
            </w:r>
            <w:proofErr w:type="spellStart"/>
            <w:r w:rsidRPr="00CF2618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F2618" w14:paraId="6080F8AA" w14:textId="77777777" w:rsidTr="00A95E19">
        <w:trPr>
          <w:jc w:val="center"/>
        </w:trPr>
        <w:tc>
          <w:tcPr>
            <w:tcW w:w="144" w:type="dxa"/>
            <w:shd w:val="clear" w:color="auto" w:fill="auto"/>
            <w:vAlign w:val="center"/>
          </w:tcPr>
          <w:p w14:paraId="29A7B5B1" w14:textId="77777777" w:rsidR="002018B3" w:rsidRPr="00CF2618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80" w:type="dxa"/>
            <w:shd w:val="clear" w:color="auto" w:fill="auto"/>
            <w:vAlign w:val="center"/>
          </w:tcPr>
          <w:p w14:paraId="21F21E4B" w14:textId="77777777" w:rsidR="002018B3" w:rsidRPr="00CF2618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CF2618">
              <w:rPr>
                <w:sz w:val="26"/>
                <w:szCs w:val="26"/>
              </w:rPr>
              <w:t>Máy</w:t>
            </w:r>
            <w:proofErr w:type="spellEnd"/>
            <w:r w:rsidRPr="00CF2618">
              <w:rPr>
                <w:sz w:val="26"/>
                <w:szCs w:val="26"/>
              </w:rPr>
              <w:t xml:space="preserve"> in </w:t>
            </w:r>
            <w:proofErr w:type="spellStart"/>
            <w:r w:rsidRPr="00CF2618">
              <w:rPr>
                <w:sz w:val="26"/>
                <w:szCs w:val="26"/>
              </w:rPr>
              <w:t>kết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quả</w:t>
            </w:r>
            <w:proofErr w:type="spellEnd"/>
            <w:r w:rsidRPr="00CF2618">
              <w:rPr>
                <w:sz w:val="26"/>
                <w:szCs w:val="26"/>
              </w:rPr>
              <w:t xml:space="preserve">: 01 </w:t>
            </w:r>
            <w:proofErr w:type="spellStart"/>
            <w:r w:rsidRPr="00CF2618">
              <w:rPr>
                <w:sz w:val="26"/>
                <w:szCs w:val="26"/>
              </w:rPr>
              <w:t>cái</w:t>
            </w:r>
            <w:proofErr w:type="spellEnd"/>
          </w:p>
        </w:tc>
      </w:tr>
      <w:tr w:rsidR="002018B3" w:rsidRPr="00CF2618" w14:paraId="5CF6E111" w14:textId="77777777" w:rsidTr="00A95E19">
        <w:trPr>
          <w:jc w:val="center"/>
        </w:trPr>
        <w:tc>
          <w:tcPr>
            <w:tcW w:w="144" w:type="dxa"/>
            <w:shd w:val="clear" w:color="auto" w:fill="auto"/>
            <w:vAlign w:val="center"/>
          </w:tcPr>
          <w:p w14:paraId="4ED06E4B" w14:textId="77777777" w:rsidR="002018B3" w:rsidRPr="00CF2618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CF2618">
              <w:rPr>
                <w:sz w:val="26"/>
                <w:szCs w:val="26"/>
              </w:rPr>
              <w:t>4</w:t>
            </w:r>
          </w:p>
        </w:tc>
        <w:tc>
          <w:tcPr>
            <w:tcW w:w="10080" w:type="dxa"/>
            <w:shd w:val="clear" w:color="auto" w:fill="auto"/>
            <w:vAlign w:val="center"/>
          </w:tcPr>
          <w:p w14:paraId="2D24199A" w14:textId="77777777" w:rsidR="002018B3" w:rsidRPr="00CF2618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r w:rsidRPr="00CF2618">
              <w:rPr>
                <w:sz w:val="26"/>
                <w:szCs w:val="26"/>
              </w:rPr>
              <w:t xml:space="preserve">Tài </w:t>
            </w:r>
            <w:proofErr w:type="spellStart"/>
            <w:r w:rsidRPr="00CF2618">
              <w:rPr>
                <w:sz w:val="26"/>
                <w:szCs w:val="26"/>
              </w:rPr>
              <w:t>liệu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hướng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dẫn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sử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dụng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tiếng</w:t>
            </w:r>
            <w:proofErr w:type="spellEnd"/>
            <w:r w:rsidRPr="00CF2618">
              <w:rPr>
                <w:sz w:val="26"/>
                <w:szCs w:val="26"/>
              </w:rPr>
              <w:t xml:space="preserve"> Việt </w:t>
            </w:r>
            <w:proofErr w:type="spellStart"/>
            <w:r w:rsidRPr="00CF2618">
              <w:rPr>
                <w:sz w:val="26"/>
                <w:szCs w:val="26"/>
              </w:rPr>
              <w:t>và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tiếng</w:t>
            </w:r>
            <w:proofErr w:type="spellEnd"/>
            <w:r w:rsidRPr="00CF2618">
              <w:rPr>
                <w:sz w:val="26"/>
                <w:szCs w:val="26"/>
              </w:rPr>
              <w:t xml:space="preserve"> Anh: 01 </w:t>
            </w:r>
            <w:proofErr w:type="spellStart"/>
            <w:r w:rsidRPr="00CF2618">
              <w:rPr>
                <w:sz w:val="26"/>
                <w:szCs w:val="26"/>
              </w:rPr>
              <w:t>bộ</w:t>
            </w:r>
            <w:proofErr w:type="spellEnd"/>
          </w:p>
        </w:tc>
      </w:tr>
      <w:tr w:rsidR="002018B3" w:rsidRPr="00CF2618" w14:paraId="0CB35649" w14:textId="77777777" w:rsidTr="00A95E19">
        <w:trPr>
          <w:jc w:val="center"/>
        </w:trPr>
        <w:tc>
          <w:tcPr>
            <w:tcW w:w="144" w:type="dxa"/>
            <w:shd w:val="clear" w:color="auto" w:fill="auto"/>
            <w:vAlign w:val="center"/>
          </w:tcPr>
          <w:p w14:paraId="062524E4" w14:textId="77777777" w:rsidR="002018B3" w:rsidRPr="00CF2618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CF2618"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10080" w:type="dxa"/>
            <w:shd w:val="clear" w:color="auto" w:fill="auto"/>
            <w:vAlign w:val="center"/>
          </w:tcPr>
          <w:p w14:paraId="5A04FEE4" w14:textId="77777777" w:rsidR="002018B3" w:rsidRPr="00CF2618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r w:rsidRPr="00CF2618">
              <w:rPr>
                <w:b/>
                <w:sz w:val="26"/>
                <w:szCs w:val="26"/>
              </w:rPr>
              <w:t>YÊU CẦU CHỈ TIÊU KỸ THUẬT</w:t>
            </w:r>
          </w:p>
        </w:tc>
      </w:tr>
      <w:tr w:rsidR="002018B3" w:rsidRPr="00CF2618" w14:paraId="3628D85F" w14:textId="77777777" w:rsidTr="00A95E19">
        <w:trPr>
          <w:jc w:val="center"/>
        </w:trPr>
        <w:tc>
          <w:tcPr>
            <w:tcW w:w="144" w:type="dxa"/>
            <w:shd w:val="clear" w:color="auto" w:fill="auto"/>
            <w:vAlign w:val="center"/>
          </w:tcPr>
          <w:p w14:paraId="5701DFBF" w14:textId="77777777" w:rsidR="002018B3" w:rsidRPr="00CF2618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80" w:type="dxa"/>
            <w:shd w:val="clear" w:color="auto" w:fill="auto"/>
            <w:vAlign w:val="center"/>
          </w:tcPr>
          <w:p w14:paraId="7DF1892F" w14:textId="77777777" w:rsidR="002018B3" w:rsidRPr="00CF2618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CF2618">
              <w:rPr>
                <w:sz w:val="26"/>
                <w:szCs w:val="26"/>
              </w:rPr>
              <w:t>Máy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có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thể</w:t>
            </w:r>
            <w:proofErr w:type="spellEnd"/>
            <w:r w:rsidRPr="00CF2618">
              <w:rPr>
                <w:sz w:val="26"/>
                <w:szCs w:val="26"/>
              </w:rPr>
              <w:t xml:space="preserve"> di </w:t>
            </w:r>
            <w:proofErr w:type="spellStart"/>
            <w:r w:rsidRPr="00CF2618">
              <w:rPr>
                <w:sz w:val="26"/>
                <w:szCs w:val="26"/>
              </w:rPr>
              <w:t>chuyển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được</w:t>
            </w:r>
            <w:proofErr w:type="spellEnd"/>
            <w:r w:rsidRPr="00CF2618">
              <w:rPr>
                <w:sz w:val="26"/>
                <w:szCs w:val="26"/>
              </w:rPr>
              <w:br/>
            </w:r>
            <w:proofErr w:type="spellStart"/>
            <w:r w:rsidRPr="00CF2618">
              <w:rPr>
                <w:sz w:val="26"/>
                <w:szCs w:val="26"/>
              </w:rPr>
              <w:t>Có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thể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đo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được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cho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bệnh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nhân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không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đứng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được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hoặc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mất</w:t>
            </w:r>
            <w:proofErr w:type="spellEnd"/>
            <w:r w:rsidRPr="00CF2618">
              <w:rPr>
                <w:sz w:val="26"/>
                <w:szCs w:val="26"/>
              </w:rPr>
              <w:t xml:space="preserve"> chi</w:t>
            </w:r>
          </w:p>
        </w:tc>
      </w:tr>
      <w:tr w:rsidR="002018B3" w:rsidRPr="00CF2618" w14:paraId="18AE04C7" w14:textId="77777777" w:rsidTr="00A95E19">
        <w:trPr>
          <w:jc w:val="center"/>
        </w:trPr>
        <w:tc>
          <w:tcPr>
            <w:tcW w:w="144" w:type="dxa"/>
            <w:shd w:val="clear" w:color="auto" w:fill="auto"/>
            <w:vAlign w:val="center"/>
          </w:tcPr>
          <w:p w14:paraId="58017792" w14:textId="77777777" w:rsidR="002018B3" w:rsidRPr="00CF2618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80" w:type="dxa"/>
            <w:shd w:val="clear" w:color="auto" w:fill="auto"/>
            <w:vAlign w:val="center"/>
          </w:tcPr>
          <w:p w14:paraId="4B550BAF" w14:textId="77777777" w:rsidR="002018B3" w:rsidRPr="00CF2618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CF2618">
              <w:rPr>
                <w:sz w:val="26"/>
                <w:szCs w:val="26"/>
              </w:rPr>
              <w:t>Mục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đích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sử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dụng</w:t>
            </w:r>
            <w:proofErr w:type="spellEnd"/>
            <w:r w:rsidRPr="00CF2618">
              <w:rPr>
                <w:sz w:val="26"/>
                <w:szCs w:val="26"/>
              </w:rPr>
              <w:t xml:space="preserve">: </w:t>
            </w:r>
            <w:proofErr w:type="spellStart"/>
            <w:r w:rsidRPr="00CF2618">
              <w:rPr>
                <w:sz w:val="26"/>
                <w:szCs w:val="26"/>
              </w:rPr>
              <w:t>xác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định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thành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phần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cơ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thể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người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bệnh</w:t>
            </w:r>
            <w:proofErr w:type="spellEnd"/>
          </w:p>
        </w:tc>
      </w:tr>
      <w:tr w:rsidR="002018B3" w:rsidRPr="00CF2618" w14:paraId="1D1362C5" w14:textId="77777777" w:rsidTr="00A95E19">
        <w:trPr>
          <w:jc w:val="center"/>
        </w:trPr>
        <w:tc>
          <w:tcPr>
            <w:tcW w:w="144" w:type="dxa"/>
            <w:shd w:val="clear" w:color="auto" w:fill="auto"/>
            <w:vAlign w:val="center"/>
          </w:tcPr>
          <w:p w14:paraId="66FA15B7" w14:textId="77777777" w:rsidR="002018B3" w:rsidRPr="00CF2618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80" w:type="dxa"/>
            <w:shd w:val="clear" w:color="auto" w:fill="auto"/>
            <w:vAlign w:val="center"/>
          </w:tcPr>
          <w:p w14:paraId="231FFC00" w14:textId="77777777" w:rsidR="002018B3" w:rsidRPr="00CF2618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CF2618">
              <w:rPr>
                <w:sz w:val="26"/>
                <w:szCs w:val="26"/>
              </w:rPr>
              <w:t>Phân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tích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thành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phần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cơ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thể</w:t>
            </w:r>
            <w:proofErr w:type="spellEnd"/>
            <w:r w:rsidRPr="00CF2618">
              <w:rPr>
                <w:sz w:val="26"/>
                <w:szCs w:val="26"/>
              </w:rPr>
              <w:t xml:space="preserve"> (</w:t>
            </w:r>
            <w:proofErr w:type="spellStart"/>
            <w:r w:rsidRPr="00CF2618">
              <w:rPr>
                <w:sz w:val="26"/>
                <w:szCs w:val="26"/>
              </w:rPr>
              <w:t>phân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tích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cân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nặng</w:t>
            </w:r>
            <w:proofErr w:type="spellEnd"/>
            <w:r w:rsidRPr="00CF2618">
              <w:rPr>
                <w:sz w:val="26"/>
                <w:szCs w:val="26"/>
              </w:rPr>
              <w:t xml:space="preserve">, protein, </w:t>
            </w:r>
            <w:proofErr w:type="spellStart"/>
            <w:r w:rsidRPr="00CF2618">
              <w:rPr>
                <w:sz w:val="26"/>
                <w:szCs w:val="26"/>
              </w:rPr>
              <w:t>lượng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nước</w:t>
            </w:r>
            <w:proofErr w:type="spellEnd"/>
            <w:r w:rsidRPr="00CF2618">
              <w:rPr>
                <w:sz w:val="26"/>
                <w:szCs w:val="26"/>
              </w:rPr>
              <w:t xml:space="preserve">, </w:t>
            </w:r>
            <w:proofErr w:type="spellStart"/>
            <w:r w:rsidRPr="00CF2618">
              <w:rPr>
                <w:sz w:val="26"/>
                <w:szCs w:val="26"/>
              </w:rPr>
              <w:t>tổng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lượng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mỡ</w:t>
            </w:r>
            <w:proofErr w:type="spellEnd"/>
            <w:r w:rsidRPr="00CF2618">
              <w:rPr>
                <w:sz w:val="26"/>
                <w:szCs w:val="26"/>
              </w:rPr>
              <w:t>)</w:t>
            </w:r>
          </w:p>
        </w:tc>
      </w:tr>
      <w:tr w:rsidR="002018B3" w:rsidRPr="00CF2618" w14:paraId="0C1A587D" w14:textId="77777777" w:rsidTr="00A95E19">
        <w:trPr>
          <w:jc w:val="center"/>
        </w:trPr>
        <w:tc>
          <w:tcPr>
            <w:tcW w:w="144" w:type="dxa"/>
            <w:shd w:val="clear" w:color="auto" w:fill="auto"/>
            <w:vAlign w:val="center"/>
          </w:tcPr>
          <w:p w14:paraId="0BC0E015" w14:textId="77777777" w:rsidR="002018B3" w:rsidRPr="00CF2618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80" w:type="dxa"/>
            <w:shd w:val="clear" w:color="auto" w:fill="auto"/>
            <w:vAlign w:val="center"/>
          </w:tcPr>
          <w:p w14:paraId="0161482B" w14:textId="77777777" w:rsidR="002018B3" w:rsidRPr="00CF2618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CF2618">
              <w:rPr>
                <w:sz w:val="26"/>
                <w:szCs w:val="26"/>
              </w:rPr>
              <w:t>Phân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tích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cơ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mỡ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từng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phần</w:t>
            </w:r>
            <w:proofErr w:type="spellEnd"/>
          </w:p>
        </w:tc>
      </w:tr>
      <w:tr w:rsidR="002018B3" w:rsidRPr="00CF2618" w14:paraId="4D902018" w14:textId="77777777" w:rsidTr="00A95E19">
        <w:trPr>
          <w:jc w:val="center"/>
        </w:trPr>
        <w:tc>
          <w:tcPr>
            <w:tcW w:w="144" w:type="dxa"/>
            <w:shd w:val="clear" w:color="auto" w:fill="auto"/>
            <w:vAlign w:val="center"/>
          </w:tcPr>
          <w:p w14:paraId="69C17618" w14:textId="77777777" w:rsidR="002018B3" w:rsidRPr="00CF2618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80" w:type="dxa"/>
            <w:shd w:val="clear" w:color="auto" w:fill="auto"/>
            <w:vAlign w:val="center"/>
          </w:tcPr>
          <w:p w14:paraId="3DDC7563" w14:textId="77777777" w:rsidR="002018B3" w:rsidRPr="00CF2618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CF2618">
              <w:rPr>
                <w:sz w:val="26"/>
                <w:szCs w:val="26"/>
              </w:rPr>
              <w:t>Tỉ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lệ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nước</w:t>
            </w:r>
            <w:proofErr w:type="spellEnd"/>
            <w:r w:rsidRPr="00CF2618">
              <w:rPr>
                <w:sz w:val="26"/>
                <w:szCs w:val="26"/>
              </w:rPr>
              <w:t xml:space="preserve"> (</w:t>
            </w:r>
            <w:proofErr w:type="spellStart"/>
            <w:r w:rsidRPr="00CF2618">
              <w:rPr>
                <w:sz w:val="26"/>
                <w:szCs w:val="26"/>
              </w:rPr>
              <w:t>tỉ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lệ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nước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ngoại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bào</w:t>
            </w:r>
            <w:proofErr w:type="spellEnd"/>
            <w:r w:rsidRPr="00CF2618">
              <w:rPr>
                <w:sz w:val="26"/>
                <w:szCs w:val="26"/>
              </w:rPr>
              <w:t>/</w:t>
            </w:r>
            <w:proofErr w:type="spellStart"/>
            <w:r w:rsidRPr="00CF2618">
              <w:rPr>
                <w:sz w:val="26"/>
                <w:szCs w:val="26"/>
              </w:rPr>
              <w:t>tổng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lượng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nước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cơ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thể</w:t>
            </w:r>
            <w:proofErr w:type="spellEnd"/>
            <w:r w:rsidRPr="00CF2618">
              <w:rPr>
                <w:sz w:val="26"/>
                <w:szCs w:val="26"/>
              </w:rPr>
              <w:t xml:space="preserve">); </w:t>
            </w:r>
            <w:proofErr w:type="spellStart"/>
            <w:r w:rsidRPr="00CF2618">
              <w:rPr>
                <w:sz w:val="26"/>
                <w:szCs w:val="26"/>
              </w:rPr>
              <w:t>Phân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tích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điện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kháng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từng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phần</w:t>
            </w:r>
            <w:proofErr w:type="spellEnd"/>
            <w:r w:rsidRPr="00CF2618">
              <w:rPr>
                <w:sz w:val="26"/>
                <w:szCs w:val="26"/>
              </w:rPr>
              <w:t xml:space="preserve">; </w:t>
            </w:r>
            <w:proofErr w:type="spellStart"/>
            <w:r w:rsidRPr="00CF2618">
              <w:rPr>
                <w:sz w:val="26"/>
                <w:szCs w:val="26"/>
              </w:rPr>
              <w:t>phân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tích</w:t>
            </w:r>
            <w:proofErr w:type="spellEnd"/>
            <w:r w:rsidRPr="00CF2618">
              <w:rPr>
                <w:sz w:val="26"/>
                <w:szCs w:val="26"/>
              </w:rPr>
              <w:t xml:space="preserve"> vector </w:t>
            </w:r>
            <w:proofErr w:type="spellStart"/>
            <w:r w:rsidRPr="00CF2618">
              <w:rPr>
                <w:sz w:val="26"/>
                <w:szCs w:val="26"/>
              </w:rPr>
              <w:t>trở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kháng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điện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sinh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học</w:t>
            </w:r>
            <w:proofErr w:type="spellEnd"/>
            <w:r w:rsidRPr="00CF2618">
              <w:rPr>
                <w:sz w:val="26"/>
                <w:szCs w:val="26"/>
              </w:rPr>
              <w:t xml:space="preserve">; </w:t>
            </w:r>
            <w:proofErr w:type="spellStart"/>
            <w:r w:rsidRPr="00CF2618">
              <w:rPr>
                <w:sz w:val="26"/>
                <w:szCs w:val="26"/>
              </w:rPr>
              <w:t>Góc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pha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cơ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thể</w:t>
            </w:r>
            <w:proofErr w:type="spellEnd"/>
          </w:p>
        </w:tc>
      </w:tr>
      <w:tr w:rsidR="002018B3" w:rsidRPr="00CF2618" w14:paraId="026F4269" w14:textId="77777777" w:rsidTr="00A95E19">
        <w:trPr>
          <w:jc w:val="center"/>
        </w:trPr>
        <w:tc>
          <w:tcPr>
            <w:tcW w:w="144" w:type="dxa"/>
            <w:shd w:val="clear" w:color="auto" w:fill="auto"/>
            <w:vAlign w:val="center"/>
          </w:tcPr>
          <w:p w14:paraId="2D2C1D59" w14:textId="77777777" w:rsidR="002018B3" w:rsidRPr="00CF2618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80" w:type="dxa"/>
            <w:shd w:val="clear" w:color="auto" w:fill="auto"/>
            <w:vAlign w:val="center"/>
          </w:tcPr>
          <w:p w14:paraId="106EB700" w14:textId="77777777" w:rsidR="002018B3" w:rsidRPr="00CF2618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CF2618">
              <w:rPr>
                <w:sz w:val="26"/>
                <w:szCs w:val="26"/>
              </w:rPr>
              <w:t>Tỉ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lệ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chuyển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hóa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cơ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bản</w:t>
            </w:r>
            <w:proofErr w:type="spellEnd"/>
            <w:r w:rsidRPr="00CF2618">
              <w:rPr>
                <w:sz w:val="26"/>
                <w:szCs w:val="26"/>
              </w:rPr>
              <w:t xml:space="preserve"> BMR</w:t>
            </w:r>
          </w:p>
        </w:tc>
      </w:tr>
      <w:tr w:rsidR="002018B3" w:rsidRPr="00CF2618" w14:paraId="3281E0EB" w14:textId="77777777" w:rsidTr="00A95E19">
        <w:trPr>
          <w:jc w:val="center"/>
        </w:trPr>
        <w:tc>
          <w:tcPr>
            <w:tcW w:w="144" w:type="dxa"/>
            <w:shd w:val="clear" w:color="auto" w:fill="auto"/>
            <w:vAlign w:val="center"/>
          </w:tcPr>
          <w:p w14:paraId="01536D98" w14:textId="77777777" w:rsidR="002018B3" w:rsidRPr="00CF2618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80" w:type="dxa"/>
            <w:shd w:val="clear" w:color="auto" w:fill="auto"/>
            <w:vAlign w:val="center"/>
          </w:tcPr>
          <w:p w14:paraId="78A02394" w14:textId="77777777" w:rsidR="002018B3" w:rsidRPr="00CF2618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CF2618">
              <w:rPr>
                <w:sz w:val="26"/>
                <w:szCs w:val="26"/>
              </w:rPr>
              <w:t>Màn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hình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màu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theo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dõi</w:t>
            </w:r>
            <w:proofErr w:type="spellEnd"/>
          </w:p>
        </w:tc>
      </w:tr>
      <w:tr w:rsidR="002018B3" w:rsidRPr="00CF2618" w14:paraId="0EF0475C" w14:textId="77777777" w:rsidTr="00A95E19">
        <w:trPr>
          <w:jc w:val="center"/>
        </w:trPr>
        <w:tc>
          <w:tcPr>
            <w:tcW w:w="144" w:type="dxa"/>
            <w:shd w:val="clear" w:color="auto" w:fill="auto"/>
            <w:vAlign w:val="center"/>
          </w:tcPr>
          <w:p w14:paraId="3B9E5D48" w14:textId="77777777" w:rsidR="002018B3" w:rsidRPr="00CF2618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80" w:type="dxa"/>
            <w:shd w:val="clear" w:color="auto" w:fill="auto"/>
            <w:vAlign w:val="center"/>
          </w:tcPr>
          <w:p w14:paraId="456D58B1" w14:textId="77777777" w:rsidR="002018B3" w:rsidRPr="00CF2618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CF2618">
              <w:rPr>
                <w:sz w:val="26"/>
                <w:szCs w:val="26"/>
              </w:rPr>
              <w:t>Sử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dụng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phương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pháp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đo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trở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kháng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sinh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học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đa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tần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số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hoặc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tương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đương</w:t>
            </w:r>
            <w:proofErr w:type="spellEnd"/>
          </w:p>
        </w:tc>
      </w:tr>
      <w:tr w:rsidR="002018B3" w:rsidRPr="00CF2618" w14:paraId="58A0E6E2" w14:textId="77777777" w:rsidTr="00A95E19">
        <w:trPr>
          <w:jc w:val="center"/>
        </w:trPr>
        <w:tc>
          <w:tcPr>
            <w:tcW w:w="144" w:type="dxa"/>
            <w:shd w:val="clear" w:color="auto" w:fill="auto"/>
            <w:vAlign w:val="center"/>
          </w:tcPr>
          <w:p w14:paraId="32EE4BB8" w14:textId="77777777" w:rsidR="002018B3" w:rsidRPr="00CF2618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80" w:type="dxa"/>
            <w:shd w:val="clear" w:color="auto" w:fill="auto"/>
            <w:vAlign w:val="center"/>
          </w:tcPr>
          <w:p w14:paraId="7ADBADA1" w14:textId="77777777" w:rsidR="002018B3" w:rsidRPr="00CF2618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CF2618">
              <w:rPr>
                <w:sz w:val="26"/>
                <w:szCs w:val="26"/>
              </w:rPr>
              <w:t>Tần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số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điện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trở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kháng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sinh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học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tối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thiểu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có</w:t>
            </w:r>
            <w:proofErr w:type="spellEnd"/>
            <w:r w:rsidRPr="00CF2618">
              <w:rPr>
                <w:sz w:val="26"/>
                <w:szCs w:val="26"/>
              </w:rPr>
              <w:t>: 1KHz, 5kHz, 50kHz, 500kHz</w:t>
            </w:r>
          </w:p>
        </w:tc>
      </w:tr>
      <w:tr w:rsidR="002018B3" w:rsidRPr="00CF2618" w14:paraId="3174C12A" w14:textId="77777777" w:rsidTr="00A95E19">
        <w:trPr>
          <w:jc w:val="center"/>
        </w:trPr>
        <w:tc>
          <w:tcPr>
            <w:tcW w:w="144" w:type="dxa"/>
            <w:shd w:val="clear" w:color="auto" w:fill="auto"/>
            <w:vAlign w:val="center"/>
          </w:tcPr>
          <w:p w14:paraId="2FC64D6F" w14:textId="77777777" w:rsidR="002018B3" w:rsidRPr="00CF2618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80" w:type="dxa"/>
            <w:shd w:val="clear" w:color="auto" w:fill="auto"/>
            <w:vAlign w:val="center"/>
          </w:tcPr>
          <w:p w14:paraId="6595734A" w14:textId="77777777" w:rsidR="002018B3" w:rsidRPr="00CF2618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CF2618">
              <w:rPr>
                <w:sz w:val="26"/>
                <w:szCs w:val="26"/>
              </w:rPr>
              <w:t>Thời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gian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đo</w:t>
            </w:r>
            <w:proofErr w:type="spellEnd"/>
            <w:r w:rsidRPr="00CF2618">
              <w:rPr>
                <w:sz w:val="26"/>
                <w:szCs w:val="26"/>
              </w:rPr>
              <w:t xml:space="preserve">: ≤ 120 </w:t>
            </w:r>
            <w:proofErr w:type="spellStart"/>
            <w:r w:rsidRPr="00CF2618">
              <w:rPr>
                <w:sz w:val="26"/>
                <w:szCs w:val="26"/>
              </w:rPr>
              <w:t>giây</w:t>
            </w:r>
            <w:proofErr w:type="spellEnd"/>
          </w:p>
        </w:tc>
      </w:tr>
      <w:tr w:rsidR="002018B3" w:rsidRPr="00CF2618" w14:paraId="3607D3C3" w14:textId="77777777" w:rsidTr="00A95E19">
        <w:trPr>
          <w:jc w:val="center"/>
        </w:trPr>
        <w:tc>
          <w:tcPr>
            <w:tcW w:w="144" w:type="dxa"/>
            <w:shd w:val="clear" w:color="auto" w:fill="auto"/>
            <w:vAlign w:val="center"/>
          </w:tcPr>
          <w:p w14:paraId="67233595" w14:textId="77777777" w:rsidR="002018B3" w:rsidRPr="00CF2618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80" w:type="dxa"/>
            <w:shd w:val="clear" w:color="auto" w:fill="auto"/>
            <w:vAlign w:val="center"/>
          </w:tcPr>
          <w:p w14:paraId="4CCB805A" w14:textId="77777777" w:rsidR="002018B3" w:rsidRPr="00CF2618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CF2618">
              <w:rPr>
                <w:sz w:val="26"/>
                <w:szCs w:val="26"/>
              </w:rPr>
              <w:t>Có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tối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thiểu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các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cổng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kết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nối</w:t>
            </w:r>
            <w:proofErr w:type="spellEnd"/>
            <w:r w:rsidRPr="00CF2618">
              <w:rPr>
                <w:sz w:val="26"/>
                <w:szCs w:val="26"/>
              </w:rPr>
              <w:t xml:space="preserve">: USB, RS232 </w:t>
            </w:r>
            <w:proofErr w:type="spellStart"/>
            <w:r w:rsidRPr="00CF2618">
              <w:rPr>
                <w:sz w:val="26"/>
                <w:szCs w:val="26"/>
              </w:rPr>
              <w:t>hoặc</w:t>
            </w:r>
            <w:proofErr w:type="spellEnd"/>
            <w:r w:rsidRPr="00CF2618">
              <w:rPr>
                <w:sz w:val="26"/>
                <w:szCs w:val="26"/>
              </w:rPr>
              <w:t xml:space="preserve"> LAN </w:t>
            </w:r>
            <w:proofErr w:type="spellStart"/>
            <w:r w:rsidRPr="00CF2618">
              <w:rPr>
                <w:sz w:val="26"/>
                <w:szCs w:val="26"/>
              </w:rPr>
              <w:t>hoặc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tương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đương</w:t>
            </w:r>
            <w:proofErr w:type="spellEnd"/>
          </w:p>
        </w:tc>
      </w:tr>
      <w:tr w:rsidR="002018B3" w:rsidRPr="00CF2618" w14:paraId="48D2DCC6" w14:textId="77777777" w:rsidTr="00A95E19">
        <w:trPr>
          <w:jc w:val="center"/>
        </w:trPr>
        <w:tc>
          <w:tcPr>
            <w:tcW w:w="144" w:type="dxa"/>
            <w:shd w:val="clear" w:color="auto" w:fill="auto"/>
            <w:vAlign w:val="center"/>
          </w:tcPr>
          <w:p w14:paraId="6553BC39" w14:textId="77777777" w:rsidR="002018B3" w:rsidRPr="00CF2618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CF2618">
              <w:rPr>
                <w:b/>
                <w:sz w:val="26"/>
                <w:szCs w:val="26"/>
              </w:rPr>
              <w:t>IV</w:t>
            </w:r>
          </w:p>
        </w:tc>
        <w:tc>
          <w:tcPr>
            <w:tcW w:w="10080" w:type="dxa"/>
            <w:shd w:val="clear" w:color="auto" w:fill="auto"/>
            <w:vAlign w:val="center"/>
          </w:tcPr>
          <w:p w14:paraId="5868D57C" w14:textId="77777777" w:rsidR="002018B3" w:rsidRPr="00CF2618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r w:rsidRPr="00CF2618">
              <w:rPr>
                <w:b/>
                <w:sz w:val="26"/>
                <w:szCs w:val="26"/>
              </w:rPr>
              <w:t>YÊU CẦU KHÁC</w:t>
            </w:r>
          </w:p>
        </w:tc>
      </w:tr>
      <w:tr w:rsidR="002018B3" w:rsidRPr="00CF2618" w14:paraId="281385E9" w14:textId="77777777" w:rsidTr="00A95E19">
        <w:trPr>
          <w:jc w:val="center"/>
        </w:trPr>
        <w:tc>
          <w:tcPr>
            <w:tcW w:w="144" w:type="dxa"/>
            <w:shd w:val="clear" w:color="auto" w:fill="auto"/>
            <w:vAlign w:val="center"/>
          </w:tcPr>
          <w:p w14:paraId="5C6C72E4" w14:textId="77777777" w:rsidR="002018B3" w:rsidRPr="00CF2618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CF2618">
              <w:rPr>
                <w:sz w:val="26"/>
                <w:szCs w:val="26"/>
              </w:rPr>
              <w:t>1</w:t>
            </w:r>
          </w:p>
        </w:tc>
        <w:tc>
          <w:tcPr>
            <w:tcW w:w="10080" w:type="dxa"/>
            <w:shd w:val="clear" w:color="auto" w:fill="auto"/>
            <w:vAlign w:val="center"/>
          </w:tcPr>
          <w:p w14:paraId="4780824C" w14:textId="77777777" w:rsidR="002018B3" w:rsidRPr="00CF2618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CF2618">
              <w:rPr>
                <w:sz w:val="26"/>
                <w:szCs w:val="26"/>
              </w:rPr>
              <w:t>Thời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gian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giao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hàng</w:t>
            </w:r>
            <w:proofErr w:type="spellEnd"/>
            <w:r w:rsidRPr="00CF2618">
              <w:rPr>
                <w:sz w:val="26"/>
                <w:szCs w:val="26"/>
              </w:rPr>
              <w:t xml:space="preserve">: ≤ 150 </w:t>
            </w:r>
            <w:proofErr w:type="spellStart"/>
            <w:r w:rsidRPr="00CF2618">
              <w:rPr>
                <w:sz w:val="26"/>
                <w:szCs w:val="26"/>
              </w:rPr>
              <w:t>ngày</w:t>
            </w:r>
            <w:proofErr w:type="spellEnd"/>
            <w:r w:rsidRPr="00CF2618">
              <w:rPr>
                <w:sz w:val="26"/>
                <w:szCs w:val="26"/>
              </w:rPr>
              <w:t xml:space="preserve">. </w:t>
            </w:r>
            <w:proofErr w:type="spellStart"/>
            <w:r w:rsidRPr="00CF2618">
              <w:rPr>
                <w:sz w:val="26"/>
                <w:szCs w:val="26"/>
              </w:rPr>
              <w:t>Địa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điểm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giao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hàng</w:t>
            </w:r>
            <w:proofErr w:type="spellEnd"/>
            <w:r w:rsidRPr="00CF2618">
              <w:rPr>
                <w:sz w:val="26"/>
                <w:szCs w:val="26"/>
              </w:rPr>
              <w:t xml:space="preserve">: </w:t>
            </w:r>
            <w:proofErr w:type="spellStart"/>
            <w:r w:rsidRPr="00CF2618">
              <w:rPr>
                <w:sz w:val="26"/>
                <w:szCs w:val="26"/>
              </w:rPr>
              <w:t>tại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nơi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sử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dụng</w:t>
            </w:r>
            <w:proofErr w:type="spellEnd"/>
          </w:p>
        </w:tc>
      </w:tr>
      <w:tr w:rsidR="002018B3" w:rsidRPr="00CF2618" w14:paraId="2831DFFB" w14:textId="77777777" w:rsidTr="00A95E19">
        <w:trPr>
          <w:jc w:val="center"/>
        </w:trPr>
        <w:tc>
          <w:tcPr>
            <w:tcW w:w="144" w:type="dxa"/>
            <w:shd w:val="clear" w:color="auto" w:fill="auto"/>
            <w:vAlign w:val="center"/>
          </w:tcPr>
          <w:p w14:paraId="10050F7E" w14:textId="77777777" w:rsidR="002018B3" w:rsidRPr="00CF2618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CF2618"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10080" w:type="dxa"/>
            <w:shd w:val="clear" w:color="auto" w:fill="auto"/>
            <w:vAlign w:val="center"/>
          </w:tcPr>
          <w:p w14:paraId="2D301211" w14:textId="77777777" w:rsidR="002018B3" w:rsidRPr="00CF2618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CF2618">
              <w:rPr>
                <w:sz w:val="26"/>
                <w:szCs w:val="26"/>
              </w:rPr>
              <w:t>Thời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gian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bảo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hành</w:t>
            </w:r>
            <w:proofErr w:type="spellEnd"/>
            <w:r w:rsidRPr="00CF2618">
              <w:rPr>
                <w:sz w:val="26"/>
                <w:szCs w:val="26"/>
              </w:rPr>
              <w:t xml:space="preserve">: ≥ 12 </w:t>
            </w:r>
            <w:proofErr w:type="spellStart"/>
            <w:r w:rsidRPr="00CF2618">
              <w:rPr>
                <w:sz w:val="26"/>
                <w:szCs w:val="26"/>
              </w:rPr>
              <w:t>tháng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kể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từ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khi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ký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kết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biên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bản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bàn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giao</w:t>
            </w:r>
            <w:proofErr w:type="spellEnd"/>
            <w:r w:rsidRPr="00CF2618">
              <w:rPr>
                <w:sz w:val="26"/>
                <w:szCs w:val="26"/>
              </w:rPr>
              <w:t xml:space="preserve">, </w:t>
            </w:r>
            <w:proofErr w:type="spellStart"/>
            <w:r w:rsidRPr="00CF2618">
              <w:rPr>
                <w:sz w:val="26"/>
                <w:szCs w:val="26"/>
              </w:rPr>
              <w:t>nghiệm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thu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với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bên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mua</w:t>
            </w:r>
            <w:proofErr w:type="spellEnd"/>
            <w:r w:rsidRPr="00CF2618">
              <w:rPr>
                <w:sz w:val="26"/>
                <w:szCs w:val="26"/>
              </w:rPr>
              <w:t xml:space="preserve">, </w:t>
            </w:r>
            <w:proofErr w:type="spellStart"/>
            <w:r w:rsidRPr="00CF2618">
              <w:rPr>
                <w:sz w:val="26"/>
                <w:szCs w:val="26"/>
              </w:rPr>
              <w:t>bên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bán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phải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thực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hiện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bảo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trì</w:t>
            </w:r>
            <w:proofErr w:type="spellEnd"/>
            <w:r w:rsidRPr="00CF2618">
              <w:rPr>
                <w:sz w:val="26"/>
                <w:szCs w:val="26"/>
              </w:rPr>
              <w:t>/</w:t>
            </w:r>
            <w:proofErr w:type="spellStart"/>
            <w:r w:rsidRPr="00CF2618">
              <w:rPr>
                <w:sz w:val="26"/>
                <w:szCs w:val="26"/>
              </w:rPr>
              <w:t>hiệu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chuẩn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theo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quy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định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của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nhà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sản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xuất</w:t>
            </w:r>
            <w:proofErr w:type="spellEnd"/>
            <w:r w:rsidRPr="00CF2618">
              <w:rPr>
                <w:sz w:val="26"/>
                <w:szCs w:val="26"/>
              </w:rPr>
              <w:t xml:space="preserve">. Định </w:t>
            </w:r>
            <w:proofErr w:type="spellStart"/>
            <w:r w:rsidRPr="00CF2618">
              <w:rPr>
                <w:sz w:val="26"/>
                <w:szCs w:val="26"/>
              </w:rPr>
              <w:t>kỳ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thực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hiện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bảo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trì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trong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thời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gian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bảo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hành</w:t>
            </w:r>
            <w:proofErr w:type="spellEnd"/>
            <w:r w:rsidRPr="00CF2618">
              <w:rPr>
                <w:sz w:val="26"/>
                <w:szCs w:val="26"/>
              </w:rPr>
              <w:t xml:space="preserve"> ≤ 03 </w:t>
            </w:r>
            <w:proofErr w:type="spellStart"/>
            <w:r w:rsidRPr="00CF2618">
              <w:rPr>
                <w:sz w:val="26"/>
                <w:szCs w:val="26"/>
              </w:rPr>
              <w:t>tháng</w:t>
            </w:r>
            <w:proofErr w:type="spellEnd"/>
            <w:r w:rsidRPr="00CF2618">
              <w:rPr>
                <w:sz w:val="26"/>
                <w:szCs w:val="26"/>
              </w:rPr>
              <w:t>/</w:t>
            </w:r>
            <w:proofErr w:type="spellStart"/>
            <w:r w:rsidRPr="00CF2618">
              <w:rPr>
                <w:sz w:val="26"/>
                <w:szCs w:val="26"/>
              </w:rPr>
              <w:t>lần</w:t>
            </w:r>
            <w:proofErr w:type="spellEnd"/>
            <w:r w:rsidRPr="00CF2618">
              <w:rPr>
                <w:sz w:val="26"/>
                <w:szCs w:val="26"/>
              </w:rPr>
              <w:t>.</w:t>
            </w:r>
          </w:p>
        </w:tc>
      </w:tr>
      <w:tr w:rsidR="002018B3" w:rsidRPr="00CF2618" w14:paraId="642B0049" w14:textId="77777777" w:rsidTr="00A95E19">
        <w:trPr>
          <w:jc w:val="center"/>
        </w:trPr>
        <w:tc>
          <w:tcPr>
            <w:tcW w:w="144" w:type="dxa"/>
            <w:shd w:val="clear" w:color="auto" w:fill="auto"/>
            <w:vAlign w:val="center"/>
          </w:tcPr>
          <w:p w14:paraId="1C6A76CE" w14:textId="77777777" w:rsidR="002018B3" w:rsidRPr="00CF2618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CF2618">
              <w:rPr>
                <w:sz w:val="26"/>
                <w:szCs w:val="26"/>
              </w:rPr>
              <w:t>3</w:t>
            </w:r>
          </w:p>
        </w:tc>
        <w:tc>
          <w:tcPr>
            <w:tcW w:w="10080" w:type="dxa"/>
            <w:shd w:val="clear" w:color="auto" w:fill="auto"/>
            <w:vAlign w:val="center"/>
          </w:tcPr>
          <w:p w14:paraId="3B5C6F6A" w14:textId="77777777" w:rsidR="002018B3" w:rsidRPr="00CF2618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r w:rsidRPr="00CF2618">
              <w:rPr>
                <w:sz w:val="26"/>
                <w:szCs w:val="26"/>
              </w:rPr>
              <w:t xml:space="preserve">Đào </w:t>
            </w:r>
            <w:proofErr w:type="spellStart"/>
            <w:r w:rsidRPr="00CF2618">
              <w:rPr>
                <w:sz w:val="26"/>
                <w:szCs w:val="26"/>
              </w:rPr>
              <w:t>tạo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chuyển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giao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công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nghệ</w:t>
            </w:r>
            <w:proofErr w:type="spellEnd"/>
            <w:r w:rsidRPr="00CF2618">
              <w:rPr>
                <w:sz w:val="26"/>
                <w:szCs w:val="26"/>
              </w:rPr>
              <w:t xml:space="preserve">: </w:t>
            </w:r>
            <w:proofErr w:type="spellStart"/>
            <w:r w:rsidRPr="00CF2618">
              <w:rPr>
                <w:sz w:val="26"/>
                <w:szCs w:val="26"/>
              </w:rPr>
              <w:t>Tại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nơi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sử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dụng</w:t>
            </w:r>
            <w:proofErr w:type="spellEnd"/>
            <w:r w:rsidRPr="00CF2618">
              <w:rPr>
                <w:sz w:val="26"/>
                <w:szCs w:val="26"/>
              </w:rPr>
              <w:t>.</w:t>
            </w:r>
          </w:p>
        </w:tc>
      </w:tr>
      <w:tr w:rsidR="002018B3" w:rsidRPr="00CF2618" w14:paraId="2A721796" w14:textId="77777777" w:rsidTr="00A95E19">
        <w:trPr>
          <w:jc w:val="center"/>
        </w:trPr>
        <w:tc>
          <w:tcPr>
            <w:tcW w:w="144" w:type="dxa"/>
            <w:shd w:val="clear" w:color="auto" w:fill="auto"/>
            <w:vAlign w:val="center"/>
          </w:tcPr>
          <w:p w14:paraId="60B6D4FF" w14:textId="77777777" w:rsidR="002018B3" w:rsidRPr="00CF2618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CF2618">
              <w:rPr>
                <w:sz w:val="26"/>
                <w:szCs w:val="26"/>
              </w:rPr>
              <w:t>4</w:t>
            </w:r>
          </w:p>
        </w:tc>
        <w:tc>
          <w:tcPr>
            <w:tcW w:w="10080" w:type="dxa"/>
            <w:shd w:val="clear" w:color="auto" w:fill="auto"/>
            <w:vAlign w:val="center"/>
          </w:tcPr>
          <w:p w14:paraId="61162ABA" w14:textId="77777777" w:rsidR="002018B3" w:rsidRPr="00CF2618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r w:rsidRPr="00CF2618">
              <w:rPr>
                <w:sz w:val="26"/>
                <w:szCs w:val="26"/>
              </w:rPr>
              <w:t xml:space="preserve">Bảo </w:t>
            </w:r>
            <w:proofErr w:type="spellStart"/>
            <w:r w:rsidRPr="00CF2618">
              <w:rPr>
                <w:sz w:val="26"/>
                <w:szCs w:val="26"/>
              </w:rPr>
              <w:t>trì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miễn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phí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nhân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công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sau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bảo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hành</w:t>
            </w:r>
            <w:proofErr w:type="spellEnd"/>
            <w:r w:rsidRPr="00CF2618">
              <w:rPr>
                <w:sz w:val="26"/>
                <w:szCs w:val="26"/>
              </w:rPr>
              <w:t xml:space="preserve"> ≥ 06 </w:t>
            </w:r>
            <w:proofErr w:type="spellStart"/>
            <w:r w:rsidRPr="00CF2618">
              <w:rPr>
                <w:sz w:val="26"/>
                <w:szCs w:val="26"/>
              </w:rPr>
              <w:t>tháng</w:t>
            </w:r>
            <w:proofErr w:type="spellEnd"/>
            <w:r w:rsidRPr="00CF2618">
              <w:rPr>
                <w:sz w:val="26"/>
                <w:szCs w:val="26"/>
              </w:rPr>
              <w:t>.</w:t>
            </w:r>
          </w:p>
        </w:tc>
      </w:tr>
      <w:tr w:rsidR="002018B3" w:rsidRPr="00CF2618" w14:paraId="3271F8F8" w14:textId="77777777" w:rsidTr="00A95E19">
        <w:trPr>
          <w:jc w:val="center"/>
        </w:trPr>
        <w:tc>
          <w:tcPr>
            <w:tcW w:w="144" w:type="dxa"/>
            <w:shd w:val="clear" w:color="auto" w:fill="auto"/>
            <w:vAlign w:val="center"/>
          </w:tcPr>
          <w:p w14:paraId="75FF8C30" w14:textId="77777777" w:rsidR="002018B3" w:rsidRPr="00CF2618" w:rsidRDefault="002018B3" w:rsidP="00A95E19">
            <w:pPr>
              <w:spacing w:line="360" w:lineRule="exact"/>
              <w:jc w:val="center"/>
              <w:rPr>
                <w:sz w:val="26"/>
                <w:szCs w:val="26"/>
              </w:rPr>
            </w:pPr>
            <w:r w:rsidRPr="00CF2618">
              <w:rPr>
                <w:sz w:val="26"/>
                <w:szCs w:val="26"/>
              </w:rPr>
              <w:t>5</w:t>
            </w:r>
          </w:p>
        </w:tc>
        <w:tc>
          <w:tcPr>
            <w:tcW w:w="10080" w:type="dxa"/>
            <w:shd w:val="clear" w:color="auto" w:fill="auto"/>
            <w:vAlign w:val="center"/>
          </w:tcPr>
          <w:p w14:paraId="67B1FE34" w14:textId="77777777" w:rsidR="002018B3" w:rsidRPr="00CF2618" w:rsidRDefault="002018B3" w:rsidP="00A95E19">
            <w:pPr>
              <w:spacing w:line="360" w:lineRule="exact"/>
              <w:rPr>
                <w:sz w:val="26"/>
                <w:szCs w:val="26"/>
              </w:rPr>
            </w:pPr>
            <w:proofErr w:type="spellStart"/>
            <w:r w:rsidRPr="00CF2618">
              <w:rPr>
                <w:sz w:val="26"/>
                <w:szCs w:val="26"/>
              </w:rPr>
              <w:t>Thời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gian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có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mặt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để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giải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quyết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sự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cố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kỹ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thuật</w:t>
            </w:r>
            <w:proofErr w:type="spellEnd"/>
            <w:r w:rsidRPr="00CF2618">
              <w:rPr>
                <w:sz w:val="26"/>
                <w:szCs w:val="26"/>
              </w:rPr>
              <w:t xml:space="preserve"> ≤ 48 </w:t>
            </w:r>
            <w:proofErr w:type="spellStart"/>
            <w:r w:rsidRPr="00CF2618">
              <w:rPr>
                <w:sz w:val="26"/>
                <w:szCs w:val="26"/>
              </w:rPr>
              <w:t>giờ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kể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từ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khi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nhận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được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thông</w:t>
            </w:r>
            <w:proofErr w:type="spellEnd"/>
            <w:r w:rsidRPr="00CF2618">
              <w:rPr>
                <w:sz w:val="26"/>
                <w:szCs w:val="26"/>
              </w:rPr>
              <w:t xml:space="preserve"> </w:t>
            </w:r>
            <w:proofErr w:type="spellStart"/>
            <w:r w:rsidRPr="00CF2618">
              <w:rPr>
                <w:sz w:val="26"/>
                <w:szCs w:val="26"/>
              </w:rPr>
              <w:t>báo</w:t>
            </w:r>
            <w:proofErr w:type="spellEnd"/>
            <w:r w:rsidRPr="00CF2618">
              <w:rPr>
                <w:sz w:val="26"/>
                <w:szCs w:val="26"/>
              </w:rPr>
              <w:t>.</w:t>
            </w:r>
          </w:p>
        </w:tc>
      </w:tr>
    </w:tbl>
    <w:p w14:paraId="7084F52A" w14:textId="77777777" w:rsidR="002018B3" w:rsidRPr="002018B3" w:rsidRDefault="002018B3" w:rsidP="002018B3"/>
    <w:p w14:paraId="47E82076" w14:textId="77777777" w:rsidR="00977EC5" w:rsidRPr="00ED7D53" w:rsidRDefault="00977EC5" w:rsidP="00977EC5">
      <w:pPr>
        <w:rPr>
          <w:sz w:val="26"/>
          <w:szCs w:val="26"/>
        </w:rPr>
      </w:pPr>
    </w:p>
    <w:p w14:paraId="4A1292F5" w14:textId="15EAF118" w:rsidR="00977EC5" w:rsidRPr="00ED7D53" w:rsidRDefault="00977EC5" w:rsidP="002018B3">
      <w:pPr>
        <w:pStyle w:val="Heading1"/>
        <w:keepLines/>
        <w:spacing w:before="240" w:line="288" w:lineRule="auto"/>
        <w:ind w:left="567"/>
        <w:jc w:val="left"/>
        <w:rPr>
          <w:sz w:val="26"/>
          <w:szCs w:val="26"/>
        </w:rPr>
      </w:pPr>
    </w:p>
    <w:sectPr w:rsidR="00977EC5" w:rsidRPr="00ED7D53" w:rsidSect="009704D3">
      <w:footerReference w:type="default" r:id="rId8"/>
      <w:footerReference w:type="first" r:id="rId9"/>
      <w:pgSz w:w="12240" w:h="15840"/>
      <w:pgMar w:top="1134" w:right="1134" w:bottom="1134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0C24C" w14:textId="77777777" w:rsidR="00EB4D24" w:rsidRDefault="00EB4D24" w:rsidP="00093157">
      <w:r>
        <w:separator/>
      </w:r>
    </w:p>
  </w:endnote>
  <w:endnote w:type="continuationSeparator" w:id="0">
    <w:p w14:paraId="36AE3380" w14:textId="77777777" w:rsidR="00EB4D24" w:rsidRDefault="00EB4D24" w:rsidP="00093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NI-Times">
    <w:altName w:val="Calibri"/>
    <w:charset w:val="00"/>
    <w:family w:val="auto"/>
    <w:pitch w:val="variable"/>
    <w:sig w:usb0="00000005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Arial">
    <w:altName w:val="Calibri"/>
    <w:charset w:val="00"/>
    <w:family w:val="swiss"/>
    <w:pitch w:val="variable"/>
    <w:sig w:usb0="00000007" w:usb1="00000000" w:usb2="00000000" w:usb3="00000000" w:csb0="00000011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00000001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@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79232130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14:paraId="3CBDBB61" w14:textId="56C6351E" w:rsidR="00EC4F59" w:rsidRPr="00ED7D53" w:rsidRDefault="00ED7D53" w:rsidP="00ED7D53">
        <w:pPr>
          <w:pStyle w:val="Footer"/>
          <w:numPr>
            <w:ilvl w:val="0"/>
            <w:numId w:val="0"/>
          </w:numPr>
          <w:ind w:left="360"/>
          <w:jc w:val="center"/>
          <w:rPr>
            <w:rFonts w:ascii="Times New Roman" w:hAnsi="Times New Roman"/>
          </w:rPr>
        </w:pPr>
        <w:r w:rsidRPr="00ED7D53">
          <w:rPr>
            <w:rFonts w:ascii="Times New Roman" w:hAnsi="Times New Roman"/>
          </w:rPr>
          <w:fldChar w:fldCharType="begin"/>
        </w:r>
        <w:r w:rsidRPr="00ED7D53">
          <w:rPr>
            <w:rFonts w:ascii="Times New Roman" w:hAnsi="Times New Roman"/>
          </w:rPr>
          <w:instrText xml:space="preserve"> PAGE   \* MERGEFORMAT </w:instrText>
        </w:r>
        <w:r w:rsidRPr="00ED7D53">
          <w:rPr>
            <w:rFonts w:ascii="Times New Roman" w:hAnsi="Times New Roman"/>
          </w:rPr>
          <w:fldChar w:fldCharType="separate"/>
        </w:r>
        <w:r w:rsidRPr="00ED7D53">
          <w:rPr>
            <w:rFonts w:ascii="Times New Roman" w:hAnsi="Times New Roman"/>
            <w:noProof/>
          </w:rPr>
          <w:t>2</w:t>
        </w:r>
        <w:r w:rsidRPr="00ED7D53">
          <w:rPr>
            <w:rFonts w:ascii="Times New Roman" w:hAnsi="Times New Roman"/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D98E5" w14:textId="77777777" w:rsidR="009704D3" w:rsidRPr="009704D3" w:rsidRDefault="009704D3">
    <w:pPr>
      <w:pStyle w:val="Footer"/>
      <w:rPr>
        <w:rFonts w:ascii="Times New Roman" w:hAnsi="Times New Roman"/>
      </w:rPr>
    </w:pPr>
    <w:r w:rsidRPr="009704D3">
      <w:rPr>
        <w:rFonts w:ascii="Times New Roman" w:hAnsi="Times New Roman"/>
      </w:rPr>
      <w:fldChar w:fldCharType="begin"/>
    </w:r>
    <w:r w:rsidRPr="009704D3">
      <w:rPr>
        <w:rFonts w:ascii="Times New Roman" w:hAnsi="Times New Roman"/>
      </w:rPr>
      <w:instrText xml:space="preserve"> PAGE   \* MERGEFORMAT </w:instrText>
    </w:r>
    <w:r w:rsidRPr="009704D3">
      <w:rPr>
        <w:rFonts w:ascii="Times New Roman" w:hAnsi="Times New Roman"/>
      </w:rPr>
      <w:fldChar w:fldCharType="separate"/>
    </w:r>
    <w:r w:rsidRPr="009704D3">
      <w:rPr>
        <w:rFonts w:ascii="Times New Roman" w:hAnsi="Times New Roman"/>
        <w:noProof/>
      </w:rPr>
      <w:t>2</w:t>
    </w:r>
    <w:r w:rsidRPr="009704D3">
      <w:rPr>
        <w:rFonts w:ascii="Times New Roman" w:hAnsi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4CBA1" w14:textId="77777777" w:rsidR="00EB4D24" w:rsidRDefault="00EB4D24" w:rsidP="00093157">
      <w:r>
        <w:separator/>
      </w:r>
    </w:p>
  </w:footnote>
  <w:footnote w:type="continuationSeparator" w:id="0">
    <w:p w14:paraId="031056AB" w14:textId="77777777" w:rsidR="00EB4D24" w:rsidRDefault="00EB4D24" w:rsidP="000931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3"/>
    <w:multiLevelType w:val="singleLevel"/>
    <w:tmpl w:val="762ABF00"/>
    <w:lvl w:ilvl="0">
      <w:start w:val="1"/>
      <w:numFmt w:val="bullet"/>
      <w:pStyle w:val="Footer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31A59C9"/>
    <w:multiLevelType w:val="hybridMultilevel"/>
    <w:tmpl w:val="A4BEB606"/>
    <w:lvl w:ilvl="0" w:tplc="9580DC60">
      <w:start w:val="2"/>
      <w:numFmt w:val="bullet"/>
      <w:pStyle w:val="abc"/>
      <w:lvlText w:val="+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FC265C"/>
    <w:multiLevelType w:val="singleLevel"/>
    <w:tmpl w:val="42483D4E"/>
    <w:lvl w:ilvl="0">
      <w:start w:val="1"/>
      <w:numFmt w:val="upperRoman"/>
      <w:pStyle w:val="Heading6"/>
      <w:lvlText w:val="%1."/>
      <w:lvlJc w:val="left"/>
      <w:pPr>
        <w:tabs>
          <w:tab w:val="num" w:pos="720"/>
        </w:tabs>
        <w:ind w:left="360" w:hanging="360"/>
      </w:pPr>
    </w:lvl>
  </w:abstractNum>
  <w:abstractNum w:abstractNumId="7" w15:restartNumberingAfterBreak="0">
    <w:nsid w:val="5A0527F6"/>
    <w:multiLevelType w:val="hybridMultilevel"/>
    <w:tmpl w:val="9E7ECB8A"/>
    <w:lvl w:ilvl="0" w:tplc="25C42C32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76544532"/>
    <w:multiLevelType w:val="hybridMultilevel"/>
    <w:tmpl w:val="4392852E"/>
    <w:lvl w:ilvl="0" w:tplc="3B2A3FB4">
      <w:start w:val="1"/>
      <w:numFmt w:val="decimal"/>
      <w:suff w:val="nothing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EC682B"/>
    <w:multiLevelType w:val="hybridMultilevel"/>
    <w:tmpl w:val="90686970"/>
    <w:lvl w:ilvl="0" w:tplc="63064210">
      <w:start w:val="1"/>
      <w:numFmt w:val="decimal"/>
      <w:suff w:val="space"/>
      <w:lvlText w:val="%1."/>
      <w:lvlJc w:val="left"/>
      <w:pPr>
        <w:ind w:left="928" w:hanging="360"/>
      </w:pPr>
      <w:rPr>
        <w:rFonts w:ascii="Times New Roman" w:hAnsi="Times New Roman" w:cs="Times New Roman" w:hint="default"/>
        <w:b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7"/>
  </w:num>
  <w:num w:numId="5">
    <w:abstractNumId w:val="4"/>
  </w:num>
  <w:num w:numId="6">
    <w:abstractNumId w:val="3"/>
  </w:num>
  <w:num w:numId="7">
    <w:abstractNumId w:val="1"/>
  </w:num>
  <w:num w:numId="8">
    <w:abstractNumId w:val="0"/>
  </w:num>
  <w:num w:numId="9">
    <w:abstractNumId w:val="8"/>
  </w:num>
  <w:num w:numId="10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hideSpellingErrors/>
  <w:hideGrammaticalErrors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F13"/>
    <w:rsid w:val="00000CCC"/>
    <w:rsid w:val="00014FB2"/>
    <w:rsid w:val="00016B5A"/>
    <w:rsid w:val="000203C6"/>
    <w:rsid w:val="00022B30"/>
    <w:rsid w:val="000243DD"/>
    <w:rsid w:val="00027FE6"/>
    <w:rsid w:val="000345CC"/>
    <w:rsid w:val="00037DE3"/>
    <w:rsid w:val="000430DF"/>
    <w:rsid w:val="0004456B"/>
    <w:rsid w:val="00045739"/>
    <w:rsid w:val="00055491"/>
    <w:rsid w:val="000560A2"/>
    <w:rsid w:val="00060201"/>
    <w:rsid w:val="00061F7E"/>
    <w:rsid w:val="00070862"/>
    <w:rsid w:val="000711CA"/>
    <w:rsid w:val="00074DC0"/>
    <w:rsid w:val="00077399"/>
    <w:rsid w:val="0008243C"/>
    <w:rsid w:val="00082AAC"/>
    <w:rsid w:val="000836CB"/>
    <w:rsid w:val="00093157"/>
    <w:rsid w:val="000A2CA0"/>
    <w:rsid w:val="000A56D1"/>
    <w:rsid w:val="000B0012"/>
    <w:rsid w:val="000B289B"/>
    <w:rsid w:val="000C16A0"/>
    <w:rsid w:val="000C5423"/>
    <w:rsid w:val="000D26A7"/>
    <w:rsid w:val="000E481E"/>
    <w:rsid w:val="000E7A51"/>
    <w:rsid w:val="000F2647"/>
    <w:rsid w:val="00102996"/>
    <w:rsid w:val="00105BCB"/>
    <w:rsid w:val="00107022"/>
    <w:rsid w:val="00121D3E"/>
    <w:rsid w:val="00122CC1"/>
    <w:rsid w:val="00130D43"/>
    <w:rsid w:val="00130FAE"/>
    <w:rsid w:val="00133E7F"/>
    <w:rsid w:val="0013475D"/>
    <w:rsid w:val="001377FC"/>
    <w:rsid w:val="00141AEB"/>
    <w:rsid w:val="0014505C"/>
    <w:rsid w:val="00145247"/>
    <w:rsid w:val="00147F45"/>
    <w:rsid w:val="00150FC7"/>
    <w:rsid w:val="001512D5"/>
    <w:rsid w:val="00155252"/>
    <w:rsid w:val="001560C7"/>
    <w:rsid w:val="0015671A"/>
    <w:rsid w:val="00161369"/>
    <w:rsid w:val="00162AE7"/>
    <w:rsid w:val="001638E4"/>
    <w:rsid w:val="001659EB"/>
    <w:rsid w:val="00167679"/>
    <w:rsid w:val="001705AD"/>
    <w:rsid w:val="001713E2"/>
    <w:rsid w:val="00173016"/>
    <w:rsid w:val="00175FF6"/>
    <w:rsid w:val="00180EDA"/>
    <w:rsid w:val="0019256E"/>
    <w:rsid w:val="00197BF0"/>
    <w:rsid w:val="001A4812"/>
    <w:rsid w:val="001A49EB"/>
    <w:rsid w:val="001B249D"/>
    <w:rsid w:val="001C13C4"/>
    <w:rsid w:val="001C30E8"/>
    <w:rsid w:val="001C5B81"/>
    <w:rsid w:val="001C6C84"/>
    <w:rsid w:val="001D0A77"/>
    <w:rsid w:val="001D1275"/>
    <w:rsid w:val="001D59EA"/>
    <w:rsid w:val="001D62BD"/>
    <w:rsid w:val="001F02A1"/>
    <w:rsid w:val="001F0E08"/>
    <w:rsid w:val="001F61B1"/>
    <w:rsid w:val="002018B3"/>
    <w:rsid w:val="00202A1D"/>
    <w:rsid w:val="00204F5D"/>
    <w:rsid w:val="00207388"/>
    <w:rsid w:val="002107A2"/>
    <w:rsid w:val="00213403"/>
    <w:rsid w:val="002260E7"/>
    <w:rsid w:val="00227B7B"/>
    <w:rsid w:val="00227C10"/>
    <w:rsid w:val="002310F7"/>
    <w:rsid w:val="0023135C"/>
    <w:rsid w:val="00232493"/>
    <w:rsid w:val="00232730"/>
    <w:rsid w:val="002330F3"/>
    <w:rsid w:val="00234473"/>
    <w:rsid w:val="002350B8"/>
    <w:rsid w:val="0023782C"/>
    <w:rsid w:val="00242EBC"/>
    <w:rsid w:val="00244E73"/>
    <w:rsid w:val="00246B17"/>
    <w:rsid w:val="00250C65"/>
    <w:rsid w:val="0025394D"/>
    <w:rsid w:val="00253DC4"/>
    <w:rsid w:val="00256C8D"/>
    <w:rsid w:val="002628C2"/>
    <w:rsid w:val="00264FAC"/>
    <w:rsid w:val="0026646F"/>
    <w:rsid w:val="002714DE"/>
    <w:rsid w:val="002820E1"/>
    <w:rsid w:val="00282BDE"/>
    <w:rsid w:val="002848D8"/>
    <w:rsid w:val="00285164"/>
    <w:rsid w:val="00286739"/>
    <w:rsid w:val="00286AE5"/>
    <w:rsid w:val="00286C77"/>
    <w:rsid w:val="00294865"/>
    <w:rsid w:val="0029511B"/>
    <w:rsid w:val="0029570E"/>
    <w:rsid w:val="002A378B"/>
    <w:rsid w:val="002A47EB"/>
    <w:rsid w:val="002A5AF3"/>
    <w:rsid w:val="002A6992"/>
    <w:rsid w:val="002B759F"/>
    <w:rsid w:val="002C610E"/>
    <w:rsid w:val="002D7FF7"/>
    <w:rsid w:val="002E1D8A"/>
    <w:rsid w:val="002E3869"/>
    <w:rsid w:val="002E5460"/>
    <w:rsid w:val="002F23C0"/>
    <w:rsid w:val="002F41B0"/>
    <w:rsid w:val="002F4399"/>
    <w:rsid w:val="00302950"/>
    <w:rsid w:val="00304419"/>
    <w:rsid w:val="00307025"/>
    <w:rsid w:val="00310F13"/>
    <w:rsid w:val="00312314"/>
    <w:rsid w:val="00313993"/>
    <w:rsid w:val="0031499E"/>
    <w:rsid w:val="00315450"/>
    <w:rsid w:val="00315A97"/>
    <w:rsid w:val="003160DA"/>
    <w:rsid w:val="003204B2"/>
    <w:rsid w:val="00320898"/>
    <w:rsid w:val="003217EC"/>
    <w:rsid w:val="00323736"/>
    <w:rsid w:val="003258FB"/>
    <w:rsid w:val="003324BF"/>
    <w:rsid w:val="00332F79"/>
    <w:rsid w:val="00334E32"/>
    <w:rsid w:val="00337A83"/>
    <w:rsid w:val="00342B3E"/>
    <w:rsid w:val="003447D5"/>
    <w:rsid w:val="003455D2"/>
    <w:rsid w:val="00350A8B"/>
    <w:rsid w:val="003549F2"/>
    <w:rsid w:val="00354C6A"/>
    <w:rsid w:val="0035560B"/>
    <w:rsid w:val="00360CB1"/>
    <w:rsid w:val="0036709A"/>
    <w:rsid w:val="00367D35"/>
    <w:rsid w:val="00372FF8"/>
    <w:rsid w:val="00376981"/>
    <w:rsid w:val="00387EBC"/>
    <w:rsid w:val="003902C9"/>
    <w:rsid w:val="00391576"/>
    <w:rsid w:val="003919F9"/>
    <w:rsid w:val="003946AD"/>
    <w:rsid w:val="003948CD"/>
    <w:rsid w:val="00395514"/>
    <w:rsid w:val="003A6E6C"/>
    <w:rsid w:val="003B727E"/>
    <w:rsid w:val="003C4331"/>
    <w:rsid w:val="003C4884"/>
    <w:rsid w:val="003C4A07"/>
    <w:rsid w:val="003C4C2E"/>
    <w:rsid w:val="003C54FF"/>
    <w:rsid w:val="003C5CBD"/>
    <w:rsid w:val="003C772D"/>
    <w:rsid w:val="003C79DD"/>
    <w:rsid w:val="003D458C"/>
    <w:rsid w:val="003D62D2"/>
    <w:rsid w:val="003E0191"/>
    <w:rsid w:val="003E13CE"/>
    <w:rsid w:val="003E2293"/>
    <w:rsid w:val="003E6B59"/>
    <w:rsid w:val="003F0B3D"/>
    <w:rsid w:val="003F1371"/>
    <w:rsid w:val="003F4125"/>
    <w:rsid w:val="003F430D"/>
    <w:rsid w:val="003F4CEC"/>
    <w:rsid w:val="003F5DF0"/>
    <w:rsid w:val="003F78C6"/>
    <w:rsid w:val="00400DE7"/>
    <w:rsid w:val="00404E8B"/>
    <w:rsid w:val="00405629"/>
    <w:rsid w:val="00411D0B"/>
    <w:rsid w:val="004134C6"/>
    <w:rsid w:val="00413780"/>
    <w:rsid w:val="004141EC"/>
    <w:rsid w:val="00417730"/>
    <w:rsid w:val="00422DA5"/>
    <w:rsid w:val="004245F4"/>
    <w:rsid w:val="00426E23"/>
    <w:rsid w:val="00427357"/>
    <w:rsid w:val="00434E25"/>
    <w:rsid w:val="00435096"/>
    <w:rsid w:val="00437BD8"/>
    <w:rsid w:val="004417E2"/>
    <w:rsid w:val="00442D9D"/>
    <w:rsid w:val="0044312F"/>
    <w:rsid w:val="00456EB6"/>
    <w:rsid w:val="004578AD"/>
    <w:rsid w:val="0046419A"/>
    <w:rsid w:val="0046534C"/>
    <w:rsid w:val="004677E7"/>
    <w:rsid w:val="0047121F"/>
    <w:rsid w:val="00474617"/>
    <w:rsid w:val="00477E0A"/>
    <w:rsid w:val="00484093"/>
    <w:rsid w:val="004A14B8"/>
    <w:rsid w:val="004A25EA"/>
    <w:rsid w:val="004A2A07"/>
    <w:rsid w:val="004A4B5C"/>
    <w:rsid w:val="004B058F"/>
    <w:rsid w:val="004B15E5"/>
    <w:rsid w:val="004B2CF4"/>
    <w:rsid w:val="004B6DA9"/>
    <w:rsid w:val="004B7A4C"/>
    <w:rsid w:val="004C35E0"/>
    <w:rsid w:val="004C4C13"/>
    <w:rsid w:val="004C70C2"/>
    <w:rsid w:val="004D6A28"/>
    <w:rsid w:val="004E0A12"/>
    <w:rsid w:val="004E4974"/>
    <w:rsid w:val="004E5115"/>
    <w:rsid w:val="004F1755"/>
    <w:rsid w:val="004F5850"/>
    <w:rsid w:val="004F7321"/>
    <w:rsid w:val="0050071B"/>
    <w:rsid w:val="005037CE"/>
    <w:rsid w:val="00504B35"/>
    <w:rsid w:val="00504B89"/>
    <w:rsid w:val="00507F75"/>
    <w:rsid w:val="00510A5E"/>
    <w:rsid w:val="00511024"/>
    <w:rsid w:val="005211C1"/>
    <w:rsid w:val="005230BD"/>
    <w:rsid w:val="00524FAA"/>
    <w:rsid w:val="00531CBB"/>
    <w:rsid w:val="00531DCD"/>
    <w:rsid w:val="00537941"/>
    <w:rsid w:val="00541969"/>
    <w:rsid w:val="00541D16"/>
    <w:rsid w:val="00542E6B"/>
    <w:rsid w:val="005441DE"/>
    <w:rsid w:val="00544E8F"/>
    <w:rsid w:val="00552028"/>
    <w:rsid w:val="00555058"/>
    <w:rsid w:val="0056243B"/>
    <w:rsid w:val="005642D8"/>
    <w:rsid w:val="005645D7"/>
    <w:rsid w:val="00565AC5"/>
    <w:rsid w:val="00577187"/>
    <w:rsid w:val="00582C01"/>
    <w:rsid w:val="00583976"/>
    <w:rsid w:val="00583FE6"/>
    <w:rsid w:val="00585C75"/>
    <w:rsid w:val="00593F08"/>
    <w:rsid w:val="0059470B"/>
    <w:rsid w:val="005949AA"/>
    <w:rsid w:val="00596815"/>
    <w:rsid w:val="005A37DB"/>
    <w:rsid w:val="005A399D"/>
    <w:rsid w:val="005B1BF4"/>
    <w:rsid w:val="005B33E1"/>
    <w:rsid w:val="005B39D6"/>
    <w:rsid w:val="005B684A"/>
    <w:rsid w:val="005C4D4D"/>
    <w:rsid w:val="005D64E3"/>
    <w:rsid w:val="005E0778"/>
    <w:rsid w:val="005F403C"/>
    <w:rsid w:val="005F434F"/>
    <w:rsid w:val="005F4796"/>
    <w:rsid w:val="0060118C"/>
    <w:rsid w:val="00602B8E"/>
    <w:rsid w:val="006050F0"/>
    <w:rsid w:val="00605E8F"/>
    <w:rsid w:val="00606410"/>
    <w:rsid w:val="006111AE"/>
    <w:rsid w:val="006113DD"/>
    <w:rsid w:val="00613280"/>
    <w:rsid w:val="00615244"/>
    <w:rsid w:val="00617E34"/>
    <w:rsid w:val="006213F5"/>
    <w:rsid w:val="00623E2C"/>
    <w:rsid w:val="0062511E"/>
    <w:rsid w:val="0063014F"/>
    <w:rsid w:val="0063268A"/>
    <w:rsid w:val="006359C2"/>
    <w:rsid w:val="00641465"/>
    <w:rsid w:val="0064268E"/>
    <w:rsid w:val="00643648"/>
    <w:rsid w:val="00646BD4"/>
    <w:rsid w:val="00647EB8"/>
    <w:rsid w:val="00652CEA"/>
    <w:rsid w:val="00652DE6"/>
    <w:rsid w:val="00655468"/>
    <w:rsid w:val="006604B4"/>
    <w:rsid w:val="006613DB"/>
    <w:rsid w:val="006616D8"/>
    <w:rsid w:val="00667A42"/>
    <w:rsid w:val="00670669"/>
    <w:rsid w:val="006716CF"/>
    <w:rsid w:val="0067674E"/>
    <w:rsid w:val="00676C6D"/>
    <w:rsid w:val="00691023"/>
    <w:rsid w:val="00695A76"/>
    <w:rsid w:val="006A439F"/>
    <w:rsid w:val="006A7ACD"/>
    <w:rsid w:val="006B4BC6"/>
    <w:rsid w:val="006C0A88"/>
    <w:rsid w:val="006C3FE1"/>
    <w:rsid w:val="006C50AE"/>
    <w:rsid w:val="006C66A9"/>
    <w:rsid w:val="006D14FC"/>
    <w:rsid w:val="006E5A4E"/>
    <w:rsid w:val="006E7295"/>
    <w:rsid w:val="006F1310"/>
    <w:rsid w:val="006F30A8"/>
    <w:rsid w:val="006F4168"/>
    <w:rsid w:val="006F4197"/>
    <w:rsid w:val="007028B0"/>
    <w:rsid w:val="00702D8D"/>
    <w:rsid w:val="00712CF1"/>
    <w:rsid w:val="007136EE"/>
    <w:rsid w:val="00723E5F"/>
    <w:rsid w:val="00730112"/>
    <w:rsid w:val="00731817"/>
    <w:rsid w:val="00734B17"/>
    <w:rsid w:val="0073668F"/>
    <w:rsid w:val="0074303D"/>
    <w:rsid w:val="00746563"/>
    <w:rsid w:val="007465FC"/>
    <w:rsid w:val="00746B5A"/>
    <w:rsid w:val="00752EA1"/>
    <w:rsid w:val="00754DA4"/>
    <w:rsid w:val="0075618B"/>
    <w:rsid w:val="00760266"/>
    <w:rsid w:val="007669CB"/>
    <w:rsid w:val="007674AC"/>
    <w:rsid w:val="00771267"/>
    <w:rsid w:val="0077425D"/>
    <w:rsid w:val="0078129C"/>
    <w:rsid w:val="007840EB"/>
    <w:rsid w:val="00791F84"/>
    <w:rsid w:val="007A0068"/>
    <w:rsid w:val="007A4BA2"/>
    <w:rsid w:val="007A5A56"/>
    <w:rsid w:val="007A7A86"/>
    <w:rsid w:val="007B415E"/>
    <w:rsid w:val="007C41E9"/>
    <w:rsid w:val="007C4789"/>
    <w:rsid w:val="007C6A10"/>
    <w:rsid w:val="007C711F"/>
    <w:rsid w:val="007D5AE8"/>
    <w:rsid w:val="007E0B37"/>
    <w:rsid w:val="007E2BD0"/>
    <w:rsid w:val="007E3EBF"/>
    <w:rsid w:val="007E798B"/>
    <w:rsid w:val="007F36E6"/>
    <w:rsid w:val="007F50E5"/>
    <w:rsid w:val="00800DF3"/>
    <w:rsid w:val="0080201E"/>
    <w:rsid w:val="008020ED"/>
    <w:rsid w:val="00802E38"/>
    <w:rsid w:val="008030F6"/>
    <w:rsid w:val="00803D59"/>
    <w:rsid w:val="00813BAF"/>
    <w:rsid w:val="008145F3"/>
    <w:rsid w:val="00815B8A"/>
    <w:rsid w:val="00816205"/>
    <w:rsid w:val="00820075"/>
    <w:rsid w:val="00821AD6"/>
    <w:rsid w:val="00824C28"/>
    <w:rsid w:val="008271AB"/>
    <w:rsid w:val="00832167"/>
    <w:rsid w:val="00832665"/>
    <w:rsid w:val="00837B32"/>
    <w:rsid w:val="00844EC0"/>
    <w:rsid w:val="00845389"/>
    <w:rsid w:val="008455CA"/>
    <w:rsid w:val="00847E39"/>
    <w:rsid w:val="00854814"/>
    <w:rsid w:val="00854BDF"/>
    <w:rsid w:val="008550BC"/>
    <w:rsid w:val="00856BDD"/>
    <w:rsid w:val="00866119"/>
    <w:rsid w:val="00867CBF"/>
    <w:rsid w:val="008741EE"/>
    <w:rsid w:val="0087586D"/>
    <w:rsid w:val="0088106D"/>
    <w:rsid w:val="008831E0"/>
    <w:rsid w:val="0088601A"/>
    <w:rsid w:val="00886201"/>
    <w:rsid w:val="00893E92"/>
    <w:rsid w:val="00896527"/>
    <w:rsid w:val="008A0A5D"/>
    <w:rsid w:val="008A7684"/>
    <w:rsid w:val="008B3A3C"/>
    <w:rsid w:val="008B4C68"/>
    <w:rsid w:val="008B686A"/>
    <w:rsid w:val="008C0714"/>
    <w:rsid w:val="008D022E"/>
    <w:rsid w:val="008D397D"/>
    <w:rsid w:val="008D6A8C"/>
    <w:rsid w:val="008E4C07"/>
    <w:rsid w:val="008E6249"/>
    <w:rsid w:val="008F02A5"/>
    <w:rsid w:val="008F11B0"/>
    <w:rsid w:val="00901B6C"/>
    <w:rsid w:val="00902F55"/>
    <w:rsid w:val="0091350E"/>
    <w:rsid w:val="00914872"/>
    <w:rsid w:val="00915F39"/>
    <w:rsid w:val="00916F56"/>
    <w:rsid w:val="00923B9F"/>
    <w:rsid w:val="00924E9A"/>
    <w:rsid w:val="00931028"/>
    <w:rsid w:val="009336C2"/>
    <w:rsid w:val="0094000D"/>
    <w:rsid w:val="009447B6"/>
    <w:rsid w:val="009460FC"/>
    <w:rsid w:val="00950C6D"/>
    <w:rsid w:val="0096117C"/>
    <w:rsid w:val="009632AE"/>
    <w:rsid w:val="0096778A"/>
    <w:rsid w:val="009704D3"/>
    <w:rsid w:val="00970C36"/>
    <w:rsid w:val="0097202A"/>
    <w:rsid w:val="00975112"/>
    <w:rsid w:val="009753AE"/>
    <w:rsid w:val="00977EC5"/>
    <w:rsid w:val="009918FC"/>
    <w:rsid w:val="00995542"/>
    <w:rsid w:val="00997672"/>
    <w:rsid w:val="009A2285"/>
    <w:rsid w:val="009A2A08"/>
    <w:rsid w:val="009A5D2F"/>
    <w:rsid w:val="009B0591"/>
    <w:rsid w:val="009B2E94"/>
    <w:rsid w:val="009B5E19"/>
    <w:rsid w:val="009B7209"/>
    <w:rsid w:val="009B7CAF"/>
    <w:rsid w:val="009C1A8A"/>
    <w:rsid w:val="009C4695"/>
    <w:rsid w:val="009C7151"/>
    <w:rsid w:val="009D2CB6"/>
    <w:rsid w:val="009D613D"/>
    <w:rsid w:val="009D6767"/>
    <w:rsid w:val="009F022C"/>
    <w:rsid w:val="009F4BF7"/>
    <w:rsid w:val="009F66C6"/>
    <w:rsid w:val="00A003C0"/>
    <w:rsid w:val="00A01360"/>
    <w:rsid w:val="00A1069B"/>
    <w:rsid w:val="00A15CA3"/>
    <w:rsid w:val="00A16960"/>
    <w:rsid w:val="00A26E83"/>
    <w:rsid w:val="00A2733D"/>
    <w:rsid w:val="00A30823"/>
    <w:rsid w:val="00A35A19"/>
    <w:rsid w:val="00A35FA9"/>
    <w:rsid w:val="00A40AEA"/>
    <w:rsid w:val="00A4311C"/>
    <w:rsid w:val="00A52ECD"/>
    <w:rsid w:val="00A56F1C"/>
    <w:rsid w:val="00A57DE4"/>
    <w:rsid w:val="00A6062B"/>
    <w:rsid w:val="00A67241"/>
    <w:rsid w:val="00A67B90"/>
    <w:rsid w:val="00A705F1"/>
    <w:rsid w:val="00A72F3A"/>
    <w:rsid w:val="00A77A62"/>
    <w:rsid w:val="00A83460"/>
    <w:rsid w:val="00A83558"/>
    <w:rsid w:val="00AA2BB6"/>
    <w:rsid w:val="00AA4B6E"/>
    <w:rsid w:val="00AA58B2"/>
    <w:rsid w:val="00AA6AB5"/>
    <w:rsid w:val="00AB2E4A"/>
    <w:rsid w:val="00AB33F3"/>
    <w:rsid w:val="00AB711F"/>
    <w:rsid w:val="00AD1D35"/>
    <w:rsid w:val="00AD30F0"/>
    <w:rsid w:val="00AE5146"/>
    <w:rsid w:val="00AE53F5"/>
    <w:rsid w:val="00AF0F98"/>
    <w:rsid w:val="00AF10C8"/>
    <w:rsid w:val="00AF2792"/>
    <w:rsid w:val="00AF3D49"/>
    <w:rsid w:val="00AF6F74"/>
    <w:rsid w:val="00B05184"/>
    <w:rsid w:val="00B06C91"/>
    <w:rsid w:val="00B1224B"/>
    <w:rsid w:val="00B12EF8"/>
    <w:rsid w:val="00B13D5C"/>
    <w:rsid w:val="00B151AC"/>
    <w:rsid w:val="00B24CED"/>
    <w:rsid w:val="00B262BF"/>
    <w:rsid w:val="00B27BB6"/>
    <w:rsid w:val="00B41297"/>
    <w:rsid w:val="00B4614E"/>
    <w:rsid w:val="00B469CB"/>
    <w:rsid w:val="00B52C8B"/>
    <w:rsid w:val="00B54CD1"/>
    <w:rsid w:val="00B573CB"/>
    <w:rsid w:val="00B57AE6"/>
    <w:rsid w:val="00B57B35"/>
    <w:rsid w:val="00B60BEF"/>
    <w:rsid w:val="00B615F8"/>
    <w:rsid w:val="00B61806"/>
    <w:rsid w:val="00B64A7C"/>
    <w:rsid w:val="00B71824"/>
    <w:rsid w:val="00B75703"/>
    <w:rsid w:val="00B803AB"/>
    <w:rsid w:val="00B843BB"/>
    <w:rsid w:val="00B862D0"/>
    <w:rsid w:val="00B96F16"/>
    <w:rsid w:val="00BA53BA"/>
    <w:rsid w:val="00BB3BE4"/>
    <w:rsid w:val="00BB58B3"/>
    <w:rsid w:val="00BB5FE9"/>
    <w:rsid w:val="00BB6280"/>
    <w:rsid w:val="00BB7494"/>
    <w:rsid w:val="00BC0C19"/>
    <w:rsid w:val="00BC5D40"/>
    <w:rsid w:val="00BC7584"/>
    <w:rsid w:val="00BE120E"/>
    <w:rsid w:val="00BE28B9"/>
    <w:rsid w:val="00BE370F"/>
    <w:rsid w:val="00BE45C3"/>
    <w:rsid w:val="00BE49C9"/>
    <w:rsid w:val="00BE7BD3"/>
    <w:rsid w:val="00BE7F83"/>
    <w:rsid w:val="00BF280E"/>
    <w:rsid w:val="00BF2863"/>
    <w:rsid w:val="00BF2A18"/>
    <w:rsid w:val="00BF3242"/>
    <w:rsid w:val="00BF7976"/>
    <w:rsid w:val="00C01EC8"/>
    <w:rsid w:val="00C02B4A"/>
    <w:rsid w:val="00C0440D"/>
    <w:rsid w:val="00C06E6B"/>
    <w:rsid w:val="00C125A3"/>
    <w:rsid w:val="00C15609"/>
    <w:rsid w:val="00C16D98"/>
    <w:rsid w:val="00C171D0"/>
    <w:rsid w:val="00C27DE6"/>
    <w:rsid w:val="00C311D5"/>
    <w:rsid w:val="00C407DA"/>
    <w:rsid w:val="00C409D6"/>
    <w:rsid w:val="00C43632"/>
    <w:rsid w:val="00C4671E"/>
    <w:rsid w:val="00C51FD3"/>
    <w:rsid w:val="00C53F9C"/>
    <w:rsid w:val="00C607C3"/>
    <w:rsid w:val="00C65910"/>
    <w:rsid w:val="00C711BC"/>
    <w:rsid w:val="00C76C53"/>
    <w:rsid w:val="00C80D28"/>
    <w:rsid w:val="00C80EE6"/>
    <w:rsid w:val="00C82E3A"/>
    <w:rsid w:val="00C863CD"/>
    <w:rsid w:val="00C87301"/>
    <w:rsid w:val="00C928EC"/>
    <w:rsid w:val="00C93A8E"/>
    <w:rsid w:val="00C96D15"/>
    <w:rsid w:val="00CA2323"/>
    <w:rsid w:val="00CA40CB"/>
    <w:rsid w:val="00CB0FD4"/>
    <w:rsid w:val="00CB254D"/>
    <w:rsid w:val="00CB44F7"/>
    <w:rsid w:val="00CB6A88"/>
    <w:rsid w:val="00CC048B"/>
    <w:rsid w:val="00CD0A76"/>
    <w:rsid w:val="00CD2565"/>
    <w:rsid w:val="00CD2A3C"/>
    <w:rsid w:val="00CD41FD"/>
    <w:rsid w:val="00CD712C"/>
    <w:rsid w:val="00CD75D6"/>
    <w:rsid w:val="00CE5D42"/>
    <w:rsid w:val="00CF57A3"/>
    <w:rsid w:val="00CF7BF9"/>
    <w:rsid w:val="00D10FFA"/>
    <w:rsid w:val="00D11106"/>
    <w:rsid w:val="00D112E7"/>
    <w:rsid w:val="00D12CDD"/>
    <w:rsid w:val="00D13900"/>
    <w:rsid w:val="00D142FD"/>
    <w:rsid w:val="00D14B8F"/>
    <w:rsid w:val="00D2213C"/>
    <w:rsid w:val="00D25020"/>
    <w:rsid w:val="00D253A9"/>
    <w:rsid w:val="00D41266"/>
    <w:rsid w:val="00D42589"/>
    <w:rsid w:val="00D425CE"/>
    <w:rsid w:val="00D436FC"/>
    <w:rsid w:val="00D46748"/>
    <w:rsid w:val="00D506FE"/>
    <w:rsid w:val="00D53561"/>
    <w:rsid w:val="00D572C7"/>
    <w:rsid w:val="00D62826"/>
    <w:rsid w:val="00D62E2E"/>
    <w:rsid w:val="00D63930"/>
    <w:rsid w:val="00D6648C"/>
    <w:rsid w:val="00D66AA7"/>
    <w:rsid w:val="00D74146"/>
    <w:rsid w:val="00D74ED2"/>
    <w:rsid w:val="00D76AC8"/>
    <w:rsid w:val="00D8311A"/>
    <w:rsid w:val="00D94C44"/>
    <w:rsid w:val="00D96B5E"/>
    <w:rsid w:val="00DA2470"/>
    <w:rsid w:val="00DA306C"/>
    <w:rsid w:val="00DA71B8"/>
    <w:rsid w:val="00DB0D53"/>
    <w:rsid w:val="00DB15C7"/>
    <w:rsid w:val="00DB53A3"/>
    <w:rsid w:val="00DB5B98"/>
    <w:rsid w:val="00DC0CFB"/>
    <w:rsid w:val="00DC14B5"/>
    <w:rsid w:val="00DC2304"/>
    <w:rsid w:val="00DC2FD9"/>
    <w:rsid w:val="00DD3EC8"/>
    <w:rsid w:val="00DD7D9C"/>
    <w:rsid w:val="00DE16E7"/>
    <w:rsid w:val="00DE2790"/>
    <w:rsid w:val="00DE4E32"/>
    <w:rsid w:val="00DE77C2"/>
    <w:rsid w:val="00DE7849"/>
    <w:rsid w:val="00DF0F70"/>
    <w:rsid w:val="00DF2E6B"/>
    <w:rsid w:val="00DF5C75"/>
    <w:rsid w:val="00DF795D"/>
    <w:rsid w:val="00E0080B"/>
    <w:rsid w:val="00E14C4F"/>
    <w:rsid w:val="00E14FBB"/>
    <w:rsid w:val="00E15C20"/>
    <w:rsid w:val="00E171C2"/>
    <w:rsid w:val="00E2165A"/>
    <w:rsid w:val="00E2175C"/>
    <w:rsid w:val="00E325A1"/>
    <w:rsid w:val="00E363F0"/>
    <w:rsid w:val="00E37C3B"/>
    <w:rsid w:val="00E51EB3"/>
    <w:rsid w:val="00E5433F"/>
    <w:rsid w:val="00E54F03"/>
    <w:rsid w:val="00E573E2"/>
    <w:rsid w:val="00E66AC1"/>
    <w:rsid w:val="00E70026"/>
    <w:rsid w:val="00E82367"/>
    <w:rsid w:val="00E8663D"/>
    <w:rsid w:val="00E92484"/>
    <w:rsid w:val="00E9416E"/>
    <w:rsid w:val="00E95A13"/>
    <w:rsid w:val="00EA050F"/>
    <w:rsid w:val="00EB4D24"/>
    <w:rsid w:val="00EC0C2E"/>
    <w:rsid w:val="00EC1554"/>
    <w:rsid w:val="00EC2F9B"/>
    <w:rsid w:val="00EC3086"/>
    <w:rsid w:val="00EC4B76"/>
    <w:rsid w:val="00EC4F59"/>
    <w:rsid w:val="00ED29D2"/>
    <w:rsid w:val="00ED2B4A"/>
    <w:rsid w:val="00ED3F60"/>
    <w:rsid w:val="00ED7D53"/>
    <w:rsid w:val="00EE265C"/>
    <w:rsid w:val="00EE3352"/>
    <w:rsid w:val="00F04BDC"/>
    <w:rsid w:val="00F04D4C"/>
    <w:rsid w:val="00F067DA"/>
    <w:rsid w:val="00F120E7"/>
    <w:rsid w:val="00F13BBF"/>
    <w:rsid w:val="00F15DF5"/>
    <w:rsid w:val="00F15F58"/>
    <w:rsid w:val="00F17D6D"/>
    <w:rsid w:val="00F245BA"/>
    <w:rsid w:val="00F2658F"/>
    <w:rsid w:val="00F30655"/>
    <w:rsid w:val="00F412F3"/>
    <w:rsid w:val="00F415B9"/>
    <w:rsid w:val="00F41644"/>
    <w:rsid w:val="00F45A38"/>
    <w:rsid w:val="00F45C00"/>
    <w:rsid w:val="00F46C8F"/>
    <w:rsid w:val="00F4715E"/>
    <w:rsid w:val="00F5242A"/>
    <w:rsid w:val="00F604D3"/>
    <w:rsid w:val="00F621BF"/>
    <w:rsid w:val="00F64782"/>
    <w:rsid w:val="00F816F1"/>
    <w:rsid w:val="00F81C00"/>
    <w:rsid w:val="00F82A00"/>
    <w:rsid w:val="00F83CFB"/>
    <w:rsid w:val="00F8634D"/>
    <w:rsid w:val="00F91ACB"/>
    <w:rsid w:val="00F92F3F"/>
    <w:rsid w:val="00F94EAA"/>
    <w:rsid w:val="00FA1C11"/>
    <w:rsid w:val="00FA1FD0"/>
    <w:rsid w:val="00FA2E69"/>
    <w:rsid w:val="00FB76B5"/>
    <w:rsid w:val="00FC044F"/>
    <w:rsid w:val="00FD19E0"/>
    <w:rsid w:val="00FE3439"/>
    <w:rsid w:val="00FE60D1"/>
    <w:rsid w:val="00FE6A3C"/>
    <w:rsid w:val="00FF5180"/>
    <w:rsid w:val="00FF7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10F2C8"/>
  <w15:chartTrackingRefBased/>
  <w15:docId w15:val="{A595D6D4-93E8-448E-B032-B020359D4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312F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4EAA"/>
    <w:pPr>
      <w:keepNext/>
      <w:jc w:val="center"/>
      <w:outlineLvl w:val="0"/>
    </w:pPr>
    <w:rPr>
      <w:rFonts w:ascii="VNI-Times" w:hAnsi="VNI-Times"/>
      <w:b/>
      <w:sz w:val="44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4EAA"/>
    <w:pPr>
      <w:keepNext/>
      <w:jc w:val="center"/>
      <w:outlineLvl w:val="1"/>
    </w:pPr>
    <w:rPr>
      <w:rFonts w:ascii="VNI-Times" w:hAnsi="VNI-Times"/>
      <w:b/>
      <w:szCs w:val="20"/>
    </w:rPr>
  </w:style>
  <w:style w:type="paragraph" w:styleId="Heading3">
    <w:name w:val="heading 3"/>
    <w:basedOn w:val="Normal"/>
    <w:next w:val="Normal"/>
    <w:link w:val="Heading3Char"/>
    <w:uiPriority w:val="9"/>
    <w:qFormat/>
    <w:rsid w:val="00F94EAA"/>
    <w:pPr>
      <w:keepNext/>
      <w:jc w:val="center"/>
      <w:outlineLvl w:val="2"/>
    </w:pPr>
    <w:rPr>
      <w:rFonts w:ascii="VNI-Times" w:hAnsi="VNI-Times"/>
      <w:szCs w:val="2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F94EAA"/>
    <w:pPr>
      <w:keepNext/>
      <w:jc w:val="right"/>
      <w:outlineLvl w:val="3"/>
    </w:pPr>
    <w:rPr>
      <w:rFonts w:ascii="VNI-Times" w:hAnsi="VNI-Times"/>
      <w:i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F94EAA"/>
    <w:pPr>
      <w:keepNext/>
      <w:outlineLvl w:val="4"/>
    </w:pPr>
    <w:rPr>
      <w:rFonts w:ascii="VNI-Times" w:hAnsi="VNI-Times"/>
      <w:b/>
      <w:caps/>
      <w:sz w:val="22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F94EAA"/>
    <w:pPr>
      <w:keepNext/>
      <w:numPr>
        <w:numId w:val="2"/>
      </w:numPr>
      <w:outlineLvl w:val="5"/>
    </w:pPr>
    <w:rPr>
      <w:rFonts w:ascii="VNI-Times" w:hAnsi="VNI-Times"/>
      <w:b/>
      <w:szCs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F94EAA"/>
    <w:pPr>
      <w:keepNext/>
      <w:jc w:val="center"/>
      <w:outlineLvl w:val="6"/>
    </w:pPr>
    <w:rPr>
      <w:rFonts w:ascii="VNI-Times" w:hAnsi="VNI-Times"/>
      <w:b/>
      <w:snapToGrid w:val="0"/>
      <w:color w:val="000000"/>
      <w:sz w:val="22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30A8"/>
    <w:pPr>
      <w:keepNext/>
      <w:keepLines/>
      <w:spacing w:line="276" w:lineRule="auto"/>
      <w:outlineLvl w:val="7"/>
    </w:pPr>
    <w:rPr>
      <w:i/>
      <w:iCs/>
      <w:color w:val="272727"/>
      <w:sz w:val="26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30A8"/>
    <w:pPr>
      <w:keepNext/>
      <w:keepLines/>
      <w:spacing w:line="276" w:lineRule="auto"/>
      <w:outlineLvl w:val="8"/>
    </w:pPr>
    <w:rPr>
      <w:color w:val="272727"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F94EAA"/>
    <w:rPr>
      <w:rFonts w:ascii="VNI-Times" w:eastAsia="Times New Roman" w:hAnsi="VNI-Times" w:cs="Times New Roman"/>
      <w:b/>
      <w:sz w:val="44"/>
      <w:szCs w:val="20"/>
    </w:rPr>
  </w:style>
  <w:style w:type="character" w:customStyle="1" w:styleId="Heading2Char">
    <w:name w:val="Heading 2 Char"/>
    <w:link w:val="Heading2"/>
    <w:uiPriority w:val="9"/>
    <w:rsid w:val="00F94EAA"/>
    <w:rPr>
      <w:rFonts w:ascii="VNI-Times" w:eastAsia="Times New Roman" w:hAnsi="VNI-Times" w:cs="Times New Roman"/>
      <w:b/>
      <w:sz w:val="24"/>
      <w:szCs w:val="20"/>
    </w:rPr>
  </w:style>
  <w:style w:type="character" w:customStyle="1" w:styleId="Heading3Char">
    <w:name w:val="Heading 3 Char"/>
    <w:link w:val="Heading3"/>
    <w:uiPriority w:val="9"/>
    <w:rsid w:val="00F94EAA"/>
    <w:rPr>
      <w:rFonts w:ascii="VNI-Times" w:eastAsia="Times New Roman" w:hAnsi="VNI-Times" w:cs="Times New Roman"/>
      <w:sz w:val="24"/>
      <w:szCs w:val="20"/>
      <w:u w:val="single"/>
    </w:rPr>
  </w:style>
  <w:style w:type="character" w:customStyle="1" w:styleId="Heading4Char">
    <w:name w:val="Heading 4 Char"/>
    <w:link w:val="Heading4"/>
    <w:uiPriority w:val="9"/>
    <w:rsid w:val="00F94EAA"/>
    <w:rPr>
      <w:rFonts w:ascii="VNI-Times" w:eastAsia="Times New Roman" w:hAnsi="VNI-Times" w:cs="Times New Roman"/>
      <w:i/>
      <w:sz w:val="24"/>
      <w:szCs w:val="20"/>
    </w:rPr>
  </w:style>
  <w:style w:type="character" w:customStyle="1" w:styleId="Heading5Char">
    <w:name w:val="Heading 5 Char"/>
    <w:link w:val="Heading5"/>
    <w:uiPriority w:val="9"/>
    <w:rsid w:val="00F94EAA"/>
    <w:rPr>
      <w:rFonts w:ascii="VNI-Times" w:eastAsia="Times New Roman" w:hAnsi="VNI-Times" w:cs="Times New Roman"/>
      <w:b/>
      <w:caps/>
      <w:sz w:val="22"/>
      <w:szCs w:val="20"/>
    </w:rPr>
  </w:style>
  <w:style w:type="character" w:customStyle="1" w:styleId="Heading6Char">
    <w:name w:val="Heading 6 Char"/>
    <w:link w:val="Heading6"/>
    <w:uiPriority w:val="9"/>
    <w:rsid w:val="00F94EAA"/>
    <w:rPr>
      <w:rFonts w:ascii="VNI-Times" w:eastAsia="Times New Roman" w:hAnsi="VNI-Times"/>
      <w:b/>
      <w:sz w:val="24"/>
    </w:rPr>
  </w:style>
  <w:style w:type="character" w:customStyle="1" w:styleId="Heading7Char">
    <w:name w:val="Heading 7 Char"/>
    <w:link w:val="Heading7"/>
    <w:uiPriority w:val="9"/>
    <w:rsid w:val="00F94EAA"/>
    <w:rPr>
      <w:rFonts w:ascii="VNI-Times" w:eastAsia="Times New Roman" w:hAnsi="VNI-Times" w:cs="Times New Roman"/>
      <w:b/>
      <w:snapToGrid w:val="0"/>
      <w:color w:val="000000"/>
      <w:sz w:val="22"/>
      <w:szCs w:val="20"/>
    </w:rPr>
  </w:style>
  <w:style w:type="table" w:styleId="TableGrid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TableNormal"/>
    <w:uiPriority w:val="39"/>
    <w:qFormat/>
    <w:rsid w:val="00310F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10F1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sid w:val="005E07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E0778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F94EAA"/>
    <w:pPr>
      <w:jc w:val="right"/>
    </w:pPr>
    <w:rPr>
      <w:rFonts w:ascii="VNI-Times" w:hAnsi="VNI-Times"/>
      <w:i/>
      <w:szCs w:val="20"/>
    </w:rPr>
  </w:style>
  <w:style w:type="paragraph" w:styleId="BodyTextIndent">
    <w:name w:val="Body Text Indent"/>
    <w:basedOn w:val="Normal"/>
    <w:link w:val="BodyTextIndentChar"/>
    <w:rsid w:val="00F94EAA"/>
    <w:pPr>
      <w:ind w:firstLine="720"/>
      <w:jc w:val="both"/>
    </w:pPr>
    <w:rPr>
      <w:rFonts w:ascii="VNI-Times" w:hAnsi="VNI-Times"/>
      <w:szCs w:val="20"/>
    </w:rPr>
  </w:style>
  <w:style w:type="character" w:customStyle="1" w:styleId="BodyTextIndentChar">
    <w:name w:val="Body Text Indent Char"/>
    <w:link w:val="BodyTextIndent"/>
    <w:rsid w:val="00F94EAA"/>
    <w:rPr>
      <w:rFonts w:ascii="VNI-Times" w:eastAsia="Times New Roman" w:hAnsi="VNI-Times" w:cs="Times New Roman"/>
      <w:sz w:val="24"/>
      <w:szCs w:val="20"/>
    </w:rPr>
  </w:style>
  <w:style w:type="paragraph" w:styleId="BodyText">
    <w:name w:val="Body Text"/>
    <w:basedOn w:val="Normal"/>
    <w:link w:val="BodyTextChar"/>
    <w:uiPriority w:val="99"/>
    <w:rsid w:val="00F94EAA"/>
    <w:pPr>
      <w:spacing w:before="120"/>
      <w:jc w:val="both"/>
    </w:pPr>
    <w:rPr>
      <w:rFonts w:ascii="VNI-Times" w:hAnsi="VNI-Times"/>
      <w:szCs w:val="20"/>
    </w:rPr>
  </w:style>
  <w:style w:type="character" w:customStyle="1" w:styleId="BodyTextChar">
    <w:name w:val="Body Text Char"/>
    <w:link w:val="BodyText"/>
    <w:uiPriority w:val="99"/>
    <w:rsid w:val="00F94EAA"/>
    <w:rPr>
      <w:rFonts w:ascii="VNI-Times" w:eastAsia="Times New Roman" w:hAnsi="VNI-Times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F94EAA"/>
    <w:pPr>
      <w:spacing w:before="120"/>
      <w:ind w:left="1440"/>
      <w:jc w:val="both"/>
    </w:pPr>
    <w:rPr>
      <w:rFonts w:ascii="VNI-Times" w:hAnsi="VNI-Times"/>
      <w:spacing w:val="-2"/>
      <w:szCs w:val="20"/>
    </w:rPr>
  </w:style>
  <w:style w:type="character" w:customStyle="1" w:styleId="BodyTextIndent3Char">
    <w:name w:val="Body Text Indent 3 Char"/>
    <w:link w:val="BodyTextIndent3"/>
    <w:rsid w:val="00F94EAA"/>
    <w:rPr>
      <w:rFonts w:ascii="VNI-Times" w:eastAsia="Times New Roman" w:hAnsi="VNI-Times" w:cs="Times New Roman"/>
      <w:spacing w:val="-2"/>
      <w:sz w:val="24"/>
      <w:szCs w:val="20"/>
    </w:rPr>
  </w:style>
  <w:style w:type="paragraph" w:styleId="BodyTextIndent2">
    <w:name w:val="Body Text Indent 2"/>
    <w:basedOn w:val="Normal"/>
    <w:link w:val="BodyTextIndent2Char"/>
    <w:rsid w:val="00F94EAA"/>
    <w:pPr>
      <w:spacing w:before="120"/>
      <w:ind w:left="1080"/>
      <w:jc w:val="both"/>
    </w:pPr>
    <w:rPr>
      <w:rFonts w:ascii="VNI-Times" w:hAnsi="VNI-Times"/>
      <w:spacing w:val="-2"/>
      <w:szCs w:val="20"/>
    </w:rPr>
  </w:style>
  <w:style w:type="character" w:customStyle="1" w:styleId="BodyTextIndent2Char">
    <w:name w:val="Body Text Indent 2 Char"/>
    <w:link w:val="BodyTextIndent2"/>
    <w:rsid w:val="00F94EAA"/>
    <w:rPr>
      <w:rFonts w:ascii="VNI-Times" w:eastAsia="Times New Roman" w:hAnsi="VNI-Times" w:cs="Times New Roman"/>
      <w:spacing w:val="-2"/>
      <w:sz w:val="24"/>
      <w:szCs w:val="20"/>
    </w:rPr>
  </w:style>
  <w:style w:type="paragraph" w:styleId="BodyText2">
    <w:name w:val="Body Text 2"/>
    <w:basedOn w:val="Normal"/>
    <w:link w:val="BodyText2Char"/>
    <w:uiPriority w:val="99"/>
    <w:rsid w:val="00F94EAA"/>
    <w:pPr>
      <w:jc w:val="center"/>
    </w:pPr>
    <w:rPr>
      <w:rFonts w:ascii="VNI-Times" w:hAnsi="VNI-Times"/>
      <w:b/>
      <w:szCs w:val="20"/>
    </w:rPr>
  </w:style>
  <w:style w:type="character" w:customStyle="1" w:styleId="BodyText2Char">
    <w:name w:val="Body Text 2 Char"/>
    <w:link w:val="BodyText2"/>
    <w:uiPriority w:val="99"/>
    <w:rsid w:val="00F94EAA"/>
    <w:rPr>
      <w:rFonts w:ascii="VNI-Times" w:eastAsia="Times New Roman" w:hAnsi="VNI-Times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rsid w:val="00F94EAA"/>
    <w:pPr>
      <w:tabs>
        <w:tab w:val="center" w:pos="4320"/>
        <w:tab w:val="right" w:pos="8640"/>
      </w:tabs>
    </w:pPr>
    <w:rPr>
      <w:rFonts w:ascii="VNI-Times" w:hAnsi="VNI-Times"/>
      <w:szCs w:val="20"/>
    </w:rPr>
  </w:style>
  <w:style w:type="character" w:customStyle="1" w:styleId="HeaderChar">
    <w:name w:val="Header Char"/>
    <w:link w:val="Header"/>
    <w:uiPriority w:val="99"/>
    <w:rsid w:val="00F94EAA"/>
    <w:rPr>
      <w:rFonts w:ascii="VNI-Times" w:eastAsia="Times New Roman" w:hAnsi="VNI-Times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F94EAA"/>
    <w:pPr>
      <w:numPr>
        <w:numId w:val="1"/>
      </w:numPr>
      <w:tabs>
        <w:tab w:val="clear" w:pos="720"/>
        <w:tab w:val="center" w:pos="4320"/>
        <w:tab w:val="right" w:pos="8640"/>
      </w:tabs>
      <w:ind w:left="0" w:firstLine="0"/>
    </w:pPr>
    <w:rPr>
      <w:rFonts w:ascii="VNI-Times" w:hAnsi="VNI-Times"/>
      <w:szCs w:val="20"/>
    </w:rPr>
  </w:style>
  <w:style w:type="character" w:customStyle="1" w:styleId="FooterChar">
    <w:name w:val="Footer Char"/>
    <w:link w:val="Footer"/>
    <w:uiPriority w:val="99"/>
    <w:rsid w:val="00F94EAA"/>
    <w:rPr>
      <w:rFonts w:ascii="VNI-Times" w:eastAsia="Times New Roman" w:hAnsi="VNI-Times"/>
      <w:sz w:val="24"/>
    </w:rPr>
  </w:style>
  <w:style w:type="character" w:styleId="PageNumber">
    <w:name w:val="page number"/>
    <w:basedOn w:val="DefaultParagraphFont"/>
    <w:rsid w:val="00F94EAA"/>
  </w:style>
  <w:style w:type="paragraph" w:styleId="List2">
    <w:name w:val="List 2"/>
    <w:basedOn w:val="Normal"/>
    <w:uiPriority w:val="99"/>
    <w:rsid w:val="00F94EAA"/>
    <w:pPr>
      <w:ind w:left="720" w:hanging="360"/>
    </w:pPr>
    <w:rPr>
      <w:rFonts w:ascii="VNI-Times" w:hAnsi="VNI-Times"/>
      <w:szCs w:val="20"/>
    </w:rPr>
  </w:style>
  <w:style w:type="paragraph" w:styleId="ListBullet2">
    <w:name w:val="List Bullet 2"/>
    <w:basedOn w:val="Normal"/>
    <w:autoRedefine/>
    <w:uiPriority w:val="99"/>
    <w:rsid w:val="00F94EAA"/>
    <w:pPr>
      <w:ind w:left="1287" w:hanging="360"/>
    </w:pPr>
    <w:rPr>
      <w:rFonts w:ascii="VNI-Times" w:hAnsi="VNI-Times"/>
      <w:szCs w:val="20"/>
    </w:rPr>
  </w:style>
  <w:style w:type="paragraph" w:styleId="ListBullet3">
    <w:name w:val="List Bullet 3"/>
    <w:basedOn w:val="Normal"/>
    <w:autoRedefine/>
    <w:uiPriority w:val="99"/>
    <w:rsid w:val="00F94EAA"/>
    <w:pPr>
      <w:ind w:left="540" w:hanging="360"/>
    </w:pPr>
    <w:rPr>
      <w:rFonts w:ascii="VNI-Times" w:hAnsi="VNI-Times"/>
      <w:szCs w:val="20"/>
    </w:rPr>
  </w:style>
  <w:style w:type="paragraph" w:styleId="ListContinue2">
    <w:name w:val="List Continue 2"/>
    <w:basedOn w:val="Normal"/>
    <w:uiPriority w:val="99"/>
    <w:rsid w:val="00F94EAA"/>
    <w:pPr>
      <w:spacing w:after="120"/>
      <w:ind w:left="720"/>
    </w:pPr>
    <w:rPr>
      <w:rFonts w:ascii="VNI-Times" w:hAnsi="VNI-Times"/>
      <w:szCs w:val="20"/>
    </w:rPr>
  </w:style>
  <w:style w:type="paragraph" w:styleId="ListContinue3">
    <w:name w:val="List Continue 3"/>
    <w:basedOn w:val="Normal"/>
    <w:uiPriority w:val="99"/>
    <w:rsid w:val="00F94EAA"/>
    <w:pPr>
      <w:spacing w:after="120"/>
      <w:ind w:left="1080"/>
    </w:pPr>
    <w:rPr>
      <w:rFonts w:ascii="VNI-Times" w:hAnsi="VNI-Times"/>
      <w:szCs w:val="20"/>
    </w:rPr>
  </w:style>
  <w:style w:type="paragraph" w:styleId="Title">
    <w:name w:val="Title"/>
    <w:basedOn w:val="Normal"/>
    <w:link w:val="TitleChar"/>
    <w:uiPriority w:val="10"/>
    <w:qFormat/>
    <w:rsid w:val="00F94EAA"/>
    <w:pPr>
      <w:spacing w:before="240"/>
      <w:jc w:val="center"/>
      <w:outlineLvl w:val="0"/>
    </w:pPr>
    <w:rPr>
      <w:rFonts w:ascii="Arial" w:hAnsi="Arial"/>
      <w:b/>
      <w:kern w:val="28"/>
      <w:sz w:val="32"/>
      <w:szCs w:val="20"/>
    </w:rPr>
  </w:style>
  <w:style w:type="character" w:customStyle="1" w:styleId="TitleChar">
    <w:name w:val="Title Char"/>
    <w:link w:val="Title"/>
    <w:uiPriority w:val="10"/>
    <w:rsid w:val="00F94EAA"/>
    <w:rPr>
      <w:rFonts w:ascii="Arial" w:eastAsia="Times New Roman" w:hAnsi="Arial" w:cs="Times New Roman"/>
      <w:b/>
      <w:kern w:val="28"/>
      <w:sz w:val="32"/>
      <w:szCs w:val="20"/>
    </w:rPr>
  </w:style>
  <w:style w:type="paragraph" w:styleId="Subtitle">
    <w:name w:val="Subtitle"/>
    <w:basedOn w:val="Normal"/>
    <w:link w:val="SubtitleChar"/>
    <w:uiPriority w:val="11"/>
    <w:qFormat/>
    <w:rsid w:val="00F94EAA"/>
    <w:pPr>
      <w:jc w:val="center"/>
      <w:outlineLvl w:val="1"/>
    </w:pPr>
    <w:rPr>
      <w:rFonts w:ascii="Arial" w:hAnsi="Arial"/>
      <w:szCs w:val="20"/>
    </w:rPr>
  </w:style>
  <w:style w:type="character" w:customStyle="1" w:styleId="SubtitleChar">
    <w:name w:val="Subtitle Char"/>
    <w:link w:val="Subtitle"/>
    <w:uiPriority w:val="11"/>
    <w:rsid w:val="00F94EAA"/>
    <w:rPr>
      <w:rFonts w:ascii="Arial" w:eastAsia="Times New Roman" w:hAnsi="Arial" w:cs="Times New Roman"/>
      <w:sz w:val="24"/>
      <w:szCs w:val="20"/>
    </w:rPr>
  </w:style>
  <w:style w:type="paragraph" w:customStyle="1" w:styleId="CharCharCharChar">
    <w:name w:val="Char Char Char Char"/>
    <w:autoRedefine/>
    <w:rsid w:val="00F94EAA"/>
    <w:pPr>
      <w:tabs>
        <w:tab w:val="left" w:pos="1152"/>
      </w:tabs>
      <w:spacing w:before="120" w:after="120" w:line="312" w:lineRule="auto"/>
    </w:pPr>
    <w:rPr>
      <w:rFonts w:ascii=".VnArial" w:eastAsia=".VnTime" w:hAnsi=".VnArial" w:cs=".VnArial"/>
      <w:sz w:val="26"/>
      <w:szCs w:val="26"/>
    </w:rPr>
  </w:style>
  <w:style w:type="paragraph" w:customStyle="1" w:styleId="abc">
    <w:name w:val="abc"/>
    <w:basedOn w:val="Normal"/>
    <w:rsid w:val="00F94EAA"/>
    <w:pPr>
      <w:numPr>
        <w:numId w:val="3"/>
      </w:numPr>
      <w:ind w:left="0" w:firstLine="0"/>
    </w:pPr>
  </w:style>
  <w:style w:type="paragraph" w:customStyle="1" w:styleId="Char">
    <w:name w:val="Char"/>
    <w:basedOn w:val="Normal"/>
    <w:rsid w:val="00F94EAA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apple-converted-space">
    <w:name w:val="apple-converted-space"/>
    <w:rsid w:val="00F94EAA"/>
    <w:rPr>
      <w:rFonts w:cs="Times New Roman"/>
    </w:rPr>
  </w:style>
  <w:style w:type="paragraph" w:styleId="DocumentMap">
    <w:name w:val="Document Map"/>
    <w:basedOn w:val="Normal"/>
    <w:link w:val="DocumentMapChar"/>
    <w:rsid w:val="00F94EAA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F94EAA"/>
    <w:rPr>
      <w:rFonts w:ascii="Tahoma" w:eastAsia="Times New Roman" w:hAnsi="Tahoma" w:cs="Times New Roman"/>
      <w:sz w:val="16"/>
      <w:szCs w:val="16"/>
    </w:rPr>
  </w:style>
  <w:style w:type="character" w:styleId="CommentReference">
    <w:name w:val="annotation reference"/>
    <w:uiPriority w:val="99"/>
    <w:rsid w:val="00F94E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EAA"/>
    <w:rPr>
      <w:rFonts w:ascii="VNI-Times" w:hAnsi="VNI-Times"/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94EAA"/>
    <w:rPr>
      <w:rFonts w:ascii="VNI-Times" w:eastAsia="Times New Roman" w:hAnsi="VNI-Times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94EA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F94EAA"/>
    <w:rPr>
      <w:rFonts w:ascii="VNI-Times" w:eastAsia="Times New Roman" w:hAnsi="VNI-Times" w:cs="Times New Roman"/>
      <w:b/>
      <w:bCs/>
      <w:sz w:val="20"/>
      <w:szCs w:val="20"/>
    </w:rPr>
  </w:style>
  <w:style w:type="character" w:styleId="Hyperlink">
    <w:name w:val="Hyperlink"/>
    <w:uiPriority w:val="99"/>
    <w:unhideWhenUsed/>
    <w:rsid w:val="00F94EAA"/>
    <w:rPr>
      <w:color w:val="0000FF"/>
      <w:u w:val="single"/>
    </w:rPr>
  </w:style>
  <w:style w:type="character" w:styleId="FollowedHyperlink">
    <w:name w:val="FollowedHyperlink"/>
    <w:uiPriority w:val="99"/>
    <w:unhideWhenUsed/>
    <w:rsid w:val="00F94EAA"/>
    <w:rPr>
      <w:color w:val="800080"/>
      <w:u w:val="single"/>
    </w:rPr>
  </w:style>
  <w:style w:type="paragraph" w:styleId="NormalWeb">
    <w:name w:val="Normal (Web)"/>
    <w:basedOn w:val="Normal"/>
    <w:rsid w:val="00F94EAA"/>
    <w:pPr>
      <w:spacing w:before="100" w:beforeAutospacing="1" w:after="115"/>
    </w:pPr>
    <w:rPr>
      <w:rFonts w:ascii="VNI-Times" w:eastAsia="VNI-Times" w:hAnsi="VNI-Times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autoRedefine/>
    <w:rsid w:val="00F94EAA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customStyle="1" w:styleId="CharCharCharCharCharCharCharCharCharCharCharChar1CharCharCharChar">
    <w:name w:val="Char Char Char Char Char Char Char Char Char Char Char Char1 Char Char Char Char"/>
    <w:autoRedefine/>
    <w:rsid w:val="00F94EAA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customStyle="1" w:styleId="CharCharChar">
    <w:name w:val="Char Char Char"/>
    <w:autoRedefine/>
    <w:rsid w:val="00F94EAA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customStyle="1" w:styleId="CharCharCharCharCharCharCharCharCharChar">
    <w:name w:val="Char Char Char Char Char Char Char Char Char Char"/>
    <w:autoRedefine/>
    <w:rsid w:val="00F94EAA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customStyle="1" w:styleId="CharCharCharCharCharCharCharCharCharChar0">
    <w:name w:val="Char Char Char Char Char Char Char Char Char Char"/>
    <w:autoRedefine/>
    <w:rsid w:val="00F94EAA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autoRedefine/>
    <w:rsid w:val="00F94EAA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customStyle="1" w:styleId="CharCharCharCharCharCharChar">
    <w:name w:val="Char Char Char Char Char Char Char"/>
    <w:autoRedefine/>
    <w:rsid w:val="00F94EAA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customStyle="1" w:styleId="DefaultParagraphFontParaCharCharCharCharChar">
    <w:name w:val="Default Paragraph Font Para Char Char Char Char Char"/>
    <w:autoRedefine/>
    <w:rsid w:val="00F94EAA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character" w:styleId="Strong">
    <w:name w:val="Strong"/>
    <w:uiPriority w:val="22"/>
    <w:qFormat/>
    <w:rsid w:val="00F94EAA"/>
    <w:rPr>
      <w:b/>
      <w:bCs/>
    </w:rPr>
  </w:style>
  <w:style w:type="paragraph" w:customStyle="1" w:styleId="xl67">
    <w:name w:val="xl67"/>
    <w:basedOn w:val="Normal"/>
    <w:rsid w:val="00F94EAA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</w:rPr>
  </w:style>
  <w:style w:type="paragraph" w:customStyle="1" w:styleId="xl69">
    <w:name w:val="xl69"/>
    <w:basedOn w:val="Normal"/>
    <w:rsid w:val="00F94EAA"/>
    <w:pP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0">
    <w:name w:val="xl70"/>
    <w:basedOn w:val="Normal"/>
    <w:rsid w:val="00F94EAA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Normal"/>
    <w:rsid w:val="00F94EAA"/>
    <w:pPr>
      <w:spacing w:before="100" w:beforeAutospacing="1" w:after="100" w:afterAutospacing="1"/>
      <w:textAlignment w:val="center"/>
    </w:pPr>
    <w:rPr>
      <w:sz w:val="22"/>
    </w:rPr>
  </w:style>
  <w:style w:type="paragraph" w:customStyle="1" w:styleId="xl72">
    <w:name w:val="xl72"/>
    <w:basedOn w:val="Normal"/>
    <w:rsid w:val="00F94EAA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Normal"/>
    <w:rsid w:val="00F94EAA"/>
    <w:pPr>
      <w:spacing w:before="100" w:beforeAutospacing="1" w:after="100" w:afterAutospacing="1"/>
      <w:textAlignment w:val="center"/>
    </w:pPr>
  </w:style>
  <w:style w:type="paragraph" w:customStyle="1" w:styleId="xl74">
    <w:name w:val="xl74"/>
    <w:basedOn w:val="Normal"/>
    <w:rsid w:val="00F94EAA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5">
    <w:name w:val="xl75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</w:rPr>
  </w:style>
  <w:style w:type="paragraph" w:customStyle="1" w:styleId="xl76">
    <w:name w:val="xl76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</w:rPr>
  </w:style>
  <w:style w:type="paragraph" w:customStyle="1" w:styleId="xl77">
    <w:name w:val="xl77"/>
    <w:basedOn w:val="Normal"/>
    <w:rsid w:val="00F94EAA"/>
    <w:pPr>
      <w:spacing w:before="100" w:beforeAutospacing="1" w:after="100" w:afterAutospacing="1"/>
      <w:textAlignment w:val="center"/>
    </w:pPr>
  </w:style>
  <w:style w:type="paragraph" w:customStyle="1" w:styleId="xl78">
    <w:name w:val="xl78"/>
    <w:basedOn w:val="Normal"/>
    <w:rsid w:val="00F94EAA"/>
    <w:pPr>
      <w:spacing w:before="100" w:beforeAutospacing="1" w:after="100" w:afterAutospacing="1"/>
      <w:textAlignment w:val="center"/>
    </w:pPr>
  </w:style>
  <w:style w:type="paragraph" w:customStyle="1" w:styleId="xl79">
    <w:name w:val="xl79"/>
    <w:basedOn w:val="Normal"/>
    <w:rsid w:val="00F94EAA"/>
    <w:pPr>
      <w:spacing w:before="100" w:beforeAutospacing="1" w:after="100" w:afterAutospacing="1"/>
      <w:textAlignment w:val="center"/>
    </w:pPr>
    <w:rPr>
      <w:rFonts w:ascii="Arial" w:hAnsi="Arial" w:cs="Arial"/>
      <w:sz w:val="30"/>
      <w:szCs w:val="30"/>
    </w:rPr>
  </w:style>
  <w:style w:type="paragraph" w:customStyle="1" w:styleId="xl80">
    <w:name w:val="xl80"/>
    <w:basedOn w:val="Normal"/>
    <w:rsid w:val="00F94EAA"/>
    <w:pPr>
      <w:spacing w:before="100" w:beforeAutospacing="1" w:after="100" w:afterAutospacing="1"/>
      <w:textAlignment w:val="center"/>
    </w:pPr>
    <w:rPr>
      <w:color w:val="000000"/>
      <w:sz w:val="30"/>
      <w:szCs w:val="30"/>
    </w:rPr>
  </w:style>
  <w:style w:type="paragraph" w:customStyle="1" w:styleId="xl81">
    <w:name w:val="xl81"/>
    <w:basedOn w:val="Normal"/>
    <w:rsid w:val="00F94EAA"/>
    <w:pPr>
      <w:spacing w:before="100" w:beforeAutospacing="1" w:after="100" w:afterAutospacing="1"/>
      <w:textAlignment w:val="center"/>
    </w:pPr>
    <w:rPr>
      <w:b/>
      <w:bCs/>
      <w:sz w:val="30"/>
      <w:szCs w:val="30"/>
    </w:rPr>
  </w:style>
  <w:style w:type="paragraph" w:customStyle="1" w:styleId="xl82">
    <w:name w:val="xl82"/>
    <w:basedOn w:val="Normal"/>
    <w:rsid w:val="00F94EAA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30"/>
      <w:szCs w:val="30"/>
    </w:rPr>
  </w:style>
  <w:style w:type="paragraph" w:customStyle="1" w:styleId="xl83">
    <w:name w:val="xl83"/>
    <w:basedOn w:val="Normal"/>
    <w:rsid w:val="00F94EAA"/>
    <w:pPr>
      <w:spacing w:before="100" w:beforeAutospacing="1" w:after="100" w:afterAutospacing="1"/>
      <w:textAlignment w:val="center"/>
    </w:pPr>
    <w:rPr>
      <w:szCs w:val="26"/>
    </w:rPr>
  </w:style>
  <w:style w:type="paragraph" w:customStyle="1" w:styleId="xl84">
    <w:name w:val="xl84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b/>
      <w:bCs/>
      <w:sz w:val="22"/>
    </w:rPr>
  </w:style>
  <w:style w:type="paragraph" w:customStyle="1" w:styleId="xl85">
    <w:name w:val="xl85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b/>
      <w:bCs/>
      <w:sz w:val="22"/>
    </w:rPr>
  </w:style>
  <w:style w:type="paragraph" w:customStyle="1" w:styleId="xl86">
    <w:name w:val="xl86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b/>
      <w:bCs/>
      <w:sz w:val="22"/>
    </w:rPr>
  </w:style>
  <w:style w:type="paragraph" w:customStyle="1" w:styleId="xl87">
    <w:name w:val="xl87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2"/>
    </w:rPr>
  </w:style>
  <w:style w:type="paragraph" w:customStyle="1" w:styleId="xl88">
    <w:name w:val="xl88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2"/>
    </w:rPr>
  </w:style>
  <w:style w:type="paragraph" w:customStyle="1" w:styleId="xl89">
    <w:name w:val="xl89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2"/>
    </w:rPr>
  </w:style>
  <w:style w:type="paragraph" w:customStyle="1" w:styleId="xl90">
    <w:name w:val="xl90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/>
      <w:jc w:val="center"/>
      <w:textAlignment w:val="center"/>
    </w:pPr>
    <w:rPr>
      <w:b/>
      <w:bCs/>
      <w:sz w:val="22"/>
    </w:rPr>
  </w:style>
  <w:style w:type="paragraph" w:customStyle="1" w:styleId="xl91">
    <w:name w:val="xl91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/>
      <w:textAlignment w:val="center"/>
    </w:pPr>
    <w:rPr>
      <w:b/>
      <w:bCs/>
      <w:sz w:val="22"/>
    </w:rPr>
  </w:style>
  <w:style w:type="paragraph" w:customStyle="1" w:styleId="xl92">
    <w:name w:val="xl92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/>
      <w:jc w:val="center"/>
      <w:textAlignment w:val="center"/>
    </w:pPr>
    <w:rPr>
      <w:b/>
      <w:bCs/>
      <w:sz w:val="22"/>
    </w:rPr>
  </w:style>
  <w:style w:type="paragraph" w:customStyle="1" w:styleId="xl93">
    <w:name w:val="xl93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</w:rPr>
  </w:style>
  <w:style w:type="paragraph" w:customStyle="1" w:styleId="xl94">
    <w:name w:val="xl94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</w:rPr>
  </w:style>
  <w:style w:type="paragraph" w:customStyle="1" w:styleId="xl95">
    <w:name w:val="xl95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</w:rPr>
  </w:style>
  <w:style w:type="paragraph" w:customStyle="1" w:styleId="xl96">
    <w:name w:val="xl96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</w:rPr>
  </w:style>
  <w:style w:type="paragraph" w:customStyle="1" w:styleId="xl97">
    <w:name w:val="xl97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2"/>
    </w:rPr>
  </w:style>
  <w:style w:type="paragraph" w:customStyle="1" w:styleId="xl98">
    <w:name w:val="xl98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</w:rPr>
  </w:style>
  <w:style w:type="paragraph" w:customStyle="1" w:styleId="xl99">
    <w:name w:val="xl99"/>
    <w:basedOn w:val="Normal"/>
    <w:rsid w:val="00F94E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</w:rPr>
  </w:style>
  <w:style w:type="paragraph" w:customStyle="1" w:styleId="xl100">
    <w:name w:val="xl100"/>
    <w:basedOn w:val="Normal"/>
    <w:rsid w:val="00F94EA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2"/>
    </w:rPr>
  </w:style>
  <w:style w:type="paragraph" w:customStyle="1" w:styleId="xl101">
    <w:name w:val="xl101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</w:rPr>
  </w:style>
  <w:style w:type="paragraph" w:customStyle="1" w:styleId="xl102">
    <w:name w:val="xl102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2"/>
    </w:rPr>
  </w:style>
  <w:style w:type="paragraph" w:customStyle="1" w:styleId="xl103">
    <w:name w:val="xl103"/>
    <w:basedOn w:val="Normal"/>
    <w:rsid w:val="00F94E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2"/>
    </w:rPr>
  </w:style>
  <w:style w:type="paragraph" w:customStyle="1" w:styleId="xl104">
    <w:name w:val="xl104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/>
      <w:jc w:val="center"/>
      <w:textAlignment w:val="center"/>
    </w:pPr>
    <w:rPr>
      <w:b/>
      <w:bCs/>
      <w:sz w:val="22"/>
    </w:rPr>
  </w:style>
  <w:style w:type="paragraph" w:customStyle="1" w:styleId="xl105">
    <w:name w:val="xl105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/>
      <w:textAlignment w:val="center"/>
    </w:pPr>
    <w:rPr>
      <w:b/>
      <w:bCs/>
      <w:sz w:val="22"/>
    </w:rPr>
  </w:style>
  <w:style w:type="paragraph" w:customStyle="1" w:styleId="xl106">
    <w:name w:val="xl106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</w:rPr>
  </w:style>
  <w:style w:type="paragraph" w:customStyle="1" w:styleId="xl107">
    <w:name w:val="xl107"/>
    <w:basedOn w:val="Normal"/>
    <w:rsid w:val="00F94E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</w:rPr>
  </w:style>
  <w:style w:type="paragraph" w:customStyle="1" w:styleId="xl108">
    <w:name w:val="xl108"/>
    <w:basedOn w:val="Normal"/>
    <w:rsid w:val="00F94E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</w:rPr>
  </w:style>
  <w:style w:type="paragraph" w:customStyle="1" w:styleId="xl109">
    <w:name w:val="xl109"/>
    <w:basedOn w:val="Normal"/>
    <w:rsid w:val="00F94E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</w:rPr>
  </w:style>
  <w:style w:type="paragraph" w:customStyle="1" w:styleId="xl110">
    <w:name w:val="xl110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2"/>
    </w:rPr>
  </w:style>
  <w:style w:type="paragraph" w:customStyle="1" w:styleId="xl111">
    <w:name w:val="xl111"/>
    <w:basedOn w:val="Normal"/>
    <w:rsid w:val="00F94E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</w:rPr>
  </w:style>
  <w:style w:type="paragraph" w:customStyle="1" w:styleId="xl112">
    <w:name w:val="xl112"/>
    <w:basedOn w:val="Normal"/>
    <w:rsid w:val="00F94E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</w:rPr>
  </w:style>
  <w:style w:type="paragraph" w:customStyle="1" w:styleId="xl113">
    <w:name w:val="xl113"/>
    <w:basedOn w:val="Normal"/>
    <w:rsid w:val="00F94E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</w:rPr>
  </w:style>
  <w:style w:type="paragraph" w:customStyle="1" w:styleId="xl114">
    <w:name w:val="xl114"/>
    <w:basedOn w:val="Normal"/>
    <w:rsid w:val="00F94E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</w:rPr>
  </w:style>
  <w:style w:type="paragraph" w:customStyle="1" w:styleId="xl115">
    <w:name w:val="xl115"/>
    <w:basedOn w:val="Normal"/>
    <w:rsid w:val="00F94E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</w:rPr>
  </w:style>
  <w:style w:type="paragraph" w:customStyle="1" w:styleId="xl116">
    <w:name w:val="xl116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</w:rPr>
  </w:style>
  <w:style w:type="paragraph" w:customStyle="1" w:styleId="xl117">
    <w:name w:val="xl117"/>
    <w:basedOn w:val="Normal"/>
    <w:rsid w:val="00F94E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</w:rPr>
  </w:style>
  <w:style w:type="paragraph" w:customStyle="1" w:styleId="xl118">
    <w:name w:val="xl118"/>
    <w:basedOn w:val="Normal"/>
    <w:rsid w:val="00F94E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</w:rPr>
  </w:style>
  <w:style w:type="paragraph" w:customStyle="1" w:styleId="xl119">
    <w:name w:val="xl119"/>
    <w:basedOn w:val="Normal"/>
    <w:rsid w:val="00F94E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</w:rPr>
  </w:style>
  <w:style w:type="paragraph" w:customStyle="1" w:styleId="xl120">
    <w:name w:val="xl120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</w:rPr>
  </w:style>
  <w:style w:type="paragraph" w:customStyle="1" w:styleId="xl121">
    <w:name w:val="xl121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</w:rPr>
  </w:style>
  <w:style w:type="paragraph" w:customStyle="1" w:styleId="xl122">
    <w:name w:val="xl122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</w:rPr>
  </w:style>
  <w:style w:type="paragraph" w:customStyle="1" w:styleId="xl123">
    <w:name w:val="xl123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/>
      <w:textAlignment w:val="center"/>
    </w:pPr>
    <w:rPr>
      <w:b/>
      <w:bCs/>
      <w:sz w:val="22"/>
    </w:rPr>
  </w:style>
  <w:style w:type="paragraph" w:customStyle="1" w:styleId="xl124">
    <w:name w:val="xl124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</w:rPr>
  </w:style>
  <w:style w:type="paragraph" w:customStyle="1" w:styleId="xl125">
    <w:name w:val="xl125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2"/>
    </w:rPr>
  </w:style>
  <w:style w:type="paragraph" w:customStyle="1" w:styleId="xl126">
    <w:name w:val="xl126"/>
    <w:basedOn w:val="Normal"/>
    <w:rsid w:val="00F94E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</w:rPr>
  </w:style>
  <w:style w:type="paragraph" w:customStyle="1" w:styleId="xl127">
    <w:name w:val="xl127"/>
    <w:basedOn w:val="Normal"/>
    <w:rsid w:val="00F94EAA"/>
    <w:pPr>
      <w:spacing w:before="100" w:beforeAutospacing="1" w:after="100" w:afterAutospacing="1"/>
      <w:textAlignment w:val="center"/>
    </w:pPr>
    <w:rPr>
      <w:sz w:val="22"/>
    </w:rPr>
  </w:style>
  <w:style w:type="paragraph" w:customStyle="1" w:styleId="xl128">
    <w:name w:val="xl128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</w:rPr>
  </w:style>
  <w:style w:type="paragraph" w:customStyle="1" w:styleId="xl129">
    <w:name w:val="xl129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2"/>
    </w:rPr>
  </w:style>
  <w:style w:type="paragraph" w:customStyle="1" w:styleId="xl130">
    <w:name w:val="xl130"/>
    <w:basedOn w:val="Normal"/>
    <w:rsid w:val="00F94E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</w:rPr>
  </w:style>
  <w:style w:type="paragraph" w:customStyle="1" w:styleId="xl131">
    <w:name w:val="xl131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</w:rPr>
  </w:style>
  <w:style w:type="paragraph" w:customStyle="1" w:styleId="xl132">
    <w:name w:val="xl132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</w:rPr>
  </w:style>
  <w:style w:type="paragraph" w:customStyle="1" w:styleId="xl133">
    <w:name w:val="xl133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</w:rPr>
  </w:style>
  <w:style w:type="paragraph" w:customStyle="1" w:styleId="xl134">
    <w:name w:val="xl134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</w:rPr>
  </w:style>
  <w:style w:type="paragraph" w:customStyle="1" w:styleId="xl135">
    <w:name w:val="xl135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</w:rPr>
  </w:style>
  <w:style w:type="paragraph" w:customStyle="1" w:styleId="xl136">
    <w:name w:val="xl136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2"/>
    </w:rPr>
  </w:style>
  <w:style w:type="paragraph" w:customStyle="1" w:styleId="xl137">
    <w:name w:val="xl137"/>
    <w:basedOn w:val="Normal"/>
    <w:rsid w:val="00F94E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</w:rPr>
  </w:style>
  <w:style w:type="paragraph" w:customStyle="1" w:styleId="xl138">
    <w:name w:val="xl138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</w:rPr>
  </w:style>
  <w:style w:type="paragraph" w:customStyle="1" w:styleId="xl139">
    <w:name w:val="xl139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</w:rPr>
  </w:style>
  <w:style w:type="paragraph" w:customStyle="1" w:styleId="xl140">
    <w:name w:val="xl140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2"/>
    </w:rPr>
  </w:style>
  <w:style w:type="paragraph" w:customStyle="1" w:styleId="xl141">
    <w:name w:val="xl141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/>
      <w:textAlignment w:val="center"/>
    </w:pPr>
    <w:rPr>
      <w:b/>
      <w:bCs/>
      <w:sz w:val="22"/>
    </w:rPr>
  </w:style>
  <w:style w:type="paragraph" w:customStyle="1" w:styleId="xl142">
    <w:name w:val="xl142"/>
    <w:basedOn w:val="Normal"/>
    <w:rsid w:val="00F94E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</w:rPr>
  </w:style>
  <w:style w:type="paragraph" w:customStyle="1" w:styleId="xl143">
    <w:name w:val="xl143"/>
    <w:basedOn w:val="Normal"/>
    <w:rsid w:val="00F94EAA"/>
    <w:pPr>
      <w:spacing w:before="100" w:beforeAutospacing="1" w:after="100" w:afterAutospacing="1"/>
      <w:textAlignment w:val="center"/>
    </w:pPr>
    <w:rPr>
      <w:b/>
      <w:bCs/>
      <w:sz w:val="22"/>
    </w:rPr>
  </w:style>
  <w:style w:type="paragraph" w:customStyle="1" w:styleId="xl144">
    <w:name w:val="xl144"/>
    <w:basedOn w:val="Normal"/>
    <w:rsid w:val="00F94EAA"/>
    <w:pPr>
      <w:spacing w:before="100" w:beforeAutospacing="1" w:after="100" w:afterAutospacing="1"/>
      <w:jc w:val="center"/>
      <w:textAlignment w:val="center"/>
    </w:pPr>
    <w:rPr>
      <w:b/>
      <w:bCs/>
      <w:sz w:val="22"/>
    </w:rPr>
  </w:style>
  <w:style w:type="paragraph" w:customStyle="1" w:styleId="xl145">
    <w:name w:val="xl145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/>
      <w:jc w:val="center"/>
      <w:textAlignment w:val="center"/>
    </w:pPr>
    <w:rPr>
      <w:b/>
      <w:bCs/>
      <w:sz w:val="22"/>
    </w:rPr>
  </w:style>
  <w:style w:type="paragraph" w:customStyle="1" w:styleId="xl146">
    <w:name w:val="xl146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b/>
      <w:bCs/>
      <w:sz w:val="22"/>
    </w:rPr>
  </w:style>
  <w:style w:type="paragraph" w:customStyle="1" w:styleId="xl147">
    <w:name w:val="xl147"/>
    <w:basedOn w:val="Normal"/>
    <w:rsid w:val="00F94EA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b/>
      <w:bCs/>
      <w:sz w:val="22"/>
    </w:rPr>
  </w:style>
  <w:style w:type="paragraph" w:customStyle="1" w:styleId="xl148">
    <w:name w:val="xl148"/>
    <w:basedOn w:val="Normal"/>
    <w:rsid w:val="00F94EAA"/>
    <w:pPr>
      <w:pBdr>
        <w:top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/>
      <w:textAlignment w:val="center"/>
    </w:pPr>
    <w:rPr>
      <w:b/>
      <w:bCs/>
      <w:sz w:val="22"/>
    </w:rPr>
  </w:style>
  <w:style w:type="paragraph" w:customStyle="1" w:styleId="xl149">
    <w:name w:val="xl149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CFF"/>
      <w:spacing w:before="100" w:beforeAutospacing="1" w:after="100" w:afterAutospacing="1"/>
      <w:textAlignment w:val="center"/>
    </w:pPr>
    <w:rPr>
      <w:b/>
      <w:bCs/>
      <w:sz w:val="22"/>
    </w:rPr>
  </w:style>
  <w:style w:type="paragraph" w:customStyle="1" w:styleId="xl150">
    <w:name w:val="xl150"/>
    <w:basedOn w:val="Normal"/>
    <w:rsid w:val="00F94EAA"/>
    <w:pPr>
      <w:pBdr>
        <w:top w:val="single" w:sz="4" w:space="0" w:color="auto"/>
        <w:bottom w:val="single" w:sz="4" w:space="0" w:color="auto"/>
      </w:pBdr>
      <w:shd w:val="clear" w:color="000000" w:fill="CCCCFF"/>
      <w:spacing w:before="100" w:beforeAutospacing="1" w:after="100" w:afterAutospacing="1"/>
      <w:textAlignment w:val="center"/>
    </w:pPr>
    <w:rPr>
      <w:b/>
      <w:bCs/>
      <w:sz w:val="22"/>
    </w:rPr>
  </w:style>
  <w:style w:type="paragraph" w:customStyle="1" w:styleId="xl151">
    <w:name w:val="xl151"/>
    <w:basedOn w:val="Normal"/>
    <w:rsid w:val="00F94EA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/>
      <w:textAlignment w:val="center"/>
    </w:pPr>
    <w:rPr>
      <w:b/>
      <w:bCs/>
      <w:sz w:val="22"/>
    </w:rPr>
  </w:style>
  <w:style w:type="paragraph" w:customStyle="1" w:styleId="xl152">
    <w:name w:val="xl152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</w:rPr>
  </w:style>
  <w:style w:type="paragraph" w:customStyle="1" w:styleId="xl153">
    <w:name w:val="xl153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/>
      <w:textAlignment w:val="center"/>
    </w:pPr>
    <w:rPr>
      <w:b/>
      <w:bCs/>
      <w:sz w:val="22"/>
    </w:rPr>
  </w:style>
  <w:style w:type="paragraph" w:customStyle="1" w:styleId="xl154">
    <w:name w:val="xl154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</w:rPr>
  </w:style>
  <w:style w:type="paragraph" w:customStyle="1" w:styleId="xl155">
    <w:name w:val="xl155"/>
    <w:basedOn w:val="Normal"/>
    <w:rsid w:val="00F94E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30"/>
      <w:szCs w:val="30"/>
    </w:rPr>
  </w:style>
  <w:style w:type="paragraph" w:customStyle="1" w:styleId="xl156">
    <w:name w:val="xl156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</w:rPr>
  </w:style>
  <w:style w:type="paragraph" w:customStyle="1" w:styleId="xl157">
    <w:name w:val="xl157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8080"/>
      <w:spacing w:before="100" w:beforeAutospacing="1" w:after="100" w:afterAutospacing="1"/>
      <w:textAlignment w:val="center"/>
    </w:pPr>
    <w:rPr>
      <w:b/>
      <w:bCs/>
      <w:sz w:val="22"/>
    </w:rPr>
  </w:style>
  <w:style w:type="paragraph" w:customStyle="1" w:styleId="xl158">
    <w:name w:val="xl158"/>
    <w:basedOn w:val="Normal"/>
    <w:rsid w:val="00F94EA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textAlignment w:val="center"/>
    </w:pPr>
    <w:rPr>
      <w:b/>
      <w:bCs/>
      <w:sz w:val="22"/>
    </w:rPr>
  </w:style>
  <w:style w:type="paragraph" w:customStyle="1" w:styleId="xl159">
    <w:name w:val="xl159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b/>
      <w:bCs/>
      <w:sz w:val="22"/>
    </w:rPr>
  </w:style>
  <w:style w:type="paragraph" w:customStyle="1" w:styleId="xl160">
    <w:name w:val="xl160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b/>
      <w:bCs/>
      <w:sz w:val="22"/>
    </w:rPr>
  </w:style>
  <w:style w:type="paragraph" w:customStyle="1" w:styleId="xl161">
    <w:name w:val="xl161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textAlignment w:val="center"/>
    </w:pPr>
    <w:rPr>
      <w:rFonts w:ascii="Arial" w:hAnsi="Arial" w:cs="Arial"/>
      <w:sz w:val="22"/>
    </w:rPr>
  </w:style>
  <w:style w:type="paragraph" w:customStyle="1" w:styleId="xl162">
    <w:name w:val="xl162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textAlignment w:val="center"/>
    </w:pPr>
    <w:rPr>
      <w:rFonts w:ascii="Arial" w:hAnsi="Arial" w:cs="Arial"/>
      <w:sz w:val="22"/>
    </w:rPr>
  </w:style>
  <w:style w:type="paragraph" w:customStyle="1" w:styleId="xl163">
    <w:name w:val="xl163"/>
    <w:basedOn w:val="Normal"/>
    <w:rsid w:val="00F94EAA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8080"/>
      <w:spacing w:before="100" w:beforeAutospacing="1" w:after="100" w:afterAutospacing="1"/>
      <w:textAlignment w:val="center"/>
    </w:pPr>
    <w:rPr>
      <w:b/>
      <w:bCs/>
      <w:sz w:val="22"/>
    </w:rPr>
  </w:style>
  <w:style w:type="paragraph" w:customStyle="1" w:styleId="xl164">
    <w:name w:val="xl164"/>
    <w:basedOn w:val="Normal"/>
    <w:rsid w:val="00F94EA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textAlignment w:val="center"/>
    </w:pPr>
    <w:rPr>
      <w:b/>
      <w:bCs/>
      <w:sz w:val="22"/>
    </w:rPr>
  </w:style>
  <w:style w:type="paragraph" w:customStyle="1" w:styleId="xl165">
    <w:name w:val="xl165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sz w:val="22"/>
    </w:rPr>
  </w:style>
  <w:style w:type="paragraph" w:customStyle="1" w:styleId="xl166">
    <w:name w:val="xl166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sz w:val="22"/>
    </w:rPr>
  </w:style>
  <w:style w:type="paragraph" w:customStyle="1" w:styleId="xl167">
    <w:name w:val="xl167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sz w:val="22"/>
    </w:rPr>
  </w:style>
  <w:style w:type="paragraph" w:customStyle="1" w:styleId="xl168">
    <w:name w:val="xl168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</w:rPr>
  </w:style>
  <w:style w:type="paragraph" w:customStyle="1" w:styleId="xl169">
    <w:name w:val="xl169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b/>
      <w:bCs/>
      <w:sz w:val="22"/>
    </w:rPr>
  </w:style>
  <w:style w:type="paragraph" w:customStyle="1" w:styleId="xl170">
    <w:name w:val="xl170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textAlignment w:val="center"/>
    </w:pPr>
    <w:rPr>
      <w:b/>
      <w:bCs/>
      <w:sz w:val="22"/>
    </w:rPr>
  </w:style>
  <w:style w:type="paragraph" w:customStyle="1" w:styleId="xl171">
    <w:name w:val="xl171"/>
    <w:basedOn w:val="Normal"/>
    <w:rsid w:val="00F94EAA"/>
    <w:pPr>
      <w:pBdr>
        <w:top w:val="single" w:sz="4" w:space="0" w:color="auto"/>
        <w:bottom w:val="single" w:sz="4" w:space="0" w:color="auto"/>
      </w:pBdr>
      <w:shd w:val="clear" w:color="000000" w:fill="FF8080"/>
      <w:spacing w:before="100" w:beforeAutospacing="1" w:after="100" w:afterAutospacing="1"/>
      <w:textAlignment w:val="center"/>
    </w:pPr>
    <w:rPr>
      <w:b/>
      <w:bCs/>
      <w:sz w:val="22"/>
    </w:rPr>
  </w:style>
  <w:style w:type="paragraph" w:customStyle="1" w:styleId="xl172">
    <w:name w:val="xl172"/>
    <w:basedOn w:val="Normal"/>
    <w:rsid w:val="00F94EAA"/>
    <w:pPr>
      <w:pBdr>
        <w:top w:val="single" w:sz="4" w:space="0" w:color="auto"/>
        <w:left w:val="single" w:sz="4" w:space="0" w:color="auto"/>
      </w:pBdr>
      <w:shd w:val="clear" w:color="000000" w:fill="FF8080"/>
      <w:spacing w:before="100" w:beforeAutospacing="1" w:after="100" w:afterAutospacing="1"/>
      <w:textAlignment w:val="center"/>
    </w:pPr>
    <w:rPr>
      <w:b/>
      <w:bCs/>
      <w:sz w:val="22"/>
    </w:rPr>
  </w:style>
  <w:style w:type="paragraph" w:customStyle="1" w:styleId="xl173">
    <w:name w:val="xl173"/>
    <w:basedOn w:val="Normal"/>
    <w:rsid w:val="00F94EA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b/>
      <w:bCs/>
      <w:sz w:val="22"/>
    </w:rPr>
  </w:style>
  <w:style w:type="paragraph" w:customStyle="1" w:styleId="xl174">
    <w:name w:val="xl174"/>
    <w:basedOn w:val="Normal"/>
    <w:rsid w:val="00F94EAA"/>
    <w:pPr>
      <w:pBdr>
        <w:top w:val="single" w:sz="4" w:space="0" w:color="auto"/>
        <w:lef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b/>
      <w:bCs/>
      <w:sz w:val="22"/>
    </w:rPr>
  </w:style>
  <w:style w:type="paragraph" w:customStyle="1" w:styleId="xl175">
    <w:name w:val="xl175"/>
    <w:basedOn w:val="Normal"/>
    <w:rsid w:val="00F94EA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</w:rPr>
  </w:style>
  <w:style w:type="paragraph" w:customStyle="1" w:styleId="xl176">
    <w:name w:val="xl176"/>
    <w:basedOn w:val="Normal"/>
    <w:rsid w:val="00F94EA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b/>
      <w:bCs/>
      <w:sz w:val="22"/>
    </w:rPr>
  </w:style>
  <w:style w:type="paragraph" w:customStyle="1" w:styleId="xl177">
    <w:name w:val="xl177"/>
    <w:basedOn w:val="Normal"/>
    <w:rsid w:val="00F94EAA"/>
    <w:pPr>
      <w:pBdr>
        <w:left w:val="single" w:sz="4" w:space="0" w:color="auto"/>
        <w:bottom w:val="single" w:sz="4" w:space="0" w:color="auto"/>
      </w:pBdr>
      <w:shd w:val="clear" w:color="000000" w:fill="FF8080"/>
      <w:spacing w:before="100" w:beforeAutospacing="1" w:after="100" w:afterAutospacing="1"/>
      <w:textAlignment w:val="center"/>
    </w:pPr>
    <w:rPr>
      <w:b/>
      <w:bCs/>
      <w:sz w:val="22"/>
    </w:rPr>
  </w:style>
  <w:style w:type="paragraph" w:customStyle="1" w:styleId="xl178">
    <w:name w:val="xl178"/>
    <w:basedOn w:val="Normal"/>
    <w:rsid w:val="00F94EAA"/>
    <w:pPr>
      <w:pBdr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textAlignment w:val="center"/>
    </w:pPr>
    <w:rPr>
      <w:b/>
      <w:bCs/>
      <w:sz w:val="22"/>
    </w:rPr>
  </w:style>
  <w:style w:type="paragraph" w:customStyle="1" w:styleId="xl179">
    <w:name w:val="xl179"/>
    <w:basedOn w:val="Normal"/>
    <w:rsid w:val="00F94EA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sz w:val="22"/>
    </w:rPr>
  </w:style>
  <w:style w:type="paragraph" w:customStyle="1" w:styleId="xl180">
    <w:name w:val="xl180"/>
    <w:basedOn w:val="Normal"/>
    <w:rsid w:val="00F94EAA"/>
    <w:pPr>
      <w:pBdr>
        <w:left w:val="single" w:sz="4" w:space="0" w:color="auto"/>
        <w:bottom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sz w:val="22"/>
    </w:rPr>
  </w:style>
  <w:style w:type="paragraph" w:customStyle="1" w:styleId="xl181">
    <w:name w:val="xl181"/>
    <w:basedOn w:val="Normal"/>
    <w:rsid w:val="00F94EA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textAlignment w:val="center"/>
    </w:pPr>
    <w:rPr>
      <w:rFonts w:ascii="Arial" w:hAnsi="Arial" w:cs="Arial"/>
      <w:sz w:val="22"/>
    </w:rPr>
  </w:style>
  <w:style w:type="paragraph" w:customStyle="1" w:styleId="xl182">
    <w:name w:val="xl182"/>
    <w:basedOn w:val="Normal"/>
    <w:rsid w:val="00F94EA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sz w:val="22"/>
    </w:rPr>
  </w:style>
  <w:style w:type="paragraph" w:customStyle="1" w:styleId="xl183">
    <w:name w:val="xl183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84">
    <w:name w:val="xl184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85">
    <w:name w:val="xl185"/>
    <w:basedOn w:val="Normal"/>
    <w:rsid w:val="00F94EA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b/>
      <w:bCs/>
      <w:sz w:val="22"/>
    </w:rPr>
  </w:style>
  <w:style w:type="paragraph" w:customStyle="1" w:styleId="xl186">
    <w:name w:val="xl186"/>
    <w:basedOn w:val="Normal"/>
    <w:rsid w:val="00F94EA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b/>
      <w:bCs/>
      <w:sz w:val="22"/>
    </w:rPr>
  </w:style>
  <w:style w:type="paragraph" w:customStyle="1" w:styleId="xl187">
    <w:name w:val="xl187"/>
    <w:basedOn w:val="Normal"/>
    <w:rsid w:val="00F94EAA"/>
    <w:pPr>
      <w:pBdr>
        <w:top w:val="single" w:sz="4" w:space="0" w:color="auto"/>
        <w:lef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b/>
      <w:bCs/>
      <w:sz w:val="22"/>
    </w:rPr>
  </w:style>
  <w:style w:type="paragraph" w:customStyle="1" w:styleId="xl188">
    <w:name w:val="xl188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b/>
      <w:bCs/>
      <w:sz w:val="22"/>
    </w:rPr>
  </w:style>
  <w:style w:type="paragraph" w:customStyle="1" w:styleId="xl189">
    <w:name w:val="xl189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b/>
      <w:bCs/>
      <w:sz w:val="22"/>
    </w:rPr>
  </w:style>
  <w:style w:type="paragraph" w:customStyle="1" w:styleId="xl190">
    <w:name w:val="xl190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b/>
      <w:bCs/>
      <w:sz w:val="22"/>
    </w:rPr>
  </w:style>
  <w:style w:type="paragraph" w:customStyle="1" w:styleId="xl191">
    <w:name w:val="xl191"/>
    <w:basedOn w:val="Normal"/>
    <w:rsid w:val="00F94EAA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2"/>
    </w:rPr>
  </w:style>
  <w:style w:type="paragraph" w:customStyle="1" w:styleId="xl192">
    <w:name w:val="xl192"/>
    <w:basedOn w:val="Normal"/>
    <w:rsid w:val="00F94E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</w:rPr>
  </w:style>
  <w:style w:type="paragraph" w:customStyle="1" w:styleId="xl193">
    <w:name w:val="xl193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</w:rPr>
  </w:style>
  <w:style w:type="paragraph" w:customStyle="1" w:styleId="xl194">
    <w:name w:val="xl194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</w:rPr>
  </w:style>
  <w:style w:type="paragraph" w:customStyle="1" w:styleId="xl195">
    <w:name w:val="xl195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33333"/>
      <w:sz w:val="22"/>
    </w:rPr>
  </w:style>
  <w:style w:type="paragraph" w:customStyle="1" w:styleId="xl196">
    <w:name w:val="xl196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</w:rPr>
  </w:style>
  <w:style w:type="paragraph" w:customStyle="1" w:styleId="xl197">
    <w:name w:val="xl197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</w:rPr>
  </w:style>
  <w:style w:type="paragraph" w:customStyle="1" w:styleId="xl198">
    <w:name w:val="xl198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2"/>
    </w:rPr>
  </w:style>
  <w:style w:type="paragraph" w:customStyle="1" w:styleId="xl199">
    <w:name w:val="xl199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0">
    <w:name w:val="xl200"/>
    <w:basedOn w:val="Normal"/>
    <w:rsid w:val="00F94EAA"/>
    <w:pPr>
      <w:pBdr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textAlignment w:val="center"/>
    </w:pPr>
    <w:rPr>
      <w:b/>
      <w:bCs/>
      <w:sz w:val="22"/>
    </w:rPr>
  </w:style>
  <w:style w:type="paragraph" w:customStyle="1" w:styleId="xl201">
    <w:name w:val="xl201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02">
    <w:name w:val="xl202"/>
    <w:basedOn w:val="Normal"/>
    <w:rsid w:val="00F94EAA"/>
    <w:pPr>
      <w:pBdr>
        <w:top w:val="single" w:sz="4" w:space="0" w:color="auto"/>
        <w:bottom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03">
    <w:name w:val="xl203"/>
    <w:basedOn w:val="Normal"/>
    <w:rsid w:val="00F94EA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04">
    <w:name w:val="xl204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8080"/>
      <w:spacing w:before="100" w:beforeAutospacing="1" w:after="100" w:afterAutospacing="1"/>
      <w:textAlignment w:val="center"/>
    </w:pPr>
    <w:rPr>
      <w:b/>
      <w:bCs/>
      <w:sz w:val="22"/>
    </w:rPr>
  </w:style>
  <w:style w:type="paragraph" w:customStyle="1" w:styleId="xl205">
    <w:name w:val="xl205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2"/>
    </w:rPr>
  </w:style>
  <w:style w:type="paragraph" w:customStyle="1" w:styleId="xl206">
    <w:name w:val="xl206"/>
    <w:basedOn w:val="Normal"/>
    <w:rsid w:val="00F94EA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2"/>
    </w:rPr>
  </w:style>
  <w:style w:type="paragraph" w:customStyle="1" w:styleId="xl207">
    <w:name w:val="xl207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CFF"/>
      <w:spacing w:before="100" w:beforeAutospacing="1" w:after="100" w:afterAutospacing="1"/>
      <w:textAlignment w:val="center"/>
    </w:pPr>
    <w:rPr>
      <w:b/>
      <w:bCs/>
      <w:sz w:val="22"/>
    </w:rPr>
  </w:style>
  <w:style w:type="paragraph" w:customStyle="1" w:styleId="xl208">
    <w:name w:val="xl208"/>
    <w:basedOn w:val="Normal"/>
    <w:rsid w:val="00F94EAA"/>
    <w:pPr>
      <w:pBdr>
        <w:top w:val="single" w:sz="4" w:space="0" w:color="auto"/>
        <w:bottom w:val="single" w:sz="4" w:space="0" w:color="auto"/>
      </w:pBdr>
      <w:shd w:val="clear" w:color="000000" w:fill="CCCCFF"/>
      <w:spacing w:before="100" w:beforeAutospacing="1" w:after="100" w:afterAutospacing="1"/>
      <w:textAlignment w:val="center"/>
    </w:pPr>
    <w:rPr>
      <w:b/>
      <w:bCs/>
      <w:sz w:val="22"/>
    </w:rPr>
  </w:style>
  <w:style w:type="paragraph" w:customStyle="1" w:styleId="xl209">
    <w:name w:val="xl209"/>
    <w:basedOn w:val="Normal"/>
    <w:rsid w:val="00F94EA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/>
      <w:textAlignment w:val="center"/>
    </w:pPr>
    <w:rPr>
      <w:b/>
      <w:bCs/>
      <w:sz w:val="22"/>
    </w:rPr>
  </w:style>
  <w:style w:type="paragraph" w:customStyle="1" w:styleId="xl210">
    <w:name w:val="xl210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8080"/>
      <w:spacing w:before="100" w:beforeAutospacing="1" w:after="100" w:afterAutospacing="1"/>
      <w:textAlignment w:val="center"/>
    </w:pPr>
    <w:rPr>
      <w:b/>
      <w:bCs/>
      <w:sz w:val="22"/>
    </w:rPr>
  </w:style>
  <w:style w:type="paragraph" w:customStyle="1" w:styleId="xl211">
    <w:name w:val="xl211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2"/>
    </w:rPr>
  </w:style>
  <w:style w:type="paragraph" w:customStyle="1" w:styleId="xl212">
    <w:name w:val="xl212"/>
    <w:basedOn w:val="Normal"/>
    <w:rsid w:val="00F94EA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2"/>
    </w:rPr>
  </w:style>
  <w:style w:type="paragraph" w:customStyle="1" w:styleId="xl213">
    <w:name w:val="xl213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CCFF"/>
      <w:spacing w:before="100" w:beforeAutospacing="1" w:after="100" w:afterAutospacing="1"/>
      <w:textAlignment w:val="center"/>
    </w:pPr>
    <w:rPr>
      <w:b/>
      <w:bCs/>
      <w:sz w:val="22"/>
    </w:rPr>
  </w:style>
  <w:style w:type="paragraph" w:customStyle="1" w:styleId="xl214">
    <w:name w:val="xl214"/>
    <w:basedOn w:val="Normal"/>
    <w:rsid w:val="00F94EAA"/>
    <w:pPr>
      <w:pBdr>
        <w:top w:val="single" w:sz="4" w:space="0" w:color="auto"/>
        <w:bottom w:val="single" w:sz="4" w:space="0" w:color="auto"/>
      </w:pBdr>
      <w:shd w:val="clear" w:color="000000" w:fill="CCCCFF"/>
      <w:spacing w:before="100" w:beforeAutospacing="1" w:after="100" w:afterAutospacing="1"/>
      <w:textAlignment w:val="center"/>
    </w:pPr>
    <w:rPr>
      <w:b/>
      <w:bCs/>
      <w:sz w:val="22"/>
    </w:rPr>
  </w:style>
  <w:style w:type="paragraph" w:customStyle="1" w:styleId="xl215">
    <w:name w:val="xl215"/>
    <w:basedOn w:val="Normal"/>
    <w:rsid w:val="00F94EA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/>
      <w:textAlignment w:val="center"/>
    </w:pPr>
    <w:rPr>
      <w:b/>
      <w:bCs/>
      <w:sz w:val="22"/>
    </w:rPr>
  </w:style>
  <w:style w:type="paragraph" w:customStyle="1" w:styleId="xl216">
    <w:name w:val="xl216"/>
    <w:basedOn w:val="Normal"/>
    <w:rsid w:val="00F94EAA"/>
    <w:pPr>
      <w:pBdr>
        <w:bottom w:val="single" w:sz="4" w:space="0" w:color="auto"/>
      </w:pBdr>
      <w:shd w:val="clear" w:color="000000" w:fill="FF8080"/>
      <w:spacing w:before="100" w:beforeAutospacing="1" w:after="100" w:afterAutospacing="1"/>
      <w:textAlignment w:val="center"/>
    </w:pPr>
    <w:rPr>
      <w:b/>
      <w:bCs/>
      <w:sz w:val="22"/>
    </w:rPr>
  </w:style>
  <w:style w:type="paragraph" w:customStyle="1" w:styleId="xl217">
    <w:name w:val="xl217"/>
    <w:basedOn w:val="Normal"/>
    <w:rsid w:val="00F94EAA"/>
    <w:pPr>
      <w:pBdr>
        <w:top w:val="single" w:sz="4" w:space="0" w:color="auto"/>
        <w:bottom w:val="single" w:sz="4" w:space="0" w:color="auto"/>
      </w:pBdr>
      <w:shd w:val="clear" w:color="000000" w:fill="FF8080"/>
      <w:spacing w:before="100" w:beforeAutospacing="1" w:after="100" w:afterAutospacing="1"/>
      <w:textAlignment w:val="center"/>
    </w:pPr>
    <w:rPr>
      <w:b/>
      <w:bCs/>
      <w:sz w:val="22"/>
    </w:rPr>
  </w:style>
  <w:style w:type="paragraph" w:customStyle="1" w:styleId="xl218">
    <w:name w:val="xl218"/>
    <w:basedOn w:val="Normal"/>
    <w:rsid w:val="00F94E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/>
      <w:textAlignment w:val="center"/>
    </w:pPr>
    <w:rPr>
      <w:b/>
      <w:bCs/>
      <w:sz w:val="22"/>
    </w:rPr>
  </w:style>
  <w:style w:type="character" w:styleId="Emphasis">
    <w:name w:val="Emphasis"/>
    <w:uiPriority w:val="20"/>
    <w:qFormat/>
    <w:rsid w:val="00F94EAA"/>
    <w:rPr>
      <w:i/>
      <w:iCs/>
    </w:rPr>
  </w:style>
  <w:style w:type="paragraph" w:styleId="NoSpacing">
    <w:name w:val="No Spacing"/>
    <w:link w:val="NoSpacingChar"/>
    <w:uiPriority w:val="1"/>
    <w:qFormat/>
    <w:rsid w:val="00F94EAA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F94EAA"/>
    <w:rPr>
      <w:rFonts w:ascii="Calibri" w:eastAsia="Calibri" w:hAnsi="Calibri" w:cs="Times New Roman"/>
      <w:sz w:val="22"/>
    </w:rPr>
  </w:style>
  <w:style w:type="character" w:customStyle="1" w:styleId="A2">
    <w:name w:val="A2"/>
    <w:uiPriority w:val="99"/>
    <w:rsid w:val="00F94EAA"/>
    <w:rPr>
      <w:color w:val="000000"/>
    </w:rPr>
  </w:style>
  <w:style w:type="character" w:customStyle="1" w:styleId="Vnbnnidung">
    <w:name w:val="Văn bản nội dung_"/>
    <w:link w:val="Vnbnnidung0"/>
    <w:uiPriority w:val="99"/>
    <w:rsid w:val="000B289B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uiPriority w:val="99"/>
    <w:rsid w:val="000B289B"/>
    <w:pPr>
      <w:widowControl w:val="0"/>
      <w:spacing w:line="312" w:lineRule="auto"/>
      <w:ind w:firstLine="400"/>
    </w:pPr>
    <w:rPr>
      <w:sz w:val="28"/>
      <w:szCs w:val="28"/>
    </w:rPr>
  </w:style>
  <w:style w:type="paragraph" w:customStyle="1" w:styleId="Char0">
    <w:name w:val="Char"/>
    <w:basedOn w:val="Normal"/>
    <w:autoRedefine/>
    <w:rsid w:val="000B289B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CharCharCharChar0">
    <w:name w:val="Char Char Char Char"/>
    <w:autoRedefine/>
    <w:rsid w:val="002F41B0"/>
    <w:pPr>
      <w:tabs>
        <w:tab w:val="left" w:pos="1152"/>
      </w:tabs>
      <w:spacing w:before="120" w:after="120" w:line="312" w:lineRule="auto"/>
    </w:pPr>
    <w:rPr>
      <w:rFonts w:ascii=".VnArial" w:eastAsia=".VnTime" w:hAnsi=".VnArial" w:cs=".VnArial"/>
      <w:sz w:val="26"/>
      <w:szCs w:val="26"/>
    </w:rPr>
  </w:style>
  <w:style w:type="paragraph" w:customStyle="1" w:styleId="Char1">
    <w:name w:val="Char"/>
    <w:basedOn w:val="Normal"/>
    <w:rsid w:val="002F41B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rCharCharCharCharCharCharCharCharCharCharChar1CharCharCharChar0">
    <w:name w:val="Char Char Char Char Char Char Char Char Char Char Char Char1 Char Char Char Char"/>
    <w:autoRedefine/>
    <w:rsid w:val="002F41B0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customStyle="1" w:styleId="CharCharChar0">
    <w:name w:val="Char Char Char"/>
    <w:autoRedefine/>
    <w:rsid w:val="002F41B0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customStyle="1" w:styleId="CharCharCharCharCharCharCharCharCharChar1">
    <w:name w:val="Char Char Char Char Char Char Char Char Char Char"/>
    <w:autoRedefine/>
    <w:rsid w:val="002F41B0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customStyle="1" w:styleId="CharCharCharCharCharCharCharCharCharCharCharCharCharCharCharCharCharCharCharCharCharChar0">
    <w:name w:val="Char Char Char Char Char Char Char Char Char Char Char Char Char Char Char Char Char Char Char Char Char Char"/>
    <w:autoRedefine/>
    <w:rsid w:val="002F41B0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customStyle="1" w:styleId="CharCharCharCharCharCharChar0">
    <w:name w:val="Char Char Char Char Char Char Char"/>
    <w:autoRedefine/>
    <w:rsid w:val="002F41B0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character" w:customStyle="1" w:styleId="Heading8Char">
    <w:name w:val="Heading 8 Char"/>
    <w:link w:val="Heading8"/>
    <w:uiPriority w:val="9"/>
    <w:semiHidden/>
    <w:rsid w:val="006F30A8"/>
    <w:rPr>
      <w:rFonts w:eastAsia="Times New Roman"/>
      <w:i/>
      <w:iCs/>
      <w:color w:val="272727"/>
      <w:sz w:val="26"/>
      <w:szCs w:val="22"/>
    </w:rPr>
  </w:style>
  <w:style w:type="character" w:customStyle="1" w:styleId="Heading9Char">
    <w:name w:val="Heading 9 Char"/>
    <w:link w:val="Heading9"/>
    <w:uiPriority w:val="9"/>
    <w:semiHidden/>
    <w:rsid w:val="006F30A8"/>
    <w:rPr>
      <w:rFonts w:eastAsia="Times New Roman"/>
      <w:color w:val="272727"/>
      <w:sz w:val="26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6F30A8"/>
    <w:pPr>
      <w:spacing w:before="160" w:after="200" w:line="276" w:lineRule="auto"/>
      <w:jc w:val="center"/>
    </w:pPr>
    <w:rPr>
      <w:i/>
      <w:iCs/>
      <w:color w:val="404040"/>
      <w:sz w:val="26"/>
      <w:szCs w:val="22"/>
    </w:rPr>
  </w:style>
  <w:style w:type="character" w:customStyle="1" w:styleId="QuoteChar">
    <w:name w:val="Quote Char"/>
    <w:link w:val="Quote"/>
    <w:uiPriority w:val="29"/>
    <w:rsid w:val="006F30A8"/>
    <w:rPr>
      <w:rFonts w:eastAsia="Times New Roman"/>
      <w:i/>
      <w:iCs/>
      <w:color w:val="404040"/>
      <w:sz w:val="26"/>
      <w:szCs w:val="22"/>
    </w:rPr>
  </w:style>
  <w:style w:type="character" w:styleId="IntenseEmphasis">
    <w:name w:val="Intense Emphasis"/>
    <w:uiPriority w:val="21"/>
    <w:qFormat/>
    <w:rsid w:val="006F30A8"/>
    <w:rPr>
      <w:i/>
      <w:iCs/>
      <w:color w:val="0F476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30A8"/>
    <w:pPr>
      <w:pBdr>
        <w:top w:val="single" w:sz="4" w:space="10" w:color="0F4761"/>
        <w:bottom w:val="single" w:sz="4" w:space="10" w:color="0F4761"/>
      </w:pBdr>
      <w:spacing w:before="360" w:after="360" w:line="276" w:lineRule="auto"/>
      <w:ind w:left="864" w:right="864"/>
      <w:jc w:val="center"/>
    </w:pPr>
    <w:rPr>
      <w:i/>
      <w:iCs/>
      <w:color w:val="0F4761"/>
      <w:sz w:val="26"/>
      <w:szCs w:val="22"/>
    </w:rPr>
  </w:style>
  <w:style w:type="character" w:customStyle="1" w:styleId="IntenseQuoteChar">
    <w:name w:val="Intense Quote Char"/>
    <w:link w:val="IntenseQuote"/>
    <w:uiPriority w:val="30"/>
    <w:rsid w:val="006F30A8"/>
    <w:rPr>
      <w:rFonts w:eastAsia="Times New Roman"/>
      <w:i/>
      <w:iCs/>
      <w:color w:val="0F4761"/>
      <w:sz w:val="26"/>
      <w:szCs w:val="22"/>
    </w:rPr>
  </w:style>
  <w:style w:type="character" w:styleId="IntenseReference">
    <w:name w:val="Intense Reference"/>
    <w:uiPriority w:val="32"/>
    <w:qFormat/>
    <w:rsid w:val="006F30A8"/>
    <w:rPr>
      <w:b/>
      <w:bCs/>
      <w:smallCaps/>
      <w:color w:val="0F4761"/>
      <w:spacing w:val="5"/>
    </w:rPr>
  </w:style>
  <w:style w:type="paragraph" w:styleId="BodyText3">
    <w:name w:val="Body Text 3"/>
    <w:basedOn w:val="Normal"/>
    <w:link w:val="BodyText3Char"/>
    <w:uiPriority w:val="99"/>
    <w:unhideWhenUsed/>
    <w:rsid w:val="006F30A8"/>
    <w:pPr>
      <w:spacing w:after="120" w:line="276" w:lineRule="auto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6F30A8"/>
    <w:rPr>
      <w:rFonts w:eastAsia="Times New Roman"/>
      <w:sz w:val="16"/>
      <w:szCs w:val="16"/>
    </w:rPr>
  </w:style>
  <w:style w:type="paragraph" w:styleId="List">
    <w:name w:val="List"/>
    <w:basedOn w:val="Normal"/>
    <w:uiPriority w:val="99"/>
    <w:unhideWhenUsed/>
    <w:rsid w:val="006F30A8"/>
    <w:pPr>
      <w:spacing w:after="200" w:line="276" w:lineRule="auto"/>
      <w:ind w:left="360" w:hanging="360"/>
      <w:contextualSpacing/>
    </w:pPr>
    <w:rPr>
      <w:sz w:val="26"/>
      <w:szCs w:val="22"/>
    </w:rPr>
  </w:style>
  <w:style w:type="paragraph" w:styleId="List3">
    <w:name w:val="List 3"/>
    <w:basedOn w:val="Normal"/>
    <w:uiPriority w:val="99"/>
    <w:unhideWhenUsed/>
    <w:rsid w:val="006F30A8"/>
    <w:pPr>
      <w:spacing w:after="200" w:line="276" w:lineRule="auto"/>
      <w:ind w:left="1080" w:hanging="360"/>
      <w:contextualSpacing/>
    </w:pPr>
    <w:rPr>
      <w:sz w:val="26"/>
      <w:szCs w:val="22"/>
    </w:rPr>
  </w:style>
  <w:style w:type="paragraph" w:styleId="ListBullet">
    <w:name w:val="List Bullet"/>
    <w:basedOn w:val="Normal"/>
    <w:uiPriority w:val="99"/>
    <w:unhideWhenUsed/>
    <w:rsid w:val="006F30A8"/>
    <w:pPr>
      <w:numPr>
        <w:numId w:val="5"/>
      </w:numPr>
      <w:tabs>
        <w:tab w:val="clear" w:pos="360"/>
      </w:tabs>
      <w:spacing w:after="200" w:line="276" w:lineRule="auto"/>
      <w:ind w:left="1287"/>
      <w:contextualSpacing/>
    </w:pPr>
    <w:rPr>
      <w:sz w:val="26"/>
      <w:szCs w:val="22"/>
    </w:rPr>
  </w:style>
  <w:style w:type="paragraph" w:styleId="ListNumber">
    <w:name w:val="List Number"/>
    <w:basedOn w:val="Normal"/>
    <w:uiPriority w:val="99"/>
    <w:unhideWhenUsed/>
    <w:rsid w:val="006F30A8"/>
    <w:pPr>
      <w:numPr>
        <w:numId w:val="6"/>
      </w:numPr>
      <w:tabs>
        <w:tab w:val="clear" w:pos="360"/>
        <w:tab w:val="num" w:pos="720"/>
      </w:tabs>
      <w:spacing w:after="200" w:line="276" w:lineRule="auto"/>
      <w:contextualSpacing/>
    </w:pPr>
    <w:rPr>
      <w:sz w:val="26"/>
      <w:szCs w:val="22"/>
    </w:rPr>
  </w:style>
  <w:style w:type="paragraph" w:styleId="ListNumber2">
    <w:name w:val="List Number 2"/>
    <w:basedOn w:val="Normal"/>
    <w:uiPriority w:val="99"/>
    <w:unhideWhenUsed/>
    <w:rsid w:val="006F30A8"/>
    <w:pPr>
      <w:numPr>
        <w:numId w:val="7"/>
      </w:numPr>
      <w:tabs>
        <w:tab w:val="clear" w:pos="720"/>
        <w:tab w:val="num" w:pos="1080"/>
      </w:tabs>
      <w:spacing w:after="200" w:line="276" w:lineRule="auto"/>
      <w:ind w:left="1080" w:hanging="720"/>
      <w:contextualSpacing/>
    </w:pPr>
    <w:rPr>
      <w:sz w:val="26"/>
      <w:szCs w:val="22"/>
    </w:rPr>
  </w:style>
  <w:style w:type="paragraph" w:styleId="ListNumber3">
    <w:name w:val="List Number 3"/>
    <w:basedOn w:val="Normal"/>
    <w:uiPriority w:val="99"/>
    <w:unhideWhenUsed/>
    <w:rsid w:val="006F30A8"/>
    <w:pPr>
      <w:numPr>
        <w:numId w:val="8"/>
      </w:numPr>
      <w:tabs>
        <w:tab w:val="clear" w:pos="1080"/>
      </w:tabs>
      <w:spacing w:after="200" w:line="276" w:lineRule="auto"/>
      <w:ind w:left="720"/>
      <w:contextualSpacing/>
    </w:pPr>
    <w:rPr>
      <w:sz w:val="26"/>
      <w:szCs w:val="22"/>
    </w:rPr>
  </w:style>
  <w:style w:type="paragraph" w:styleId="ListContinue">
    <w:name w:val="List Continue"/>
    <w:basedOn w:val="Normal"/>
    <w:uiPriority w:val="99"/>
    <w:unhideWhenUsed/>
    <w:rsid w:val="006F30A8"/>
    <w:pPr>
      <w:spacing w:after="120" w:line="276" w:lineRule="auto"/>
      <w:ind w:left="360"/>
      <w:contextualSpacing/>
    </w:pPr>
    <w:rPr>
      <w:sz w:val="26"/>
      <w:szCs w:val="22"/>
    </w:rPr>
  </w:style>
  <w:style w:type="paragraph" w:styleId="MacroText">
    <w:name w:val="macro"/>
    <w:link w:val="MacroTextChar"/>
    <w:uiPriority w:val="99"/>
    <w:unhideWhenUsed/>
    <w:rsid w:val="006F30A8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="Times New Roman" w:hAnsi="Courier"/>
    </w:rPr>
  </w:style>
  <w:style w:type="character" w:customStyle="1" w:styleId="MacroTextChar">
    <w:name w:val="Macro Text Char"/>
    <w:link w:val="MacroText"/>
    <w:uiPriority w:val="99"/>
    <w:rsid w:val="006F30A8"/>
    <w:rPr>
      <w:rFonts w:ascii="Courier" w:eastAsia="Times New Roman" w:hAnsi="Courier"/>
    </w:rPr>
  </w:style>
  <w:style w:type="character" w:styleId="SubtleEmphasis">
    <w:name w:val="Subtle Emphasis"/>
    <w:uiPriority w:val="19"/>
    <w:qFormat/>
    <w:rsid w:val="006F30A8"/>
    <w:rPr>
      <w:i/>
      <w:iCs/>
      <w:color w:val="808080"/>
    </w:rPr>
  </w:style>
  <w:style w:type="character" w:styleId="SubtleReference">
    <w:name w:val="Subtle Reference"/>
    <w:uiPriority w:val="31"/>
    <w:qFormat/>
    <w:rsid w:val="006F30A8"/>
    <w:rPr>
      <w:smallCaps/>
      <w:color w:val="E97132"/>
      <w:u w:val="single"/>
    </w:rPr>
  </w:style>
  <w:style w:type="character" w:styleId="BookTitle">
    <w:name w:val="Book Title"/>
    <w:uiPriority w:val="33"/>
    <w:qFormat/>
    <w:rsid w:val="006F30A8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30A8"/>
    <w:pPr>
      <w:keepLines/>
      <w:spacing w:before="200" w:line="276" w:lineRule="auto"/>
      <w:jc w:val="left"/>
      <w:outlineLvl w:val="9"/>
    </w:pPr>
    <w:rPr>
      <w:rFonts w:ascii="Aptos Display" w:hAnsi="Aptos Display"/>
      <w:bCs/>
      <w:color w:val="000000"/>
      <w:sz w:val="30"/>
      <w:szCs w:val="28"/>
    </w:rPr>
  </w:style>
  <w:style w:type="table" w:styleId="LightShading">
    <w:name w:val="Light Shading"/>
    <w:basedOn w:val="TableNormal"/>
    <w:uiPriority w:val="60"/>
    <w:rsid w:val="006F30A8"/>
    <w:rPr>
      <w:rFonts w:ascii="Aptos" w:eastAsia="Times New Roman" w:hAnsi="Aptos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6F30A8"/>
    <w:rPr>
      <w:rFonts w:ascii="Aptos" w:eastAsia="Times New Roman" w:hAnsi="Aptos"/>
      <w:color w:val="0F4761"/>
      <w:sz w:val="22"/>
      <w:szCs w:val="22"/>
    </w:rPr>
    <w:tblPr>
      <w:tblStyleRowBandSize w:val="1"/>
      <w:tblStyleColBandSize w:val="1"/>
      <w:tblBorders>
        <w:top w:val="single" w:sz="8" w:space="0" w:color="156082"/>
        <w:bottom w:val="single" w:sz="8" w:space="0" w:color="15608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56082"/>
          <w:left w:val="nil"/>
          <w:bottom w:val="single" w:sz="8" w:space="0" w:color="15608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56082"/>
          <w:left w:val="nil"/>
          <w:bottom w:val="single" w:sz="8" w:space="0" w:color="15608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DEF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DEF2"/>
      </w:tcPr>
    </w:tblStylePr>
  </w:style>
  <w:style w:type="table" w:styleId="LightShading-Accent2">
    <w:name w:val="Light Shading Accent 2"/>
    <w:basedOn w:val="TableNormal"/>
    <w:uiPriority w:val="60"/>
    <w:rsid w:val="006F30A8"/>
    <w:rPr>
      <w:rFonts w:ascii="Aptos" w:eastAsia="Times New Roman" w:hAnsi="Aptos"/>
      <w:color w:val="BF4E14"/>
      <w:sz w:val="22"/>
      <w:szCs w:val="22"/>
    </w:rPr>
    <w:tblPr>
      <w:tblStyleRowBandSize w:val="1"/>
      <w:tblStyleColBandSize w:val="1"/>
      <w:tblBorders>
        <w:top w:val="single" w:sz="8" w:space="0" w:color="E97132"/>
        <w:bottom w:val="single" w:sz="8" w:space="0" w:color="E9713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7132"/>
          <w:left w:val="nil"/>
          <w:bottom w:val="single" w:sz="8" w:space="0" w:color="E9713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7132"/>
          <w:left w:val="nil"/>
          <w:bottom w:val="single" w:sz="8" w:space="0" w:color="E9713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DBCC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DBCC"/>
      </w:tcPr>
    </w:tblStylePr>
  </w:style>
  <w:style w:type="table" w:styleId="LightShading-Accent3">
    <w:name w:val="Light Shading Accent 3"/>
    <w:basedOn w:val="TableNormal"/>
    <w:uiPriority w:val="60"/>
    <w:rsid w:val="006F30A8"/>
    <w:rPr>
      <w:rFonts w:ascii="Aptos" w:eastAsia="Times New Roman" w:hAnsi="Aptos"/>
      <w:color w:val="124F1A"/>
      <w:sz w:val="22"/>
      <w:szCs w:val="22"/>
    </w:rPr>
    <w:tblPr>
      <w:tblStyleRowBandSize w:val="1"/>
      <w:tblStyleColBandSize w:val="1"/>
      <w:tblBorders>
        <w:top w:val="single" w:sz="8" w:space="0" w:color="196B24"/>
        <w:bottom w:val="single" w:sz="8" w:space="0" w:color="196B2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96B24"/>
          <w:left w:val="nil"/>
          <w:bottom w:val="single" w:sz="8" w:space="0" w:color="196B2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96B24"/>
          <w:left w:val="nil"/>
          <w:bottom w:val="single" w:sz="8" w:space="0" w:color="196B2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DBA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EDBA"/>
      </w:tcPr>
    </w:tblStylePr>
  </w:style>
  <w:style w:type="table" w:styleId="LightShading-Accent4">
    <w:name w:val="Light Shading Accent 4"/>
    <w:basedOn w:val="TableNormal"/>
    <w:uiPriority w:val="60"/>
    <w:rsid w:val="006F30A8"/>
    <w:rPr>
      <w:rFonts w:ascii="Aptos" w:eastAsia="Times New Roman" w:hAnsi="Aptos"/>
      <w:color w:val="0B769F"/>
      <w:sz w:val="22"/>
      <w:szCs w:val="22"/>
    </w:rPr>
    <w:tblPr>
      <w:tblStyleRowBandSize w:val="1"/>
      <w:tblStyleColBandSize w:val="1"/>
      <w:tblBorders>
        <w:top w:val="single" w:sz="8" w:space="0" w:color="0F9ED5"/>
        <w:bottom w:val="single" w:sz="8" w:space="0" w:color="0F9E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F9ED5"/>
          <w:left w:val="nil"/>
          <w:bottom w:val="single" w:sz="8" w:space="0" w:color="0F9E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F9ED5"/>
          <w:left w:val="nil"/>
          <w:bottom w:val="single" w:sz="8" w:space="0" w:color="0F9E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DE9FA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DE9FA"/>
      </w:tcPr>
    </w:tblStylePr>
  </w:style>
  <w:style w:type="table" w:styleId="LightShading-Accent5">
    <w:name w:val="Light Shading Accent 5"/>
    <w:basedOn w:val="TableNormal"/>
    <w:uiPriority w:val="60"/>
    <w:rsid w:val="006F30A8"/>
    <w:rPr>
      <w:rFonts w:ascii="Aptos" w:eastAsia="Times New Roman" w:hAnsi="Aptos"/>
      <w:color w:val="77206D"/>
      <w:sz w:val="22"/>
      <w:szCs w:val="22"/>
    </w:rPr>
    <w:tblPr>
      <w:tblStyleRowBandSize w:val="1"/>
      <w:tblStyleColBandSize w:val="1"/>
      <w:tblBorders>
        <w:top w:val="single" w:sz="8" w:space="0" w:color="A02B93"/>
        <w:bottom w:val="single" w:sz="8" w:space="0" w:color="A02B9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2B93"/>
          <w:left w:val="nil"/>
          <w:bottom w:val="single" w:sz="8" w:space="0" w:color="A02B9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2B93"/>
          <w:left w:val="nil"/>
          <w:bottom w:val="single" w:sz="8" w:space="0" w:color="A02B9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3E9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3E9"/>
      </w:tcPr>
    </w:tblStylePr>
  </w:style>
  <w:style w:type="table" w:styleId="LightShading-Accent6">
    <w:name w:val="Light Shading Accent 6"/>
    <w:basedOn w:val="TableNormal"/>
    <w:uiPriority w:val="60"/>
    <w:rsid w:val="006F30A8"/>
    <w:rPr>
      <w:rFonts w:ascii="Aptos" w:eastAsia="Times New Roman" w:hAnsi="Aptos"/>
      <w:color w:val="3A7C22"/>
      <w:sz w:val="22"/>
      <w:szCs w:val="22"/>
    </w:rPr>
    <w:tblPr>
      <w:tblStyleRowBandSize w:val="1"/>
      <w:tblStyleColBandSize w:val="1"/>
      <w:tblBorders>
        <w:top w:val="single" w:sz="8" w:space="0" w:color="4EA72E"/>
        <w:bottom w:val="single" w:sz="8" w:space="0" w:color="4EA72E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EA72E"/>
          <w:left w:val="nil"/>
          <w:bottom w:val="single" w:sz="8" w:space="0" w:color="4EA72E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EA72E"/>
          <w:left w:val="nil"/>
          <w:bottom w:val="single" w:sz="8" w:space="0" w:color="4EA72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EFC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EFC5"/>
      </w:tcPr>
    </w:tblStylePr>
  </w:style>
  <w:style w:type="table" w:styleId="LightList">
    <w:name w:val="Light List"/>
    <w:basedOn w:val="TableNormal"/>
    <w:uiPriority w:val="61"/>
    <w:rsid w:val="006F30A8"/>
    <w:rPr>
      <w:rFonts w:ascii="Aptos" w:eastAsia="Times New Roman" w:hAnsi="Aptos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sid w:val="006F30A8"/>
    <w:rPr>
      <w:rFonts w:ascii="Aptos" w:eastAsia="Times New Roman" w:hAnsi="Aptos"/>
      <w:sz w:val="22"/>
      <w:szCs w:val="22"/>
    </w:rPr>
    <w:tblPr>
      <w:tblStyleRowBandSize w:val="1"/>
      <w:tblStyleColBandSize w:val="1"/>
      <w:tblBorders>
        <w:top w:val="single" w:sz="8" w:space="0" w:color="156082"/>
        <w:left w:val="single" w:sz="8" w:space="0" w:color="156082"/>
        <w:bottom w:val="single" w:sz="8" w:space="0" w:color="156082"/>
        <w:right w:val="single" w:sz="8" w:space="0" w:color="1560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15608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56082"/>
          <w:left w:val="single" w:sz="8" w:space="0" w:color="156082"/>
          <w:bottom w:val="single" w:sz="8" w:space="0" w:color="156082"/>
          <w:right w:val="single" w:sz="8" w:space="0" w:color="1560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56082"/>
          <w:left w:val="single" w:sz="8" w:space="0" w:color="156082"/>
          <w:bottom w:val="single" w:sz="8" w:space="0" w:color="156082"/>
          <w:right w:val="single" w:sz="8" w:space="0" w:color="156082"/>
        </w:tcBorders>
      </w:tcPr>
    </w:tblStylePr>
    <w:tblStylePr w:type="band1Horz">
      <w:tblPr/>
      <w:tcPr>
        <w:tcBorders>
          <w:top w:val="single" w:sz="8" w:space="0" w:color="156082"/>
          <w:left w:val="single" w:sz="8" w:space="0" w:color="156082"/>
          <w:bottom w:val="single" w:sz="8" w:space="0" w:color="156082"/>
          <w:right w:val="single" w:sz="8" w:space="0" w:color="156082"/>
        </w:tcBorders>
      </w:tcPr>
    </w:tblStylePr>
  </w:style>
  <w:style w:type="table" w:styleId="LightList-Accent2">
    <w:name w:val="Light List Accent 2"/>
    <w:basedOn w:val="TableNormal"/>
    <w:uiPriority w:val="61"/>
    <w:rsid w:val="006F30A8"/>
    <w:rPr>
      <w:rFonts w:ascii="Aptos" w:eastAsia="Times New Roman" w:hAnsi="Aptos"/>
      <w:sz w:val="22"/>
      <w:szCs w:val="22"/>
    </w:rPr>
    <w:tblPr>
      <w:tblStyleRowBandSize w:val="1"/>
      <w:tblStyleColBandSize w:val="1"/>
      <w:tblBorders>
        <w:top w:val="single" w:sz="8" w:space="0" w:color="E97132"/>
        <w:left w:val="single" w:sz="8" w:space="0" w:color="E97132"/>
        <w:bottom w:val="single" w:sz="8" w:space="0" w:color="E97132"/>
        <w:right w:val="single" w:sz="8" w:space="0" w:color="E9713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9713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7132"/>
          <w:left w:val="single" w:sz="8" w:space="0" w:color="E97132"/>
          <w:bottom w:val="single" w:sz="8" w:space="0" w:color="E97132"/>
          <w:right w:val="single" w:sz="8" w:space="0" w:color="E9713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7132"/>
          <w:left w:val="single" w:sz="8" w:space="0" w:color="E97132"/>
          <w:bottom w:val="single" w:sz="8" w:space="0" w:color="E97132"/>
          <w:right w:val="single" w:sz="8" w:space="0" w:color="E97132"/>
        </w:tcBorders>
      </w:tcPr>
    </w:tblStylePr>
    <w:tblStylePr w:type="band1Horz">
      <w:tblPr/>
      <w:tcPr>
        <w:tcBorders>
          <w:top w:val="single" w:sz="8" w:space="0" w:color="E97132"/>
          <w:left w:val="single" w:sz="8" w:space="0" w:color="E97132"/>
          <w:bottom w:val="single" w:sz="8" w:space="0" w:color="E97132"/>
          <w:right w:val="single" w:sz="8" w:space="0" w:color="E97132"/>
        </w:tcBorders>
      </w:tcPr>
    </w:tblStylePr>
  </w:style>
  <w:style w:type="table" w:styleId="LightList-Accent3">
    <w:name w:val="Light List Accent 3"/>
    <w:basedOn w:val="TableNormal"/>
    <w:uiPriority w:val="61"/>
    <w:rsid w:val="006F30A8"/>
    <w:rPr>
      <w:rFonts w:ascii="Aptos" w:eastAsia="Times New Roman" w:hAnsi="Aptos"/>
      <w:sz w:val="22"/>
      <w:szCs w:val="22"/>
    </w:rPr>
    <w:tblPr>
      <w:tblStyleRowBandSize w:val="1"/>
      <w:tblStyleColBandSize w:val="1"/>
      <w:tblBorders>
        <w:top w:val="single" w:sz="8" w:space="0" w:color="196B24"/>
        <w:left w:val="single" w:sz="8" w:space="0" w:color="196B24"/>
        <w:bottom w:val="single" w:sz="8" w:space="0" w:color="196B24"/>
        <w:right w:val="single" w:sz="8" w:space="0" w:color="196B2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196B2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96B24"/>
          <w:left w:val="single" w:sz="8" w:space="0" w:color="196B24"/>
          <w:bottom w:val="single" w:sz="8" w:space="0" w:color="196B24"/>
          <w:right w:val="single" w:sz="8" w:space="0" w:color="196B2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96B24"/>
          <w:left w:val="single" w:sz="8" w:space="0" w:color="196B24"/>
          <w:bottom w:val="single" w:sz="8" w:space="0" w:color="196B24"/>
          <w:right w:val="single" w:sz="8" w:space="0" w:color="196B24"/>
        </w:tcBorders>
      </w:tcPr>
    </w:tblStylePr>
    <w:tblStylePr w:type="band1Horz">
      <w:tblPr/>
      <w:tcPr>
        <w:tcBorders>
          <w:top w:val="single" w:sz="8" w:space="0" w:color="196B24"/>
          <w:left w:val="single" w:sz="8" w:space="0" w:color="196B24"/>
          <w:bottom w:val="single" w:sz="8" w:space="0" w:color="196B24"/>
          <w:right w:val="single" w:sz="8" w:space="0" w:color="196B24"/>
        </w:tcBorders>
      </w:tcPr>
    </w:tblStylePr>
  </w:style>
  <w:style w:type="table" w:styleId="LightList-Accent4">
    <w:name w:val="Light List Accent 4"/>
    <w:basedOn w:val="TableNormal"/>
    <w:uiPriority w:val="61"/>
    <w:rsid w:val="006F30A8"/>
    <w:rPr>
      <w:rFonts w:ascii="Aptos" w:eastAsia="Times New Roman" w:hAnsi="Aptos"/>
      <w:sz w:val="22"/>
      <w:szCs w:val="22"/>
    </w:rPr>
    <w:tblPr>
      <w:tblStyleRowBandSize w:val="1"/>
      <w:tblStyleColBandSize w:val="1"/>
      <w:tblBorders>
        <w:top w:val="single" w:sz="8" w:space="0" w:color="0F9ED5"/>
        <w:left w:val="single" w:sz="8" w:space="0" w:color="0F9ED5"/>
        <w:bottom w:val="single" w:sz="8" w:space="0" w:color="0F9ED5"/>
        <w:right w:val="single" w:sz="8" w:space="0" w:color="0F9E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F9E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F9ED5"/>
          <w:left w:val="single" w:sz="8" w:space="0" w:color="0F9ED5"/>
          <w:bottom w:val="single" w:sz="8" w:space="0" w:color="0F9ED5"/>
          <w:right w:val="single" w:sz="8" w:space="0" w:color="0F9E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F9ED5"/>
          <w:left w:val="single" w:sz="8" w:space="0" w:color="0F9ED5"/>
          <w:bottom w:val="single" w:sz="8" w:space="0" w:color="0F9ED5"/>
          <w:right w:val="single" w:sz="8" w:space="0" w:color="0F9ED5"/>
        </w:tcBorders>
      </w:tcPr>
    </w:tblStylePr>
    <w:tblStylePr w:type="band1Horz">
      <w:tblPr/>
      <w:tcPr>
        <w:tcBorders>
          <w:top w:val="single" w:sz="8" w:space="0" w:color="0F9ED5"/>
          <w:left w:val="single" w:sz="8" w:space="0" w:color="0F9ED5"/>
          <w:bottom w:val="single" w:sz="8" w:space="0" w:color="0F9ED5"/>
          <w:right w:val="single" w:sz="8" w:space="0" w:color="0F9ED5"/>
        </w:tcBorders>
      </w:tcPr>
    </w:tblStylePr>
  </w:style>
  <w:style w:type="table" w:styleId="LightList-Accent5">
    <w:name w:val="Light List Accent 5"/>
    <w:basedOn w:val="TableNormal"/>
    <w:uiPriority w:val="61"/>
    <w:rsid w:val="006F30A8"/>
    <w:rPr>
      <w:rFonts w:ascii="Aptos" w:eastAsia="Times New Roman" w:hAnsi="Aptos"/>
      <w:sz w:val="22"/>
      <w:szCs w:val="22"/>
    </w:rPr>
    <w:tblPr>
      <w:tblStyleRowBandSize w:val="1"/>
      <w:tblStyleColBandSize w:val="1"/>
      <w:tblBorders>
        <w:top w:val="single" w:sz="8" w:space="0" w:color="A02B93"/>
        <w:left w:val="single" w:sz="8" w:space="0" w:color="A02B93"/>
        <w:bottom w:val="single" w:sz="8" w:space="0" w:color="A02B93"/>
        <w:right w:val="single" w:sz="8" w:space="0" w:color="A02B93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02B9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02B93"/>
          <w:left w:val="single" w:sz="8" w:space="0" w:color="A02B93"/>
          <w:bottom w:val="single" w:sz="8" w:space="0" w:color="A02B93"/>
          <w:right w:val="single" w:sz="8" w:space="0" w:color="A02B9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02B93"/>
          <w:left w:val="single" w:sz="8" w:space="0" w:color="A02B93"/>
          <w:bottom w:val="single" w:sz="8" w:space="0" w:color="A02B93"/>
          <w:right w:val="single" w:sz="8" w:space="0" w:color="A02B93"/>
        </w:tcBorders>
      </w:tcPr>
    </w:tblStylePr>
    <w:tblStylePr w:type="band1Horz">
      <w:tblPr/>
      <w:tcPr>
        <w:tcBorders>
          <w:top w:val="single" w:sz="8" w:space="0" w:color="A02B93"/>
          <w:left w:val="single" w:sz="8" w:space="0" w:color="A02B93"/>
          <w:bottom w:val="single" w:sz="8" w:space="0" w:color="A02B93"/>
          <w:right w:val="single" w:sz="8" w:space="0" w:color="A02B93"/>
        </w:tcBorders>
      </w:tcPr>
    </w:tblStylePr>
  </w:style>
  <w:style w:type="table" w:styleId="LightList-Accent6">
    <w:name w:val="Light List Accent 6"/>
    <w:basedOn w:val="TableNormal"/>
    <w:uiPriority w:val="61"/>
    <w:rsid w:val="006F30A8"/>
    <w:rPr>
      <w:rFonts w:ascii="Aptos" w:eastAsia="Times New Roman" w:hAnsi="Aptos"/>
      <w:sz w:val="22"/>
      <w:szCs w:val="22"/>
    </w:rPr>
    <w:tblPr>
      <w:tblStyleRowBandSize w:val="1"/>
      <w:tblStyleColBandSize w:val="1"/>
      <w:tblBorders>
        <w:top w:val="single" w:sz="8" w:space="0" w:color="4EA72E"/>
        <w:left w:val="single" w:sz="8" w:space="0" w:color="4EA72E"/>
        <w:bottom w:val="single" w:sz="8" w:space="0" w:color="4EA72E"/>
        <w:right w:val="single" w:sz="8" w:space="0" w:color="4EA72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EA72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EA72E"/>
          <w:left w:val="single" w:sz="8" w:space="0" w:color="4EA72E"/>
          <w:bottom w:val="single" w:sz="8" w:space="0" w:color="4EA72E"/>
          <w:right w:val="single" w:sz="8" w:space="0" w:color="4EA72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EA72E"/>
          <w:left w:val="single" w:sz="8" w:space="0" w:color="4EA72E"/>
          <w:bottom w:val="single" w:sz="8" w:space="0" w:color="4EA72E"/>
          <w:right w:val="single" w:sz="8" w:space="0" w:color="4EA72E"/>
        </w:tcBorders>
      </w:tcPr>
    </w:tblStylePr>
    <w:tblStylePr w:type="band1Horz">
      <w:tblPr/>
      <w:tcPr>
        <w:tcBorders>
          <w:top w:val="single" w:sz="8" w:space="0" w:color="4EA72E"/>
          <w:left w:val="single" w:sz="8" w:space="0" w:color="4EA72E"/>
          <w:bottom w:val="single" w:sz="8" w:space="0" w:color="4EA72E"/>
          <w:right w:val="single" w:sz="8" w:space="0" w:color="4EA72E"/>
        </w:tcBorders>
      </w:tcPr>
    </w:tblStylePr>
  </w:style>
  <w:style w:type="table" w:styleId="LightGrid">
    <w:name w:val="Light Grid"/>
    <w:basedOn w:val="TableNormal"/>
    <w:uiPriority w:val="62"/>
    <w:rsid w:val="006F30A8"/>
    <w:rPr>
      <w:rFonts w:ascii="Aptos" w:eastAsia="Times New Roman" w:hAnsi="Aptos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@BatangChe" w:eastAsia="Times New Roman" w:hAnsi="@BatangCh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@BatangChe" w:eastAsia="Times New Roman" w:hAnsi="@BatangChe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@BatangChe" w:eastAsia="Times New Roman" w:hAnsi="@BatangChe" w:cs="Times New Roman"/>
        <w:b/>
        <w:bCs/>
      </w:rPr>
    </w:tblStylePr>
    <w:tblStylePr w:type="lastCol">
      <w:rPr>
        <w:rFonts w:ascii="@BatangChe" w:eastAsia="Times New Roman" w:hAnsi="@BatangChe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rsid w:val="006F30A8"/>
    <w:rPr>
      <w:rFonts w:ascii="Aptos" w:eastAsia="Times New Roman" w:hAnsi="Aptos"/>
      <w:sz w:val="22"/>
      <w:szCs w:val="22"/>
    </w:rPr>
    <w:tblPr>
      <w:tblStyleRowBandSize w:val="1"/>
      <w:tblStyleColBandSize w:val="1"/>
      <w:tblBorders>
        <w:top w:val="single" w:sz="8" w:space="0" w:color="156082"/>
        <w:left w:val="single" w:sz="8" w:space="0" w:color="156082"/>
        <w:bottom w:val="single" w:sz="8" w:space="0" w:color="156082"/>
        <w:right w:val="single" w:sz="8" w:space="0" w:color="156082"/>
        <w:insideH w:val="single" w:sz="8" w:space="0" w:color="156082"/>
        <w:insideV w:val="single" w:sz="8" w:space="0" w:color="156082"/>
      </w:tblBorders>
    </w:tblPr>
    <w:tblStylePr w:type="firstRow">
      <w:pPr>
        <w:spacing w:before="0" w:after="0" w:line="240" w:lineRule="auto"/>
      </w:pPr>
      <w:rPr>
        <w:rFonts w:ascii="@BatangChe" w:eastAsia="Times New Roman" w:hAnsi="@BatangChe" w:cs="Times New Roman"/>
        <w:b/>
        <w:bCs/>
      </w:rPr>
      <w:tblPr/>
      <w:tcPr>
        <w:tcBorders>
          <w:top w:val="single" w:sz="8" w:space="0" w:color="156082"/>
          <w:left w:val="single" w:sz="8" w:space="0" w:color="156082"/>
          <w:bottom w:val="single" w:sz="18" w:space="0" w:color="156082"/>
          <w:right w:val="single" w:sz="8" w:space="0" w:color="156082"/>
          <w:insideH w:val="nil"/>
          <w:insideV w:val="single" w:sz="8" w:space="0" w:color="156082"/>
        </w:tcBorders>
      </w:tcPr>
    </w:tblStylePr>
    <w:tblStylePr w:type="lastRow">
      <w:pPr>
        <w:spacing w:before="0" w:after="0" w:line="240" w:lineRule="auto"/>
      </w:pPr>
      <w:rPr>
        <w:rFonts w:ascii="@BatangChe" w:eastAsia="Times New Roman" w:hAnsi="@BatangChe" w:cs="Times New Roman"/>
        <w:b/>
        <w:bCs/>
      </w:rPr>
      <w:tblPr/>
      <w:tcPr>
        <w:tcBorders>
          <w:top w:val="double" w:sz="6" w:space="0" w:color="156082"/>
          <w:left w:val="single" w:sz="8" w:space="0" w:color="156082"/>
          <w:bottom w:val="single" w:sz="8" w:space="0" w:color="156082"/>
          <w:right w:val="single" w:sz="8" w:space="0" w:color="156082"/>
          <w:insideH w:val="nil"/>
          <w:insideV w:val="single" w:sz="8" w:space="0" w:color="156082"/>
        </w:tcBorders>
      </w:tcPr>
    </w:tblStylePr>
    <w:tblStylePr w:type="firstCol">
      <w:rPr>
        <w:rFonts w:ascii="@BatangChe" w:eastAsia="Times New Roman" w:hAnsi="@BatangChe" w:cs="Times New Roman"/>
        <w:b/>
        <w:bCs/>
      </w:rPr>
    </w:tblStylePr>
    <w:tblStylePr w:type="lastCol">
      <w:rPr>
        <w:rFonts w:ascii="@BatangChe" w:eastAsia="Times New Roman" w:hAnsi="@BatangChe" w:cs="Times New Roman"/>
        <w:b/>
        <w:bCs/>
      </w:rPr>
      <w:tblPr/>
      <w:tcPr>
        <w:tcBorders>
          <w:top w:val="single" w:sz="8" w:space="0" w:color="156082"/>
          <w:left w:val="single" w:sz="8" w:space="0" w:color="156082"/>
          <w:bottom w:val="single" w:sz="8" w:space="0" w:color="156082"/>
          <w:right w:val="single" w:sz="8" w:space="0" w:color="156082"/>
        </w:tcBorders>
      </w:tcPr>
    </w:tblStylePr>
    <w:tblStylePr w:type="band1Vert">
      <w:tblPr/>
      <w:tcPr>
        <w:tcBorders>
          <w:top w:val="single" w:sz="8" w:space="0" w:color="156082"/>
          <w:left w:val="single" w:sz="8" w:space="0" w:color="156082"/>
          <w:bottom w:val="single" w:sz="8" w:space="0" w:color="156082"/>
          <w:right w:val="single" w:sz="8" w:space="0" w:color="156082"/>
        </w:tcBorders>
        <w:shd w:val="clear" w:color="auto" w:fill="B2DEF2"/>
      </w:tcPr>
    </w:tblStylePr>
    <w:tblStylePr w:type="band1Horz">
      <w:tblPr/>
      <w:tcPr>
        <w:tcBorders>
          <w:top w:val="single" w:sz="8" w:space="0" w:color="156082"/>
          <w:left w:val="single" w:sz="8" w:space="0" w:color="156082"/>
          <w:bottom w:val="single" w:sz="8" w:space="0" w:color="156082"/>
          <w:right w:val="single" w:sz="8" w:space="0" w:color="156082"/>
          <w:insideV w:val="single" w:sz="8" w:space="0" w:color="156082"/>
        </w:tcBorders>
        <w:shd w:val="clear" w:color="auto" w:fill="B2DEF2"/>
      </w:tcPr>
    </w:tblStylePr>
    <w:tblStylePr w:type="band2Horz">
      <w:tblPr/>
      <w:tcPr>
        <w:tcBorders>
          <w:top w:val="single" w:sz="8" w:space="0" w:color="156082"/>
          <w:left w:val="single" w:sz="8" w:space="0" w:color="156082"/>
          <w:bottom w:val="single" w:sz="8" w:space="0" w:color="156082"/>
          <w:right w:val="single" w:sz="8" w:space="0" w:color="156082"/>
          <w:insideV w:val="single" w:sz="8" w:space="0" w:color="156082"/>
        </w:tcBorders>
      </w:tcPr>
    </w:tblStylePr>
  </w:style>
  <w:style w:type="table" w:styleId="LightGrid-Accent2">
    <w:name w:val="Light Grid Accent 2"/>
    <w:basedOn w:val="TableNormal"/>
    <w:uiPriority w:val="62"/>
    <w:rsid w:val="006F30A8"/>
    <w:rPr>
      <w:rFonts w:ascii="Aptos" w:eastAsia="Times New Roman" w:hAnsi="Aptos"/>
      <w:sz w:val="22"/>
      <w:szCs w:val="22"/>
    </w:rPr>
    <w:tblPr>
      <w:tblStyleRowBandSize w:val="1"/>
      <w:tblStyleColBandSize w:val="1"/>
      <w:tblBorders>
        <w:top w:val="single" w:sz="8" w:space="0" w:color="E97132"/>
        <w:left w:val="single" w:sz="8" w:space="0" w:color="E97132"/>
        <w:bottom w:val="single" w:sz="8" w:space="0" w:color="E97132"/>
        <w:right w:val="single" w:sz="8" w:space="0" w:color="E97132"/>
        <w:insideH w:val="single" w:sz="8" w:space="0" w:color="E97132"/>
        <w:insideV w:val="single" w:sz="8" w:space="0" w:color="E97132"/>
      </w:tblBorders>
    </w:tblPr>
    <w:tblStylePr w:type="firstRow">
      <w:pPr>
        <w:spacing w:before="0" w:after="0" w:line="240" w:lineRule="auto"/>
      </w:pPr>
      <w:rPr>
        <w:rFonts w:ascii="@BatangChe" w:eastAsia="Times New Roman" w:hAnsi="@BatangChe" w:cs="Times New Roman"/>
        <w:b/>
        <w:bCs/>
      </w:rPr>
      <w:tblPr/>
      <w:tcPr>
        <w:tcBorders>
          <w:top w:val="single" w:sz="8" w:space="0" w:color="E97132"/>
          <w:left w:val="single" w:sz="8" w:space="0" w:color="E97132"/>
          <w:bottom w:val="single" w:sz="18" w:space="0" w:color="E97132"/>
          <w:right w:val="single" w:sz="8" w:space="0" w:color="E97132"/>
          <w:insideH w:val="nil"/>
          <w:insideV w:val="single" w:sz="8" w:space="0" w:color="E97132"/>
        </w:tcBorders>
      </w:tcPr>
    </w:tblStylePr>
    <w:tblStylePr w:type="lastRow">
      <w:pPr>
        <w:spacing w:before="0" w:after="0" w:line="240" w:lineRule="auto"/>
      </w:pPr>
      <w:rPr>
        <w:rFonts w:ascii="@BatangChe" w:eastAsia="Times New Roman" w:hAnsi="@BatangChe" w:cs="Times New Roman"/>
        <w:b/>
        <w:bCs/>
      </w:rPr>
      <w:tblPr/>
      <w:tcPr>
        <w:tcBorders>
          <w:top w:val="double" w:sz="6" w:space="0" w:color="E97132"/>
          <w:left w:val="single" w:sz="8" w:space="0" w:color="E97132"/>
          <w:bottom w:val="single" w:sz="8" w:space="0" w:color="E97132"/>
          <w:right w:val="single" w:sz="8" w:space="0" w:color="E97132"/>
          <w:insideH w:val="nil"/>
          <w:insideV w:val="single" w:sz="8" w:space="0" w:color="E97132"/>
        </w:tcBorders>
      </w:tcPr>
    </w:tblStylePr>
    <w:tblStylePr w:type="firstCol">
      <w:rPr>
        <w:rFonts w:ascii="@BatangChe" w:eastAsia="Times New Roman" w:hAnsi="@BatangChe" w:cs="Times New Roman"/>
        <w:b/>
        <w:bCs/>
      </w:rPr>
    </w:tblStylePr>
    <w:tblStylePr w:type="lastCol">
      <w:rPr>
        <w:rFonts w:ascii="@BatangChe" w:eastAsia="Times New Roman" w:hAnsi="@BatangChe" w:cs="Times New Roman"/>
        <w:b/>
        <w:bCs/>
      </w:rPr>
      <w:tblPr/>
      <w:tcPr>
        <w:tcBorders>
          <w:top w:val="single" w:sz="8" w:space="0" w:color="E97132"/>
          <w:left w:val="single" w:sz="8" w:space="0" w:color="E97132"/>
          <w:bottom w:val="single" w:sz="8" w:space="0" w:color="E97132"/>
          <w:right w:val="single" w:sz="8" w:space="0" w:color="E97132"/>
        </w:tcBorders>
      </w:tcPr>
    </w:tblStylePr>
    <w:tblStylePr w:type="band1Vert">
      <w:tblPr/>
      <w:tcPr>
        <w:tcBorders>
          <w:top w:val="single" w:sz="8" w:space="0" w:color="E97132"/>
          <w:left w:val="single" w:sz="8" w:space="0" w:color="E97132"/>
          <w:bottom w:val="single" w:sz="8" w:space="0" w:color="E97132"/>
          <w:right w:val="single" w:sz="8" w:space="0" w:color="E97132"/>
        </w:tcBorders>
        <w:shd w:val="clear" w:color="auto" w:fill="F9DBCC"/>
      </w:tcPr>
    </w:tblStylePr>
    <w:tblStylePr w:type="band1Horz">
      <w:tblPr/>
      <w:tcPr>
        <w:tcBorders>
          <w:top w:val="single" w:sz="8" w:space="0" w:color="E97132"/>
          <w:left w:val="single" w:sz="8" w:space="0" w:color="E97132"/>
          <w:bottom w:val="single" w:sz="8" w:space="0" w:color="E97132"/>
          <w:right w:val="single" w:sz="8" w:space="0" w:color="E97132"/>
          <w:insideV w:val="single" w:sz="8" w:space="0" w:color="E97132"/>
        </w:tcBorders>
        <w:shd w:val="clear" w:color="auto" w:fill="F9DBCC"/>
      </w:tcPr>
    </w:tblStylePr>
    <w:tblStylePr w:type="band2Horz">
      <w:tblPr/>
      <w:tcPr>
        <w:tcBorders>
          <w:top w:val="single" w:sz="8" w:space="0" w:color="E97132"/>
          <w:left w:val="single" w:sz="8" w:space="0" w:color="E97132"/>
          <w:bottom w:val="single" w:sz="8" w:space="0" w:color="E97132"/>
          <w:right w:val="single" w:sz="8" w:space="0" w:color="E97132"/>
          <w:insideV w:val="single" w:sz="8" w:space="0" w:color="E97132"/>
        </w:tcBorders>
      </w:tcPr>
    </w:tblStylePr>
  </w:style>
  <w:style w:type="table" w:styleId="LightGrid-Accent3">
    <w:name w:val="Light Grid Accent 3"/>
    <w:basedOn w:val="TableNormal"/>
    <w:uiPriority w:val="62"/>
    <w:rsid w:val="006F30A8"/>
    <w:rPr>
      <w:rFonts w:ascii="Aptos" w:eastAsia="Times New Roman" w:hAnsi="Aptos"/>
      <w:sz w:val="22"/>
      <w:szCs w:val="22"/>
    </w:rPr>
    <w:tblPr>
      <w:tblStyleRowBandSize w:val="1"/>
      <w:tblStyleColBandSize w:val="1"/>
      <w:tblBorders>
        <w:top w:val="single" w:sz="8" w:space="0" w:color="196B24"/>
        <w:left w:val="single" w:sz="8" w:space="0" w:color="196B24"/>
        <w:bottom w:val="single" w:sz="8" w:space="0" w:color="196B24"/>
        <w:right w:val="single" w:sz="8" w:space="0" w:color="196B24"/>
        <w:insideH w:val="single" w:sz="8" w:space="0" w:color="196B24"/>
        <w:insideV w:val="single" w:sz="8" w:space="0" w:color="196B24"/>
      </w:tblBorders>
    </w:tblPr>
    <w:tblStylePr w:type="firstRow">
      <w:pPr>
        <w:spacing w:before="0" w:after="0" w:line="240" w:lineRule="auto"/>
      </w:pPr>
      <w:rPr>
        <w:rFonts w:ascii="@BatangChe" w:eastAsia="Times New Roman" w:hAnsi="@BatangChe" w:cs="Times New Roman"/>
        <w:b/>
        <w:bCs/>
      </w:rPr>
      <w:tblPr/>
      <w:tcPr>
        <w:tcBorders>
          <w:top w:val="single" w:sz="8" w:space="0" w:color="196B24"/>
          <w:left w:val="single" w:sz="8" w:space="0" w:color="196B24"/>
          <w:bottom w:val="single" w:sz="18" w:space="0" w:color="196B24"/>
          <w:right w:val="single" w:sz="8" w:space="0" w:color="196B24"/>
          <w:insideH w:val="nil"/>
          <w:insideV w:val="single" w:sz="8" w:space="0" w:color="196B24"/>
        </w:tcBorders>
      </w:tcPr>
    </w:tblStylePr>
    <w:tblStylePr w:type="lastRow">
      <w:pPr>
        <w:spacing w:before="0" w:after="0" w:line="240" w:lineRule="auto"/>
      </w:pPr>
      <w:rPr>
        <w:rFonts w:ascii="@BatangChe" w:eastAsia="Times New Roman" w:hAnsi="@BatangChe" w:cs="Times New Roman"/>
        <w:b/>
        <w:bCs/>
      </w:rPr>
      <w:tblPr/>
      <w:tcPr>
        <w:tcBorders>
          <w:top w:val="double" w:sz="6" w:space="0" w:color="196B24"/>
          <w:left w:val="single" w:sz="8" w:space="0" w:color="196B24"/>
          <w:bottom w:val="single" w:sz="8" w:space="0" w:color="196B24"/>
          <w:right w:val="single" w:sz="8" w:space="0" w:color="196B24"/>
          <w:insideH w:val="nil"/>
          <w:insideV w:val="single" w:sz="8" w:space="0" w:color="196B24"/>
        </w:tcBorders>
      </w:tcPr>
    </w:tblStylePr>
    <w:tblStylePr w:type="firstCol">
      <w:rPr>
        <w:rFonts w:ascii="@BatangChe" w:eastAsia="Times New Roman" w:hAnsi="@BatangChe" w:cs="Times New Roman"/>
        <w:b/>
        <w:bCs/>
      </w:rPr>
    </w:tblStylePr>
    <w:tblStylePr w:type="lastCol">
      <w:rPr>
        <w:rFonts w:ascii="@BatangChe" w:eastAsia="Times New Roman" w:hAnsi="@BatangChe" w:cs="Times New Roman"/>
        <w:b/>
        <w:bCs/>
      </w:rPr>
      <w:tblPr/>
      <w:tcPr>
        <w:tcBorders>
          <w:top w:val="single" w:sz="8" w:space="0" w:color="196B24"/>
          <w:left w:val="single" w:sz="8" w:space="0" w:color="196B24"/>
          <w:bottom w:val="single" w:sz="8" w:space="0" w:color="196B24"/>
          <w:right w:val="single" w:sz="8" w:space="0" w:color="196B24"/>
        </w:tcBorders>
      </w:tcPr>
    </w:tblStylePr>
    <w:tblStylePr w:type="band1Vert">
      <w:tblPr/>
      <w:tcPr>
        <w:tcBorders>
          <w:top w:val="single" w:sz="8" w:space="0" w:color="196B24"/>
          <w:left w:val="single" w:sz="8" w:space="0" w:color="196B24"/>
          <w:bottom w:val="single" w:sz="8" w:space="0" w:color="196B24"/>
          <w:right w:val="single" w:sz="8" w:space="0" w:color="196B24"/>
        </w:tcBorders>
        <w:shd w:val="clear" w:color="auto" w:fill="B3EDBA"/>
      </w:tcPr>
    </w:tblStylePr>
    <w:tblStylePr w:type="band1Horz">
      <w:tblPr/>
      <w:tcPr>
        <w:tcBorders>
          <w:top w:val="single" w:sz="8" w:space="0" w:color="196B24"/>
          <w:left w:val="single" w:sz="8" w:space="0" w:color="196B24"/>
          <w:bottom w:val="single" w:sz="8" w:space="0" w:color="196B24"/>
          <w:right w:val="single" w:sz="8" w:space="0" w:color="196B24"/>
          <w:insideV w:val="single" w:sz="8" w:space="0" w:color="196B24"/>
        </w:tcBorders>
        <w:shd w:val="clear" w:color="auto" w:fill="B3EDBA"/>
      </w:tcPr>
    </w:tblStylePr>
    <w:tblStylePr w:type="band2Horz">
      <w:tblPr/>
      <w:tcPr>
        <w:tcBorders>
          <w:top w:val="single" w:sz="8" w:space="0" w:color="196B24"/>
          <w:left w:val="single" w:sz="8" w:space="0" w:color="196B24"/>
          <w:bottom w:val="single" w:sz="8" w:space="0" w:color="196B24"/>
          <w:right w:val="single" w:sz="8" w:space="0" w:color="196B24"/>
          <w:insideV w:val="single" w:sz="8" w:space="0" w:color="196B24"/>
        </w:tcBorders>
      </w:tcPr>
    </w:tblStylePr>
  </w:style>
  <w:style w:type="table" w:styleId="LightGrid-Accent4">
    <w:name w:val="Light Grid Accent 4"/>
    <w:basedOn w:val="TableNormal"/>
    <w:uiPriority w:val="62"/>
    <w:rsid w:val="006F30A8"/>
    <w:rPr>
      <w:rFonts w:ascii="Aptos" w:eastAsia="Times New Roman" w:hAnsi="Aptos"/>
      <w:sz w:val="22"/>
      <w:szCs w:val="22"/>
    </w:rPr>
    <w:tblPr>
      <w:tblStyleRowBandSize w:val="1"/>
      <w:tblStyleColBandSize w:val="1"/>
      <w:tblBorders>
        <w:top w:val="single" w:sz="8" w:space="0" w:color="0F9ED5"/>
        <w:left w:val="single" w:sz="8" w:space="0" w:color="0F9ED5"/>
        <w:bottom w:val="single" w:sz="8" w:space="0" w:color="0F9ED5"/>
        <w:right w:val="single" w:sz="8" w:space="0" w:color="0F9ED5"/>
        <w:insideH w:val="single" w:sz="8" w:space="0" w:color="0F9ED5"/>
        <w:insideV w:val="single" w:sz="8" w:space="0" w:color="0F9ED5"/>
      </w:tblBorders>
    </w:tblPr>
    <w:tblStylePr w:type="firstRow">
      <w:pPr>
        <w:spacing w:before="0" w:after="0" w:line="240" w:lineRule="auto"/>
      </w:pPr>
      <w:rPr>
        <w:rFonts w:ascii="@BatangChe" w:eastAsia="Times New Roman" w:hAnsi="@BatangChe" w:cs="Times New Roman"/>
        <w:b/>
        <w:bCs/>
      </w:rPr>
      <w:tblPr/>
      <w:tcPr>
        <w:tcBorders>
          <w:top w:val="single" w:sz="8" w:space="0" w:color="0F9ED5"/>
          <w:left w:val="single" w:sz="8" w:space="0" w:color="0F9ED5"/>
          <w:bottom w:val="single" w:sz="18" w:space="0" w:color="0F9ED5"/>
          <w:right w:val="single" w:sz="8" w:space="0" w:color="0F9ED5"/>
          <w:insideH w:val="nil"/>
          <w:insideV w:val="single" w:sz="8" w:space="0" w:color="0F9ED5"/>
        </w:tcBorders>
      </w:tcPr>
    </w:tblStylePr>
    <w:tblStylePr w:type="lastRow">
      <w:pPr>
        <w:spacing w:before="0" w:after="0" w:line="240" w:lineRule="auto"/>
      </w:pPr>
      <w:rPr>
        <w:rFonts w:ascii="@BatangChe" w:eastAsia="Times New Roman" w:hAnsi="@BatangChe" w:cs="Times New Roman"/>
        <w:b/>
        <w:bCs/>
      </w:rPr>
      <w:tblPr/>
      <w:tcPr>
        <w:tcBorders>
          <w:top w:val="double" w:sz="6" w:space="0" w:color="0F9ED5"/>
          <w:left w:val="single" w:sz="8" w:space="0" w:color="0F9ED5"/>
          <w:bottom w:val="single" w:sz="8" w:space="0" w:color="0F9ED5"/>
          <w:right w:val="single" w:sz="8" w:space="0" w:color="0F9ED5"/>
          <w:insideH w:val="nil"/>
          <w:insideV w:val="single" w:sz="8" w:space="0" w:color="0F9ED5"/>
        </w:tcBorders>
      </w:tcPr>
    </w:tblStylePr>
    <w:tblStylePr w:type="firstCol">
      <w:rPr>
        <w:rFonts w:ascii="@BatangChe" w:eastAsia="Times New Roman" w:hAnsi="@BatangChe" w:cs="Times New Roman"/>
        <w:b/>
        <w:bCs/>
      </w:rPr>
    </w:tblStylePr>
    <w:tblStylePr w:type="lastCol">
      <w:rPr>
        <w:rFonts w:ascii="@BatangChe" w:eastAsia="Times New Roman" w:hAnsi="@BatangChe" w:cs="Times New Roman"/>
        <w:b/>
        <w:bCs/>
      </w:rPr>
      <w:tblPr/>
      <w:tcPr>
        <w:tcBorders>
          <w:top w:val="single" w:sz="8" w:space="0" w:color="0F9ED5"/>
          <w:left w:val="single" w:sz="8" w:space="0" w:color="0F9ED5"/>
          <w:bottom w:val="single" w:sz="8" w:space="0" w:color="0F9ED5"/>
          <w:right w:val="single" w:sz="8" w:space="0" w:color="0F9ED5"/>
        </w:tcBorders>
      </w:tcPr>
    </w:tblStylePr>
    <w:tblStylePr w:type="band1Vert">
      <w:tblPr/>
      <w:tcPr>
        <w:tcBorders>
          <w:top w:val="single" w:sz="8" w:space="0" w:color="0F9ED5"/>
          <w:left w:val="single" w:sz="8" w:space="0" w:color="0F9ED5"/>
          <w:bottom w:val="single" w:sz="8" w:space="0" w:color="0F9ED5"/>
          <w:right w:val="single" w:sz="8" w:space="0" w:color="0F9ED5"/>
        </w:tcBorders>
        <w:shd w:val="clear" w:color="auto" w:fill="BDE9FA"/>
      </w:tcPr>
    </w:tblStylePr>
    <w:tblStylePr w:type="band1Horz">
      <w:tblPr/>
      <w:tcPr>
        <w:tcBorders>
          <w:top w:val="single" w:sz="8" w:space="0" w:color="0F9ED5"/>
          <w:left w:val="single" w:sz="8" w:space="0" w:color="0F9ED5"/>
          <w:bottom w:val="single" w:sz="8" w:space="0" w:color="0F9ED5"/>
          <w:right w:val="single" w:sz="8" w:space="0" w:color="0F9ED5"/>
          <w:insideV w:val="single" w:sz="8" w:space="0" w:color="0F9ED5"/>
        </w:tcBorders>
        <w:shd w:val="clear" w:color="auto" w:fill="BDE9FA"/>
      </w:tcPr>
    </w:tblStylePr>
    <w:tblStylePr w:type="band2Horz">
      <w:tblPr/>
      <w:tcPr>
        <w:tcBorders>
          <w:top w:val="single" w:sz="8" w:space="0" w:color="0F9ED5"/>
          <w:left w:val="single" w:sz="8" w:space="0" w:color="0F9ED5"/>
          <w:bottom w:val="single" w:sz="8" w:space="0" w:color="0F9ED5"/>
          <w:right w:val="single" w:sz="8" w:space="0" w:color="0F9ED5"/>
          <w:insideV w:val="single" w:sz="8" w:space="0" w:color="0F9ED5"/>
        </w:tcBorders>
      </w:tcPr>
    </w:tblStylePr>
  </w:style>
  <w:style w:type="table" w:styleId="LightGrid-Accent5">
    <w:name w:val="Light Grid Accent 5"/>
    <w:basedOn w:val="TableNormal"/>
    <w:uiPriority w:val="62"/>
    <w:rsid w:val="006F30A8"/>
    <w:rPr>
      <w:rFonts w:ascii="Aptos" w:eastAsia="Times New Roman" w:hAnsi="Aptos"/>
      <w:sz w:val="22"/>
      <w:szCs w:val="22"/>
    </w:rPr>
    <w:tblPr>
      <w:tblStyleRowBandSize w:val="1"/>
      <w:tblStyleColBandSize w:val="1"/>
      <w:tblBorders>
        <w:top w:val="single" w:sz="8" w:space="0" w:color="A02B93"/>
        <w:left w:val="single" w:sz="8" w:space="0" w:color="A02B93"/>
        <w:bottom w:val="single" w:sz="8" w:space="0" w:color="A02B93"/>
        <w:right w:val="single" w:sz="8" w:space="0" w:color="A02B93"/>
        <w:insideH w:val="single" w:sz="8" w:space="0" w:color="A02B93"/>
        <w:insideV w:val="single" w:sz="8" w:space="0" w:color="A02B93"/>
      </w:tblBorders>
    </w:tblPr>
    <w:tblStylePr w:type="firstRow">
      <w:pPr>
        <w:spacing w:before="0" w:after="0" w:line="240" w:lineRule="auto"/>
      </w:pPr>
      <w:rPr>
        <w:rFonts w:ascii="@BatangChe" w:eastAsia="Times New Roman" w:hAnsi="@BatangChe" w:cs="Times New Roman"/>
        <w:b/>
        <w:bCs/>
      </w:rPr>
      <w:tblPr/>
      <w:tcPr>
        <w:tcBorders>
          <w:top w:val="single" w:sz="8" w:space="0" w:color="A02B93"/>
          <w:left w:val="single" w:sz="8" w:space="0" w:color="A02B93"/>
          <w:bottom w:val="single" w:sz="18" w:space="0" w:color="A02B93"/>
          <w:right w:val="single" w:sz="8" w:space="0" w:color="A02B93"/>
          <w:insideH w:val="nil"/>
          <w:insideV w:val="single" w:sz="8" w:space="0" w:color="A02B93"/>
        </w:tcBorders>
      </w:tcPr>
    </w:tblStylePr>
    <w:tblStylePr w:type="lastRow">
      <w:pPr>
        <w:spacing w:before="0" w:after="0" w:line="240" w:lineRule="auto"/>
      </w:pPr>
      <w:rPr>
        <w:rFonts w:ascii="@BatangChe" w:eastAsia="Times New Roman" w:hAnsi="@BatangChe" w:cs="Times New Roman"/>
        <w:b/>
        <w:bCs/>
      </w:rPr>
      <w:tblPr/>
      <w:tcPr>
        <w:tcBorders>
          <w:top w:val="double" w:sz="6" w:space="0" w:color="A02B93"/>
          <w:left w:val="single" w:sz="8" w:space="0" w:color="A02B93"/>
          <w:bottom w:val="single" w:sz="8" w:space="0" w:color="A02B93"/>
          <w:right w:val="single" w:sz="8" w:space="0" w:color="A02B93"/>
          <w:insideH w:val="nil"/>
          <w:insideV w:val="single" w:sz="8" w:space="0" w:color="A02B93"/>
        </w:tcBorders>
      </w:tcPr>
    </w:tblStylePr>
    <w:tblStylePr w:type="firstCol">
      <w:rPr>
        <w:rFonts w:ascii="@BatangChe" w:eastAsia="Times New Roman" w:hAnsi="@BatangChe" w:cs="Times New Roman"/>
        <w:b/>
        <w:bCs/>
      </w:rPr>
    </w:tblStylePr>
    <w:tblStylePr w:type="lastCol">
      <w:rPr>
        <w:rFonts w:ascii="@BatangChe" w:eastAsia="Times New Roman" w:hAnsi="@BatangChe" w:cs="Times New Roman"/>
        <w:b/>
        <w:bCs/>
      </w:rPr>
      <w:tblPr/>
      <w:tcPr>
        <w:tcBorders>
          <w:top w:val="single" w:sz="8" w:space="0" w:color="A02B93"/>
          <w:left w:val="single" w:sz="8" w:space="0" w:color="A02B93"/>
          <w:bottom w:val="single" w:sz="8" w:space="0" w:color="A02B93"/>
          <w:right w:val="single" w:sz="8" w:space="0" w:color="A02B93"/>
        </w:tcBorders>
      </w:tcPr>
    </w:tblStylePr>
    <w:tblStylePr w:type="band1Vert">
      <w:tblPr/>
      <w:tcPr>
        <w:tcBorders>
          <w:top w:val="single" w:sz="8" w:space="0" w:color="A02B93"/>
          <w:left w:val="single" w:sz="8" w:space="0" w:color="A02B93"/>
          <w:bottom w:val="single" w:sz="8" w:space="0" w:color="A02B93"/>
          <w:right w:val="single" w:sz="8" w:space="0" w:color="A02B93"/>
        </w:tcBorders>
        <w:shd w:val="clear" w:color="auto" w:fill="EFC3E9"/>
      </w:tcPr>
    </w:tblStylePr>
    <w:tblStylePr w:type="band1Horz">
      <w:tblPr/>
      <w:tcPr>
        <w:tcBorders>
          <w:top w:val="single" w:sz="8" w:space="0" w:color="A02B93"/>
          <w:left w:val="single" w:sz="8" w:space="0" w:color="A02B93"/>
          <w:bottom w:val="single" w:sz="8" w:space="0" w:color="A02B93"/>
          <w:right w:val="single" w:sz="8" w:space="0" w:color="A02B93"/>
          <w:insideV w:val="single" w:sz="8" w:space="0" w:color="A02B93"/>
        </w:tcBorders>
        <w:shd w:val="clear" w:color="auto" w:fill="EFC3E9"/>
      </w:tcPr>
    </w:tblStylePr>
    <w:tblStylePr w:type="band2Horz">
      <w:tblPr/>
      <w:tcPr>
        <w:tcBorders>
          <w:top w:val="single" w:sz="8" w:space="0" w:color="A02B93"/>
          <w:left w:val="single" w:sz="8" w:space="0" w:color="A02B93"/>
          <w:bottom w:val="single" w:sz="8" w:space="0" w:color="A02B93"/>
          <w:right w:val="single" w:sz="8" w:space="0" w:color="A02B93"/>
          <w:insideV w:val="single" w:sz="8" w:space="0" w:color="A02B93"/>
        </w:tcBorders>
      </w:tcPr>
    </w:tblStylePr>
  </w:style>
  <w:style w:type="table" w:styleId="LightGrid-Accent6">
    <w:name w:val="Light Grid Accent 6"/>
    <w:basedOn w:val="TableNormal"/>
    <w:uiPriority w:val="62"/>
    <w:rsid w:val="006F30A8"/>
    <w:rPr>
      <w:rFonts w:ascii="Aptos" w:eastAsia="Times New Roman" w:hAnsi="Aptos"/>
      <w:sz w:val="22"/>
      <w:szCs w:val="22"/>
    </w:rPr>
    <w:tblPr>
      <w:tblStyleRowBandSize w:val="1"/>
      <w:tblStyleColBandSize w:val="1"/>
      <w:tblBorders>
        <w:top w:val="single" w:sz="8" w:space="0" w:color="4EA72E"/>
        <w:left w:val="single" w:sz="8" w:space="0" w:color="4EA72E"/>
        <w:bottom w:val="single" w:sz="8" w:space="0" w:color="4EA72E"/>
        <w:right w:val="single" w:sz="8" w:space="0" w:color="4EA72E"/>
        <w:insideH w:val="single" w:sz="8" w:space="0" w:color="4EA72E"/>
        <w:insideV w:val="single" w:sz="8" w:space="0" w:color="4EA72E"/>
      </w:tblBorders>
    </w:tblPr>
    <w:tblStylePr w:type="firstRow">
      <w:pPr>
        <w:spacing w:before="0" w:after="0" w:line="240" w:lineRule="auto"/>
      </w:pPr>
      <w:rPr>
        <w:rFonts w:ascii="@BatangChe" w:eastAsia="Times New Roman" w:hAnsi="@BatangChe" w:cs="Times New Roman"/>
        <w:b/>
        <w:bCs/>
      </w:rPr>
      <w:tblPr/>
      <w:tcPr>
        <w:tcBorders>
          <w:top w:val="single" w:sz="8" w:space="0" w:color="4EA72E"/>
          <w:left w:val="single" w:sz="8" w:space="0" w:color="4EA72E"/>
          <w:bottom w:val="single" w:sz="18" w:space="0" w:color="4EA72E"/>
          <w:right w:val="single" w:sz="8" w:space="0" w:color="4EA72E"/>
          <w:insideH w:val="nil"/>
          <w:insideV w:val="single" w:sz="8" w:space="0" w:color="4EA72E"/>
        </w:tcBorders>
      </w:tcPr>
    </w:tblStylePr>
    <w:tblStylePr w:type="lastRow">
      <w:pPr>
        <w:spacing w:before="0" w:after="0" w:line="240" w:lineRule="auto"/>
      </w:pPr>
      <w:rPr>
        <w:rFonts w:ascii="@BatangChe" w:eastAsia="Times New Roman" w:hAnsi="@BatangChe" w:cs="Times New Roman"/>
        <w:b/>
        <w:bCs/>
      </w:rPr>
      <w:tblPr/>
      <w:tcPr>
        <w:tcBorders>
          <w:top w:val="double" w:sz="6" w:space="0" w:color="4EA72E"/>
          <w:left w:val="single" w:sz="8" w:space="0" w:color="4EA72E"/>
          <w:bottom w:val="single" w:sz="8" w:space="0" w:color="4EA72E"/>
          <w:right w:val="single" w:sz="8" w:space="0" w:color="4EA72E"/>
          <w:insideH w:val="nil"/>
          <w:insideV w:val="single" w:sz="8" w:space="0" w:color="4EA72E"/>
        </w:tcBorders>
      </w:tcPr>
    </w:tblStylePr>
    <w:tblStylePr w:type="firstCol">
      <w:rPr>
        <w:rFonts w:ascii="@BatangChe" w:eastAsia="Times New Roman" w:hAnsi="@BatangChe" w:cs="Times New Roman"/>
        <w:b/>
        <w:bCs/>
      </w:rPr>
    </w:tblStylePr>
    <w:tblStylePr w:type="lastCol">
      <w:rPr>
        <w:rFonts w:ascii="@BatangChe" w:eastAsia="Times New Roman" w:hAnsi="@BatangChe" w:cs="Times New Roman"/>
        <w:b/>
        <w:bCs/>
      </w:rPr>
      <w:tblPr/>
      <w:tcPr>
        <w:tcBorders>
          <w:top w:val="single" w:sz="8" w:space="0" w:color="4EA72E"/>
          <w:left w:val="single" w:sz="8" w:space="0" w:color="4EA72E"/>
          <w:bottom w:val="single" w:sz="8" w:space="0" w:color="4EA72E"/>
          <w:right w:val="single" w:sz="8" w:space="0" w:color="4EA72E"/>
        </w:tcBorders>
      </w:tcPr>
    </w:tblStylePr>
    <w:tblStylePr w:type="band1Vert">
      <w:tblPr/>
      <w:tcPr>
        <w:tcBorders>
          <w:top w:val="single" w:sz="8" w:space="0" w:color="4EA72E"/>
          <w:left w:val="single" w:sz="8" w:space="0" w:color="4EA72E"/>
          <w:bottom w:val="single" w:sz="8" w:space="0" w:color="4EA72E"/>
          <w:right w:val="single" w:sz="8" w:space="0" w:color="4EA72E"/>
        </w:tcBorders>
        <w:shd w:val="clear" w:color="auto" w:fill="D0EFC5"/>
      </w:tcPr>
    </w:tblStylePr>
    <w:tblStylePr w:type="band1Horz">
      <w:tblPr/>
      <w:tcPr>
        <w:tcBorders>
          <w:top w:val="single" w:sz="8" w:space="0" w:color="4EA72E"/>
          <w:left w:val="single" w:sz="8" w:space="0" w:color="4EA72E"/>
          <w:bottom w:val="single" w:sz="8" w:space="0" w:color="4EA72E"/>
          <w:right w:val="single" w:sz="8" w:space="0" w:color="4EA72E"/>
          <w:insideV w:val="single" w:sz="8" w:space="0" w:color="4EA72E"/>
        </w:tcBorders>
        <w:shd w:val="clear" w:color="auto" w:fill="D0EFC5"/>
      </w:tcPr>
    </w:tblStylePr>
    <w:tblStylePr w:type="band2Horz">
      <w:tblPr/>
      <w:tcPr>
        <w:tcBorders>
          <w:top w:val="single" w:sz="8" w:space="0" w:color="4EA72E"/>
          <w:left w:val="single" w:sz="8" w:space="0" w:color="4EA72E"/>
          <w:bottom w:val="single" w:sz="8" w:space="0" w:color="4EA72E"/>
          <w:right w:val="single" w:sz="8" w:space="0" w:color="4EA72E"/>
          <w:insideV w:val="single" w:sz="8" w:space="0" w:color="4EA72E"/>
        </w:tcBorders>
      </w:tcPr>
    </w:tblStylePr>
  </w:style>
  <w:style w:type="table" w:styleId="MediumShading1">
    <w:name w:val="Medium Shading 1"/>
    <w:basedOn w:val="TableNormal"/>
    <w:uiPriority w:val="63"/>
    <w:rsid w:val="006F30A8"/>
    <w:rPr>
      <w:rFonts w:ascii="Aptos" w:eastAsia="Times New Roman" w:hAnsi="Aptos"/>
      <w:sz w:val="22"/>
      <w:szCs w:val="22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6F30A8"/>
    <w:rPr>
      <w:rFonts w:ascii="Aptos" w:eastAsia="Times New Roman" w:hAnsi="Aptos"/>
      <w:sz w:val="22"/>
      <w:szCs w:val="22"/>
    </w:rPr>
    <w:tblPr>
      <w:tblStyleRowBandSize w:val="1"/>
      <w:tblStyleColBandSize w:val="1"/>
      <w:tblBorders>
        <w:top w:val="single" w:sz="8" w:space="0" w:color="2198CF"/>
        <w:left w:val="single" w:sz="8" w:space="0" w:color="2198CF"/>
        <w:bottom w:val="single" w:sz="8" w:space="0" w:color="2198CF"/>
        <w:right w:val="single" w:sz="8" w:space="0" w:color="2198CF"/>
        <w:insideH w:val="single" w:sz="8" w:space="0" w:color="2198C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2198CF"/>
          <w:left w:val="single" w:sz="8" w:space="0" w:color="2198CF"/>
          <w:bottom w:val="single" w:sz="8" w:space="0" w:color="2198CF"/>
          <w:right w:val="single" w:sz="8" w:space="0" w:color="2198CF"/>
          <w:insideH w:val="nil"/>
          <w:insideV w:val="nil"/>
        </w:tcBorders>
        <w:shd w:val="clear" w:color="auto" w:fill="15608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198CF"/>
          <w:left w:val="single" w:sz="8" w:space="0" w:color="2198CF"/>
          <w:bottom w:val="single" w:sz="8" w:space="0" w:color="2198CF"/>
          <w:right w:val="single" w:sz="8" w:space="0" w:color="2198C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DEF2"/>
      </w:tcPr>
    </w:tblStylePr>
    <w:tblStylePr w:type="band1Horz">
      <w:tblPr/>
      <w:tcPr>
        <w:tcBorders>
          <w:insideH w:val="nil"/>
          <w:insideV w:val="nil"/>
        </w:tcBorders>
        <w:shd w:val="clear" w:color="auto" w:fill="B2DEF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6F30A8"/>
    <w:rPr>
      <w:rFonts w:ascii="Aptos" w:eastAsia="Times New Roman" w:hAnsi="Aptos"/>
      <w:sz w:val="22"/>
      <w:szCs w:val="22"/>
    </w:rPr>
    <w:tblPr>
      <w:tblStyleRowBandSize w:val="1"/>
      <w:tblStyleColBandSize w:val="1"/>
      <w:tblBorders>
        <w:top w:val="single" w:sz="8" w:space="0" w:color="EE9465"/>
        <w:left w:val="single" w:sz="8" w:space="0" w:color="EE9465"/>
        <w:bottom w:val="single" w:sz="8" w:space="0" w:color="EE9465"/>
        <w:right w:val="single" w:sz="8" w:space="0" w:color="EE9465"/>
        <w:insideH w:val="single" w:sz="8" w:space="0" w:color="EE946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EE9465"/>
          <w:left w:val="single" w:sz="8" w:space="0" w:color="EE9465"/>
          <w:bottom w:val="single" w:sz="8" w:space="0" w:color="EE9465"/>
          <w:right w:val="single" w:sz="8" w:space="0" w:color="EE9465"/>
          <w:insideH w:val="nil"/>
          <w:insideV w:val="nil"/>
        </w:tcBorders>
        <w:shd w:val="clear" w:color="auto" w:fill="E9713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9465"/>
          <w:left w:val="single" w:sz="8" w:space="0" w:color="EE9465"/>
          <w:bottom w:val="single" w:sz="8" w:space="0" w:color="EE9465"/>
          <w:right w:val="single" w:sz="8" w:space="0" w:color="EE946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BCC"/>
      </w:tcPr>
    </w:tblStylePr>
    <w:tblStylePr w:type="band1Horz">
      <w:tblPr/>
      <w:tcPr>
        <w:tcBorders>
          <w:insideH w:val="nil"/>
          <w:insideV w:val="nil"/>
        </w:tcBorders>
        <w:shd w:val="clear" w:color="auto" w:fill="F9DBCC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6F30A8"/>
    <w:rPr>
      <w:rFonts w:ascii="Aptos" w:eastAsia="Times New Roman" w:hAnsi="Aptos"/>
      <w:sz w:val="22"/>
      <w:szCs w:val="22"/>
    </w:rPr>
    <w:tblPr>
      <w:tblStyleRowBandSize w:val="1"/>
      <w:tblStyleColBandSize w:val="1"/>
      <w:tblBorders>
        <w:top w:val="single" w:sz="8" w:space="0" w:color="2BB73D"/>
        <w:left w:val="single" w:sz="8" w:space="0" w:color="2BB73D"/>
        <w:bottom w:val="single" w:sz="8" w:space="0" w:color="2BB73D"/>
        <w:right w:val="single" w:sz="8" w:space="0" w:color="2BB73D"/>
        <w:insideH w:val="single" w:sz="8" w:space="0" w:color="2BB73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2BB73D"/>
          <w:left w:val="single" w:sz="8" w:space="0" w:color="2BB73D"/>
          <w:bottom w:val="single" w:sz="8" w:space="0" w:color="2BB73D"/>
          <w:right w:val="single" w:sz="8" w:space="0" w:color="2BB73D"/>
          <w:insideH w:val="nil"/>
          <w:insideV w:val="nil"/>
        </w:tcBorders>
        <w:shd w:val="clear" w:color="auto" w:fill="196B2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BB73D"/>
          <w:left w:val="single" w:sz="8" w:space="0" w:color="2BB73D"/>
          <w:bottom w:val="single" w:sz="8" w:space="0" w:color="2BB73D"/>
          <w:right w:val="single" w:sz="8" w:space="0" w:color="2BB73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DBA"/>
      </w:tcPr>
    </w:tblStylePr>
    <w:tblStylePr w:type="band1Horz">
      <w:tblPr/>
      <w:tcPr>
        <w:tcBorders>
          <w:insideH w:val="nil"/>
          <w:insideV w:val="nil"/>
        </w:tcBorders>
        <w:shd w:val="clear" w:color="auto" w:fill="B3EDBA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6F30A8"/>
    <w:rPr>
      <w:rFonts w:ascii="Aptos" w:eastAsia="Times New Roman" w:hAnsi="Aptos"/>
      <w:sz w:val="22"/>
      <w:szCs w:val="22"/>
    </w:rPr>
    <w:tblPr>
      <w:tblStyleRowBandSize w:val="1"/>
      <w:tblStyleColBandSize w:val="1"/>
      <w:tblBorders>
        <w:top w:val="single" w:sz="8" w:space="0" w:color="39BEF1"/>
        <w:left w:val="single" w:sz="8" w:space="0" w:color="39BEF1"/>
        <w:bottom w:val="single" w:sz="8" w:space="0" w:color="39BEF1"/>
        <w:right w:val="single" w:sz="8" w:space="0" w:color="39BEF1"/>
        <w:insideH w:val="single" w:sz="8" w:space="0" w:color="39BEF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39BEF1"/>
          <w:left w:val="single" w:sz="8" w:space="0" w:color="39BEF1"/>
          <w:bottom w:val="single" w:sz="8" w:space="0" w:color="39BEF1"/>
          <w:right w:val="single" w:sz="8" w:space="0" w:color="39BEF1"/>
          <w:insideH w:val="nil"/>
          <w:insideV w:val="nil"/>
        </w:tcBorders>
        <w:shd w:val="clear" w:color="auto" w:fill="0F9E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9BEF1"/>
          <w:left w:val="single" w:sz="8" w:space="0" w:color="39BEF1"/>
          <w:bottom w:val="single" w:sz="8" w:space="0" w:color="39BEF1"/>
          <w:right w:val="single" w:sz="8" w:space="0" w:color="39BEF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E9FA"/>
      </w:tcPr>
    </w:tblStylePr>
    <w:tblStylePr w:type="band1Horz">
      <w:tblPr/>
      <w:tcPr>
        <w:tcBorders>
          <w:insideH w:val="nil"/>
          <w:insideV w:val="nil"/>
        </w:tcBorders>
        <w:shd w:val="clear" w:color="auto" w:fill="BDE9FA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6F30A8"/>
    <w:rPr>
      <w:rFonts w:ascii="Aptos" w:eastAsia="Times New Roman" w:hAnsi="Aptos"/>
      <w:sz w:val="22"/>
      <w:szCs w:val="22"/>
    </w:rPr>
    <w:tblPr>
      <w:tblStyleRowBandSize w:val="1"/>
      <w:tblStyleColBandSize w:val="1"/>
      <w:tblBorders>
        <w:top w:val="single" w:sz="8" w:space="0" w:color="CE49BF"/>
        <w:left w:val="single" w:sz="8" w:space="0" w:color="CE49BF"/>
        <w:bottom w:val="single" w:sz="8" w:space="0" w:color="CE49BF"/>
        <w:right w:val="single" w:sz="8" w:space="0" w:color="CE49BF"/>
        <w:insideH w:val="single" w:sz="8" w:space="0" w:color="CE49B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E49BF"/>
          <w:left w:val="single" w:sz="8" w:space="0" w:color="CE49BF"/>
          <w:bottom w:val="single" w:sz="8" w:space="0" w:color="CE49BF"/>
          <w:right w:val="single" w:sz="8" w:space="0" w:color="CE49BF"/>
          <w:insideH w:val="nil"/>
          <w:insideV w:val="nil"/>
        </w:tcBorders>
        <w:shd w:val="clear" w:color="auto" w:fill="A02B9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E49BF"/>
          <w:left w:val="single" w:sz="8" w:space="0" w:color="CE49BF"/>
          <w:bottom w:val="single" w:sz="8" w:space="0" w:color="CE49BF"/>
          <w:right w:val="single" w:sz="8" w:space="0" w:color="CE49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3E9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3E9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6F30A8"/>
    <w:rPr>
      <w:rFonts w:ascii="Aptos" w:eastAsia="Times New Roman" w:hAnsi="Aptos"/>
      <w:sz w:val="22"/>
      <w:szCs w:val="22"/>
    </w:rPr>
    <w:tblPr>
      <w:tblStyleRowBandSize w:val="1"/>
      <w:tblStyleColBandSize w:val="1"/>
      <w:tblBorders>
        <w:top w:val="single" w:sz="8" w:space="0" w:color="71CF50"/>
        <w:left w:val="single" w:sz="8" w:space="0" w:color="71CF50"/>
        <w:bottom w:val="single" w:sz="8" w:space="0" w:color="71CF50"/>
        <w:right w:val="single" w:sz="8" w:space="0" w:color="71CF50"/>
        <w:insideH w:val="single" w:sz="8" w:space="0" w:color="71CF5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1CF50"/>
          <w:left w:val="single" w:sz="8" w:space="0" w:color="71CF50"/>
          <w:bottom w:val="single" w:sz="8" w:space="0" w:color="71CF50"/>
          <w:right w:val="single" w:sz="8" w:space="0" w:color="71CF50"/>
          <w:insideH w:val="nil"/>
          <w:insideV w:val="nil"/>
        </w:tcBorders>
        <w:shd w:val="clear" w:color="auto" w:fill="4EA72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1CF50"/>
          <w:left w:val="single" w:sz="8" w:space="0" w:color="71CF50"/>
          <w:bottom w:val="single" w:sz="8" w:space="0" w:color="71CF50"/>
          <w:right w:val="single" w:sz="8" w:space="0" w:color="71CF5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EFC5"/>
      </w:tcPr>
    </w:tblStylePr>
    <w:tblStylePr w:type="band1Horz">
      <w:tblPr/>
      <w:tcPr>
        <w:tcBorders>
          <w:insideH w:val="nil"/>
          <w:insideV w:val="nil"/>
        </w:tcBorders>
        <w:shd w:val="clear" w:color="auto" w:fill="D0EFC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6F30A8"/>
    <w:rPr>
      <w:rFonts w:ascii="Aptos" w:eastAsia="Times New Roman" w:hAnsi="Aptos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6F30A8"/>
    <w:rPr>
      <w:rFonts w:ascii="Aptos" w:eastAsia="Times New Roman" w:hAnsi="Aptos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5608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5608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5608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6F30A8"/>
    <w:rPr>
      <w:rFonts w:ascii="Aptos" w:eastAsia="Times New Roman" w:hAnsi="Aptos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713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713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713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F30A8"/>
    <w:rPr>
      <w:rFonts w:ascii="Aptos" w:eastAsia="Times New Roman" w:hAnsi="Aptos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96B2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96B2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96B2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6F30A8"/>
    <w:rPr>
      <w:rFonts w:ascii="Aptos" w:eastAsia="Times New Roman" w:hAnsi="Aptos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F9E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F9E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F9E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6F30A8"/>
    <w:rPr>
      <w:rFonts w:ascii="Aptos" w:eastAsia="Times New Roman" w:hAnsi="Aptos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02B9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02B93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02B9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6F30A8"/>
    <w:rPr>
      <w:rFonts w:ascii="Aptos" w:eastAsia="Times New Roman" w:hAnsi="Aptos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EA72E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EA72E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EA72E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6F30A8"/>
    <w:rPr>
      <w:rFonts w:ascii="Aptos" w:eastAsia="Times New Roman" w:hAnsi="Aptos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@BatangChe" w:eastAsia="Times New Roman" w:hAnsi="@BatangChe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0E2841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sid w:val="006F30A8"/>
    <w:rPr>
      <w:rFonts w:ascii="Aptos" w:eastAsia="Times New Roman" w:hAnsi="Aptos"/>
      <w:color w:val="000000"/>
      <w:sz w:val="22"/>
      <w:szCs w:val="22"/>
    </w:rPr>
    <w:tblPr>
      <w:tblStyleRowBandSize w:val="1"/>
      <w:tblStyleColBandSize w:val="1"/>
      <w:tblBorders>
        <w:top w:val="single" w:sz="8" w:space="0" w:color="156082"/>
        <w:bottom w:val="single" w:sz="8" w:space="0" w:color="156082"/>
      </w:tblBorders>
    </w:tblPr>
    <w:tblStylePr w:type="firstRow">
      <w:rPr>
        <w:rFonts w:ascii="@BatangChe" w:eastAsia="Times New Roman" w:hAnsi="@BatangChe" w:cs="Times New Roman"/>
      </w:rPr>
      <w:tblPr/>
      <w:tcPr>
        <w:tcBorders>
          <w:top w:val="nil"/>
          <w:bottom w:val="single" w:sz="8" w:space="0" w:color="156082"/>
        </w:tcBorders>
      </w:tcPr>
    </w:tblStylePr>
    <w:tblStylePr w:type="lastRow">
      <w:rPr>
        <w:b/>
        <w:bCs/>
        <w:color w:val="0E2841"/>
      </w:rPr>
      <w:tblPr/>
      <w:tcPr>
        <w:tcBorders>
          <w:top w:val="single" w:sz="8" w:space="0" w:color="156082"/>
          <w:bottom w:val="single" w:sz="8" w:space="0" w:color="1560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56082"/>
          <w:bottom w:val="single" w:sz="8" w:space="0" w:color="156082"/>
        </w:tcBorders>
      </w:tcPr>
    </w:tblStylePr>
    <w:tblStylePr w:type="band1Vert">
      <w:tblPr/>
      <w:tcPr>
        <w:shd w:val="clear" w:color="auto" w:fill="B2DEF2"/>
      </w:tcPr>
    </w:tblStylePr>
    <w:tblStylePr w:type="band1Horz">
      <w:tblPr/>
      <w:tcPr>
        <w:shd w:val="clear" w:color="auto" w:fill="B2DEF2"/>
      </w:tcPr>
    </w:tblStylePr>
  </w:style>
  <w:style w:type="table" w:styleId="MediumList1-Accent2">
    <w:name w:val="Medium List 1 Accent 2"/>
    <w:basedOn w:val="TableNormal"/>
    <w:uiPriority w:val="65"/>
    <w:rsid w:val="006F30A8"/>
    <w:rPr>
      <w:rFonts w:ascii="Aptos" w:eastAsia="Times New Roman" w:hAnsi="Aptos"/>
      <w:color w:val="000000"/>
      <w:sz w:val="22"/>
      <w:szCs w:val="22"/>
    </w:rPr>
    <w:tblPr>
      <w:tblStyleRowBandSize w:val="1"/>
      <w:tblStyleColBandSize w:val="1"/>
      <w:tblBorders>
        <w:top w:val="single" w:sz="8" w:space="0" w:color="E97132"/>
        <w:bottom w:val="single" w:sz="8" w:space="0" w:color="E97132"/>
      </w:tblBorders>
    </w:tblPr>
    <w:tblStylePr w:type="firstRow">
      <w:rPr>
        <w:rFonts w:ascii="@BatangChe" w:eastAsia="Times New Roman" w:hAnsi="@BatangChe" w:cs="Times New Roman"/>
      </w:rPr>
      <w:tblPr/>
      <w:tcPr>
        <w:tcBorders>
          <w:top w:val="nil"/>
          <w:bottom w:val="single" w:sz="8" w:space="0" w:color="E97132"/>
        </w:tcBorders>
      </w:tcPr>
    </w:tblStylePr>
    <w:tblStylePr w:type="lastRow">
      <w:rPr>
        <w:b/>
        <w:bCs/>
        <w:color w:val="0E2841"/>
      </w:rPr>
      <w:tblPr/>
      <w:tcPr>
        <w:tcBorders>
          <w:top w:val="single" w:sz="8" w:space="0" w:color="E97132"/>
          <w:bottom w:val="single" w:sz="8" w:space="0" w:color="E9713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7132"/>
          <w:bottom w:val="single" w:sz="8" w:space="0" w:color="E97132"/>
        </w:tcBorders>
      </w:tcPr>
    </w:tblStylePr>
    <w:tblStylePr w:type="band1Vert">
      <w:tblPr/>
      <w:tcPr>
        <w:shd w:val="clear" w:color="auto" w:fill="F9DBCC"/>
      </w:tcPr>
    </w:tblStylePr>
    <w:tblStylePr w:type="band1Horz">
      <w:tblPr/>
      <w:tcPr>
        <w:shd w:val="clear" w:color="auto" w:fill="F9DBCC"/>
      </w:tcPr>
    </w:tblStylePr>
  </w:style>
  <w:style w:type="table" w:styleId="MediumList1-Accent3">
    <w:name w:val="Medium List 1 Accent 3"/>
    <w:basedOn w:val="TableNormal"/>
    <w:uiPriority w:val="65"/>
    <w:rsid w:val="006F30A8"/>
    <w:rPr>
      <w:rFonts w:ascii="Aptos" w:eastAsia="Times New Roman" w:hAnsi="Aptos"/>
      <w:color w:val="000000"/>
      <w:sz w:val="22"/>
      <w:szCs w:val="22"/>
    </w:rPr>
    <w:tblPr>
      <w:tblStyleRowBandSize w:val="1"/>
      <w:tblStyleColBandSize w:val="1"/>
      <w:tblBorders>
        <w:top w:val="single" w:sz="8" w:space="0" w:color="196B24"/>
        <w:bottom w:val="single" w:sz="8" w:space="0" w:color="196B24"/>
      </w:tblBorders>
    </w:tblPr>
    <w:tblStylePr w:type="firstRow">
      <w:rPr>
        <w:rFonts w:ascii="@BatangChe" w:eastAsia="Times New Roman" w:hAnsi="@BatangChe" w:cs="Times New Roman"/>
      </w:rPr>
      <w:tblPr/>
      <w:tcPr>
        <w:tcBorders>
          <w:top w:val="nil"/>
          <w:bottom w:val="single" w:sz="8" w:space="0" w:color="196B24"/>
        </w:tcBorders>
      </w:tcPr>
    </w:tblStylePr>
    <w:tblStylePr w:type="lastRow">
      <w:rPr>
        <w:b/>
        <w:bCs/>
        <w:color w:val="0E2841"/>
      </w:rPr>
      <w:tblPr/>
      <w:tcPr>
        <w:tcBorders>
          <w:top w:val="single" w:sz="8" w:space="0" w:color="196B24"/>
          <w:bottom w:val="single" w:sz="8" w:space="0" w:color="196B2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96B24"/>
          <w:bottom w:val="single" w:sz="8" w:space="0" w:color="196B24"/>
        </w:tcBorders>
      </w:tcPr>
    </w:tblStylePr>
    <w:tblStylePr w:type="band1Vert">
      <w:tblPr/>
      <w:tcPr>
        <w:shd w:val="clear" w:color="auto" w:fill="B3EDBA"/>
      </w:tcPr>
    </w:tblStylePr>
    <w:tblStylePr w:type="band1Horz">
      <w:tblPr/>
      <w:tcPr>
        <w:shd w:val="clear" w:color="auto" w:fill="B3EDBA"/>
      </w:tcPr>
    </w:tblStylePr>
  </w:style>
  <w:style w:type="table" w:styleId="MediumList1-Accent4">
    <w:name w:val="Medium List 1 Accent 4"/>
    <w:basedOn w:val="TableNormal"/>
    <w:uiPriority w:val="65"/>
    <w:rsid w:val="006F30A8"/>
    <w:rPr>
      <w:rFonts w:ascii="Aptos" w:eastAsia="Times New Roman" w:hAnsi="Aptos"/>
      <w:color w:val="000000"/>
      <w:sz w:val="22"/>
      <w:szCs w:val="22"/>
    </w:rPr>
    <w:tblPr>
      <w:tblStyleRowBandSize w:val="1"/>
      <w:tblStyleColBandSize w:val="1"/>
      <w:tblBorders>
        <w:top w:val="single" w:sz="8" w:space="0" w:color="0F9ED5"/>
        <w:bottom w:val="single" w:sz="8" w:space="0" w:color="0F9ED5"/>
      </w:tblBorders>
    </w:tblPr>
    <w:tblStylePr w:type="firstRow">
      <w:rPr>
        <w:rFonts w:ascii="@BatangChe" w:eastAsia="Times New Roman" w:hAnsi="@BatangChe" w:cs="Times New Roman"/>
      </w:rPr>
      <w:tblPr/>
      <w:tcPr>
        <w:tcBorders>
          <w:top w:val="nil"/>
          <w:bottom w:val="single" w:sz="8" w:space="0" w:color="0F9ED5"/>
        </w:tcBorders>
      </w:tcPr>
    </w:tblStylePr>
    <w:tblStylePr w:type="lastRow">
      <w:rPr>
        <w:b/>
        <w:bCs/>
        <w:color w:val="0E2841"/>
      </w:rPr>
      <w:tblPr/>
      <w:tcPr>
        <w:tcBorders>
          <w:top w:val="single" w:sz="8" w:space="0" w:color="0F9ED5"/>
          <w:bottom w:val="single" w:sz="8" w:space="0" w:color="0F9E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F9ED5"/>
          <w:bottom w:val="single" w:sz="8" w:space="0" w:color="0F9ED5"/>
        </w:tcBorders>
      </w:tcPr>
    </w:tblStylePr>
    <w:tblStylePr w:type="band1Vert">
      <w:tblPr/>
      <w:tcPr>
        <w:shd w:val="clear" w:color="auto" w:fill="BDE9FA"/>
      </w:tcPr>
    </w:tblStylePr>
    <w:tblStylePr w:type="band1Horz">
      <w:tblPr/>
      <w:tcPr>
        <w:shd w:val="clear" w:color="auto" w:fill="BDE9FA"/>
      </w:tcPr>
    </w:tblStylePr>
  </w:style>
  <w:style w:type="table" w:styleId="MediumList1-Accent5">
    <w:name w:val="Medium List 1 Accent 5"/>
    <w:basedOn w:val="TableNormal"/>
    <w:uiPriority w:val="65"/>
    <w:rsid w:val="006F30A8"/>
    <w:rPr>
      <w:rFonts w:ascii="Aptos" w:eastAsia="Times New Roman" w:hAnsi="Aptos"/>
      <w:color w:val="000000"/>
      <w:sz w:val="22"/>
      <w:szCs w:val="22"/>
    </w:rPr>
    <w:tblPr>
      <w:tblStyleRowBandSize w:val="1"/>
      <w:tblStyleColBandSize w:val="1"/>
      <w:tblBorders>
        <w:top w:val="single" w:sz="8" w:space="0" w:color="A02B93"/>
        <w:bottom w:val="single" w:sz="8" w:space="0" w:color="A02B93"/>
      </w:tblBorders>
    </w:tblPr>
    <w:tblStylePr w:type="firstRow">
      <w:rPr>
        <w:rFonts w:ascii="@BatangChe" w:eastAsia="Times New Roman" w:hAnsi="@BatangChe" w:cs="Times New Roman"/>
      </w:rPr>
      <w:tblPr/>
      <w:tcPr>
        <w:tcBorders>
          <w:top w:val="nil"/>
          <w:bottom w:val="single" w:sz="8" w:space="0" w:color="A02B93"/>
        </w:tcBorders>
      </w:tcPr>
    </w:tblStylePr>
    <w:tblStylePr w:type="lastRow">
      <w:rPr>
        <w:b/>
        <w:bCs/>
        <w:color w:val="0E2841"/>
      </w:rPr>
      <w:tblPr/>
      <w:tcPr>
        <w:tcBorders>
          <w:top w:val="single" w:sz="8" w:space="0" w:color="A02B93"/>
          <w:bottom w:val="single" w:sz="8" w:space="0" w:color="A02B9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02B93"/>
          <w:bottom w:val="single" w:sz="8" w:space="0" w:color="A02B93"/>
        </w:tcBorders>
      </w:tcPr>
    </w:tblStylePr>
    <w:tblStylePr w:type="band1Vert">
      <w:tblPr/>
      <w:tcPr>
        <w:shd w:val="clear" w:color="auto" w:fill="EFC3E9"/>
      </w:tcPr>
    </w:tblStylePr>
    <w:tblStylePr w:type="band1Horz">
      <w:tblPr/>
      <w:tcPr>
        <w:shd w:val="clear" w:color="auto" w:fill="EFC3E9"/>
      </w:tcPr>
    </w:tblStylePr>
  </w:style>
  <w:style w:type="table" w:styleId="MediumList1-Accent6">
    <w:name w:val="Medium List 1 Accent 6"/>
    <w:basedOn w:val="TableNormal"/>
    <w:uiPriority w:val="65"/>
    <w:rsid w:val="006F30A8"/>
    <w:rPr>
      <w:rFonts w:ascii="Aptos" w:eastAsia="Times New Roman" w:hAnsi="Aptos"/>
      <w:color w:val="000000"/>
      <w:sz w:val="22"/>
      <w:szCs w:val="22"/>
    </w:rPr>
    <w:tblPr>
      <w:tblStyleRowBandSize w:val="1"/>
      <w:tblStyleColBandSize w:val="1"/>
      <w:tblBorders>
        <w:top w:val="single" w:sz="8" w:space="0" w:color="4EA72E"/>
        <w:bottom w:val="single" w:sz="8" w:space="0" w:color="4EA72E"/>
      </w:tblBorders>
    </w:tblPr>
    <w:tblStylePr w:type="firstRow">
      <w:rPr>
        <w:rFonts w:ascii="@BatangChe" w:eastAsia="Times New Roman" w:hAnsi="@BatangChe" w:cs="Times New Roman"/>
      </w:rPr>
      <w:tblPr/>
      <w:tcPr>
        <w:tcBorders>
          <w:top w:val="nil"/>
          <w:bottom w:val="single" w:sz="8" w:space="0" w:color="4EA72E"/>
        </w:tcBorders>
      </w:tcPr>
    </w:tblStylePr>
    <w:tblStylePr w:type="lastRow">
      <w:rPr>
        <w:b/>
        <w:bCs/>
        <w:color w:val="0E2841"/>
      </w:rPr>
      <w:tblPr/>
      <w:tcPr>
        <w:tcBorders>
          <w:top w:val="single" w:sz="8" w:space="0" w:color="4EA72E"/>
          <w:bottom w:val="single" w:sz="8" w:space="0" w:color="4EA72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EA72E"/>
          <w:bottom w:val="single" w:sz="8" w:space="0" w:color="4EA72E"/>
        </w:tcBorders>
      </w:tcPr>
    </w:tblStylePr>
    <w:tblStylePr w:type="band1Vert">
      <w:tblPr/>
      <w:tcPr>
        <w:shd w:val="clear" w:color="auto" w:fill="D0EFC5"/>
      </w:tcPr>
    </w:tblStylePr>
    <w:tblStylePr w:type="band1Horz">
      <w:tblPr/>
      <w:tcPr>
        <w:shd w:val="clear" w:color="auto" w:fill="D0EFC5"/>
      </w:tcPr>
    </w:tblStylePr>
  </w:style>
  <w:style w:type="table" w:styleId="MediumList2">
    <w:name w:val="Medium List 2"/>
    <w:basedOn w:val="TableNormal"/>
    <w:uiPriority w:val="66"/>
    <w:rsid w:val="006F30A8"/>
    <w:rPr>
      <w:rFonts w:ascii="Aptos Display" w:eastAsia="Times New Roman" w:hAnsi="Aptos Display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6F30A8"/>
    <w:rPr>
      <w:rFonts w:ascii="Aptos Display" w:eastAsia="Times New Roman" w:hAnsi="Aptos Display"/>
      <w:color w:val="000000"/>
      <w:sz w:val="22"/>
      <w:szCs w:val="22"/>
    </w:rPr>
    <w:tblPr>
      <w:tblStyleRowBandSize w:val="1"/>
      <w:tblStyleColBandSize w:val="1"/>
      <w:tblBorders>
        <w:top w:val="single" w:sz="8" w:space="0" w:color="156082"/>
        <w:left w:val="single" w:sz="8" w:space="0" w:color="156082"/>
        <w:bottom w:val="single" w:sz="8" w:space="0" w:color="156082"/>
        <w:right w:val="single" w:sz="8" w:space="0" w:color="15608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5608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15608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5608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15608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DEF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2DEF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6F30A8"/>
    <w:rPr>
      <w:rFonts w:ascii="Aptos Display" w:eastAsia="Times New Roman" w:hAnsi="Aptos Display"/>
      <w:color w:val="000000"/>
      <w:sz w:val="22"/>
      <w:szCs w:val="22"/>
    </w:rPr>
    <w:tblPr>
      <w:tblStyleRowBandSize w:val="1"/>
      <w:tblStyleColBandSize w:val="1"/>
      <w:tblBorders>
        <w:top w:val="single" w:sz="8" w:space="0" w:color="E97132"/>
        <w:left w:val="single" w:sz="8" w:space="0" w:color="E97132"/>
        <w:bottom w:val="single" w:sz="8" w:space="0" w:color="E97132"/>
        <w:right w:val="single" w:sz="8" w:space="0" w:color="E9713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713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9713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713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9713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DBCC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DBCC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6F30A8"/>
    <w:rPr>
      <w:rFonts w:ascii="Aptos Display" w:eastAsia="Times New Roman" w:hAnsi="Aptos Display"/>
      <w:color w:val="000000"/>
      <w:sz w:val="22"/>
      <w:szCs w:val="22"/>
    </w:rPr>
    <w:tblPr>
      <w:tblStyleRowBandSize w:val="1"/>
      <w:tblStyleColBandSize w:val="1"/>
      <w:tblBorders>
        <w:top w:val="single" w:sz="8" w:space="0" w:color="196B24"/>
        <w:left w:val="single" w:sz="8" w:space="0" w:color="196B24"/>
        <w:bottom w:val="single" w:sz="8" w:space="0" w:color="196B24"/>
        <w:right w:val="single" w:sz="8" w:space="0" w:color="196B2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96B2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196B2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96B2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196B2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DBA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EDBA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6F30A8"/>
    <w:rPr>
      <w:rFonts w:ascii="Aptos Display" w:eastAsia="Times New Roman" w:hAnsi="Aptos Display"/>
      <w:color w:val="000000"/>
      <w:sz w:val="22"/>
      <w:szCs w:val="22"/>
    </w:rPr>
    <w:tblPr>
      <w:tblStyleRowBandSize w:val="1"/>
      <w:tblStyleColBandSize w:val="1"/>
      <w:tblBorders>
        <w:top w:val="single" w:sz="8" w:space="0" w:color="0F9ED5"/>
        <w:left w:val="single" w:sz="8" w:space="0" w:color="0F9ED5"/>
        <w:bottom w:val="single" w:sz="8" w:space="0" w:color="0F9ED5"/>
        <w:right w:val="single" w:sz="8" w:space="0" w:color="0F9E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9E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F9E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9E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F9E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DE9FA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DE9FA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6F30A8"/>
    <w:rPr>
      <w:rFonts w:ascii="Aptos Display" w:eastAsia="Times New Roman" w:hAnsi="Aptos Display"/>
      <w:color w:val="000000"/>
      <w:sz w:val="22"/>
      <w:szCs w:val="22"/>
    </w:rPr>
    <w:tblPr>
      <w:tblStyleRowBandSize w:val="1"/>
      <w:tblStyleColBandSize w:val="1"/>
      <w:tblBorders>
        <w:top w:val="single" w:sz="8" w:space="0" w:color="A02B93"/>
        <w:left w:val="single" w:sz="8" w:space="0" w:color="A02B93"/>
        <w:bottom w:val="single" w:sz="8" w:space="0" w:color="A02B93"/>
        <w:right w:val="single" w:sz="8" w:space="0" w:color="A02B9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02B93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02B93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02B93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02B93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3E9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3E9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6F30A8"/>
    <w:rPr>
      <w:rFonts w:ascii="Aptos Display" w:eastAsia="Times New Roman" w:hAnsi="Aptos Display"/>
      <w:color w:val="000000"/>
      <w:sz w:val="22"/>
      <w:szCs w:val="22"/>
    </w:rPr>
    <w:tblPr>
      <w:tblStyleRowBandSize w:val="1"/>
      <w:tblStyleColBandSize w:val="1"/>
      <w:tblBorders>
        <w:top w:val="single" w:sz="8" w:space="0" w:color="4EA72E"/>
        <w:left w:val="single" w:sz="8" w:space="0" w:color="4EA72E"/>
        <w:bottom w:val="single" w:sz="8" w:space="0" w:color="4EA72E"/>
        <w:right w:val="single" w:sz="8" w:space="0" w:color="4EA72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EA72E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EA72E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EA72E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EA72E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EFC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EFC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6F30A8"/>
    <w:rPr>
      <w:rFonts w:ascii="Aptos" w:eastAsia="Times New Roman" w:hAnsi="Aptos"/>
      <w:sz w:val="22"/>
      <w:szCs w:val="22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rsid w:val="006F30A8"/>
    <w:rPr>
      <w:rFonts w:ascii="Aptos" w:eastAsia="Times New Roman" w:hAnsi="Aptos"/>
      <w:sz w:val="22"/>
      <w:szCs w:val="22"/>
    </w:rPr>
    <w:tblPr>
      <w:tblStyleRowBandSize w:val="1"/>
      <w:tblStyleColBandSize w:val="1"/>
      <w:tblBorders>
        <w:top w:val="single" w:sz="8" w:space="0" w:color="2198CF"/>
        <w:left w:val="single" w:sz="8" w:space="0" w:color="2198CF"/>
        <w:bottom w:val="single" w:sz="8" w:space="0" w:color="2198CF"/>
        <w:right w:val="single" w:sz="8" w:space="0" w:color="2198CF"/>
        <w:insideH w:val="single" w:sz="8" w:space="0" w:color="2198CF"/>
        <w:insideV w:val="single" w:sz="8" w:space="0" w:color="2198CF"/>
      </w:tblBorders>
    </w:tblPr>
    <w:tcPr>
      <w:shd w:val="clear" w:color="auto" w:fill="B2DEF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198C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4BDE6"/>
      </w:tcPr>
    </w:tblStylePr>
    <w:tblStylePr w:type="band1Horz">
      <w:tblPr/>
      <w:tcPr>
        <w:shd w:val="clear" w:color="auto" w:fill="64BDE6"/>
      </w:tcPr>
    </w:tblStylePr>
  </w:style>
  <w:style w:type="table" w:styleId="MediumGrid1-Accent2">
    <w:name w:val="Medium Grid 1 Accent 2"/>
    <w:basedOn w:val="TableNormal"/>
    <w:uiPriority w:val="67"/>
    <w:rsid w:val="006F30A8"/>
    <w:rPr>
      <w:rFonts w:ascii="Aptos" w:eastAsia="Times New Roman" w:hAnsi="Aptos"/>
      <w:sz w:val="22"/>
      <w:szCs w:val="22"/>
    </w:rPr>
    <w:tblPr>
      <w:tblStyleRowBandSize w:val="1"/>
      <w:tblStyleColBandSize w:val="1"/>
      <w:tblBorders>
        <w:top w:val="single" w:sz="8" w:space="0" w:color="EE9465"/>
        <w:left w:val="single" w:sz="8" w:space="0" w:color="EE9465"/>
        <w:bottom w:val="single" w:sz="8" w:space="0" w:color="EE9465"/>
        <w:right w:val="single" w:sz="8" w:space="0" w:color="EE9465"/>
        <w:insideH w:val="single" w:sz="8" w:space="0" w:color="EE9465"/>
        <w:insideV w:val="single" w:sz="8" w:space="0" w:color="EE9465"/>
      </w:tblBorders>
    </w:tblPr>
    <w:tcPr>
      <w:shd w:val="clear" w:color="auto" w:fill="F9DBCC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946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B798"/>
      </w:tcPr>
    </w:tblStylePr>
    <w:tblStylePr w:type="band1Horz">
      <w:tblPr/>
      <w:tcPr>
        <w:shd w:val="clear" w:color="auto" w:fill="F4B798"/>
      </w:tcPr>
    </w:tblStylePr>
  </w:style>
  <w:style w:type="table" w:styleId="MediumGrid1-Accent3">
    <w:name w:val="Medium Grid 1 Accent 3"/>
    <w:basedOn w:val="TableNormal"/>
    <w:uiPriority w:val="67"/>
    <w:rsid w:val="006F30A8"/>
    <w:rPr>
      <w:rFonts w:ascii="Aptos" w:eastAsia="Times New Roman" w:hAnsi="Aptos"/>
      <w:sz w:val="22"/>
      <w:szCs w:val="22"/>
    </w:rPr>
    <w:tblPr>
      <w:tblStyleRowBandSize w:val="1"/>
      <w:tblStyleColBandSize w:val="1"/>
      <w:tblBorders>
        <w:top w:val="single" w:sz="8" w:space="0" w:color="2BB73D"/>
        <w:left w:val="single" w:sz="8" w:space="0" w:color="2BB73D"/>
        <w:bottom w:val="single" w:sz="8" w:space="0" w:color="2BB73D"/>
        <w:right w:val="single" w:sz="8" w:space="0" w:color="2BB73D"/>
        <w:insideH w:val="single" w:sz="8" w:space="0" w:color="2BB73D"/>
        <w:insideV w:val="single" w:sz="8" w:space="0" w:color="2BB73D"/>
      </w:tblBorders>
    </w:tblPr>
    <w:tcPr>
      <w:shd w:val="clear" w:color="auto" w:fill="B3EDBA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BB73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6DB75"/>
      </w:tcPr>
    </w:tblStylePr>
    <w:tblStylePr w:type="band1Horz">
      <w:tblPr/>
      <w:tcPr>
        <w:shd w:val="clear" w:color="auto" w:fill="66DB75"/>
      </w:tcPr>
    </w:tblStylePr>
  </w:style>
  <w:style w:type="table" w:styleId="MediumGrid1-Accent4">
    <w:name w:val="Medium Grid 1 Accent 4"/>
    <w:basedOn w:val="TableNormal"/>
    <w:uiPriority w:val="67"/>
    <w:rsid w:val="006F30A8"/>
    <w:rPr>
      <w:rFonts w:ascii="Aptos" w:eastAsia="Times New Roman" w:hAnsi="Aptos"/>
      <w:sz w:val="22"/>
      <w:szCs w:val="22"/>
    </w:rPr>
    <w:tblPr>
      <w:tblStyleRowBandSize w:val="1"/>
      <w:tblStyleColBandSize w:val="1"/>
      <w:tblBorders>
        <w:top w:val="single" w:sz="8" w:space="0" w:color="39BEF1"/>
        <w:left w:val="single" w:sz="8" w:space="0" w:color="39BEF1"/>
        <w:bottom w:val="single" w:sz="8" w:space="0" w:color="39BEF1"/>
        <w:right w:val="single" w:sz="8" w:space="0" w:color="39BEF1"/>
        <w:insideH w:val="single" w:sz="8" w:space="0" w:color="39BEF1"/>
        <w:insideV w:val="single" w:sz="8" w:space="0" w:color="39BEF1"/>
      </w:tblBorders>
    </w:tblPr>
    <w:tcPr>
      <w:shd w:val="clear" w:color="auto" w:fill="BDE9FA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9BEF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BD3F5"/>
      </w:tcPr>
    </w:tblStylePr>
    <w:tblStylePr w:type="band1Horz">
      <w:tblPr/>
      <w:tcPr>
        <w:shd w:val="clear" w:color="auto" w:fill="7BD3F5"/>
      </w:tcPr>
    </w:tblStylePr>
  </w:style>
  <w:style w:type="table" w:styleId="MediumGrid1-Accent5">
    <w:name w:val="Medium Grid 1 Accent 5"/>
    <w:basedOn w:val="TableNormal"/>
    <w:uiPriority w:val="67"/>
    <w:rsid w:val="006F30A8"/>
    <w:rPr>
      <w:rFonts w:ascii="Aptos" w:eastAsia="Times New Roman" w:hAnsi="Aptos"/>
      <w:sz w:val="22"/>
      <w:szCs w:val="22"/>
    </w:rPr>
    <w:tblPr>
      <w:tblStyleRowBandSize w:val="1"/>
      <w:tblStyleColBandSize w:val="1"/>
      <w:tblBorders>
        <w:top w:val="single" w:sz="8" w:space="0" w:color="CE49BF"/>
        <w:left w:val="single" w:sz="8" w:space="0" w:color="CE49BF"/>
        <w:bottom w:val="single" w:sz="8" w:space="0" w:color="CE49BF"/>
        <w:right w:val="single" w:sz="8" w:space="0" w:color="CE49BF"/>
        <w:insideH w:val="single" w:sz="8" w:space="0" w:color="CE49BF"/>
        <w:insideV w:val="single" w:sz="8" w:space="0" w:color="CE49BF"/>
      </w:tblBorders>
    </w:tblPr>
    <w:tcPr>
      <w:shd w:val="clear" w:color="auto" w:fill="EFC3E9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E49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86D4"/>
      </w:tcPr>
    </w:tblStylePr>
    <w:tblStylePr w:type="band1Horz">
      <w:tblPr/>
      <w:tcPr>
        <w:shd w:val="clear" w:color="auto" w:fill="DE86D4"/>
      </w:tcPr>
    </w:tblStylePr>
  </w:style>
  <w:style w:type="table" w:styleId="MediumGrid1-Accent6">
    <w:name w:val="Medium Grid 1 Accent 6"/>
    <w:basedOn w:val="TableNormal"/>
    <w:uiPriority w:val="67"/>
    <w:rsid w:val="006F30A8"/>
    <w:rPr>
      <w:rFonts w:ascii="Aptos" w:eastAsia="Times New Roman" w:hAnsi="Aptos"/>
      <w:sz w:val="22"/>
      <w:szCs w:val="22"/>
    </w:rPr>
    <w:tblPr>
      <w:tblStyleRowBandSize w:val="1"/>
      <w:tblStyleColBandSize w:val="1"/>
      <w:tblBorders>
        <w:top w:val="single" w:sz="8" w:space="0" w:color="71CF50"/>
        <w:left w:val="single" w:sz="8" w:space="0" w:color="71CF50"/>
        <w:bottom w:val="single" w:sz="8" w:space="0" w:color="71CF50"/>
        <w:right w:val="single" w:sz="8" w:space="0" w:color="71CF50"/>
        <w:insideH w:val="single" w:sz="8" w:space="0" w:color="71CF50"/>
        <w:insideV w:val="single" w:sz="8" w:space="0" w:color="71CF50"/>
      </w:tblBorders>
    </w:tblPr>
    <w:tcPr>
      <w:shd w:val="clear" w:color="auto" w:fill="D0EFC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1CF5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0DF8A"/>
      </w:tcPr>
    </w:tblStylePr>
    <w:tblStylePr w:type="band1Horz">
      <w:tblPr/>
      <w:tcPr>
        <w:shd w:val="clear" w:color="auto" w:fill="A0DF8A"/>
      </w:tcPr>
    </w:tblStylePr>
  </w:style>
  <w:style w:type="table" w:styleId="MediumGrid2">
    <w:name w:val="Medium Grid 2"/>
    <w:basedOn w:val="TableNormal"/>
    <w:uiPriority w:val="68"/>
    <w:rsid w:val="006F30A8"/>
    <w:rPr>
      <w:rFonts w:ascii="Aptos Display" w:eastAsia="Times New Roman" w:hAnsi="Aptos Display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sid w:val="006F30A8"/>
    <w:rPr>
      <w:rFonts w:ascii="Aptos Display" w:eastAsia="Times New Roman" w:hAnsi="Aptos Display"/>
      <w:color w:val="000000"/>
      <w:sz w:val="22"/>
      <w:szCs w:val="22"/>
    </w:rPr>
    <w:tblPr>
      <w:tblStyleRowBandSize w:val="1"/>
      <w:tblStyleColBandSize w:val="1"/>
      <w:tblBorders>
        <w:top w:val="single" w:sz="8" w:space="0" w:color="156082"/>
        <w:left w:val="single" w:sz="8" w:space="0" w:color="156082"/>
        <w:bottom w:val="single" w:sz="8" w:space="0" w:color="156082"/>
        <w:right w:val="single" w:sz="8" w:space="0" w:color="156082"/>
        <w:insideH w:val="single" w:sz="8" w:space="0" w:color="156082"/>
        <w:insideV w:val="single" w:sz="8" w:space="0" w:color="156082"/>
      </w:tblBorders>
    </w:tblPr>
    <w:tcPr>
      <w:shd w:val="clear" w:color="auto" w:fill="B2DEF2"/>
    </w:tcPr>
    <w:tblStylePr w:type="firstRow">
      <w:rPr>
        <w:b/>
        <w:bCs/>
        <w:color w:val="000000"/>
      </w:rPr>
      <w:tblPr/>
      <w:tcPr>
        <w:shd w:val="clear" w:color="auto" w:fill="E0F2F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E4F5"/>
      </w:tcPr>
    </w:tblStylePr>
    <w:tblStylePr w:type="band1Vert">
      <w:tblPr/>
      <w:tcPr>
        <w:shd w:val="clear" w:color="auto" w:fill="64BDE6"/>
      </w:tcPr>
    </w:tblStylePr>
    <w:tblStylePr w:type="band1Horz">
      <w:tblPr/>
      <w:tcPr>
        <w:tcBorders>
          <w:insideH w:val="single" w:sz="6" w:space="0" w:color="156082"/>
          <w:insideV w:val="single" w:sz="6" w:space="0" w:color="156082"/>
        </w:tcBorders>
        <w:shd w:val="clear" w:color="auto" w:fill="64BDE6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6F30A8"/>
    <w:rPr>
      <w:rFonts w:ascii="Aptos Display" w:eastAsia="Times New Roman" w:hAnsi="Aptos Display"/>
      <w:color w:val="000000"/>
      <w:sz w:val="22"/>
      <w:szCs w:val="22"/>
    </w:rPr>
    <w:tblPr>
      <w:tblStyleRowBandSize w:val="1"/>
      <w:tblStyleColBandSize w:val="1"/>
      <w:tblBorders>
        <w:top w:val="single" w:sz="8" w:space="0" w:color="E97132"/>
        <w:left w:val="single" w:sz="8" w:space="0" w:color="E97132"/>
        <w:bottom w:val="single" w:sz="8" w:space="0" w:color="E97132"/>
        <w:right w:val="single" w:sz="8" w:space="0" w:color="E97132"/>
        <w:insideH w:val="single" w:sz="8" w:space="0" w:color="E97132"/>
        <w:insideV w:val="single" w:sz="8" w:space="0" w:color="E97132"/>
      </w:tblBorders>
    </w:tblPr>
    <w:tcPr>
      <w:shd w:val="clear" w:color="auto" w:fill="F9DBCC"/>
    </w:tcPr>
    <w:tblStylePr w:type="firstRow">
      <w:rPr>
        <w:b/>
        <w:bCs/>
        <w:color w:val="000000"/>
      </w:rPr>
      <w:tblPr/>
      <w:tcPr>
        <w:shd w:val="clear" w:color="auto" w:fill="FCF0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E2D5"/>
      </w:tcPr>
    </w:tblStylePr>
    <w:tblStylePr w:type="band1Vert">
      <w:tblPr/>
      <w:tcPr>
        <w:shd w:val="clear" w:color="auto" w:fill="F4B798"/>
      </w:tcPr>
    </w:tblStylePr>
    <w:tblStylePr w:type="band1Horz">
      <w:tblPr/>
      <w:tcPr>
        <w:tcBorders>
          <w:insideH w:val="single" w:sz="6" w:space="0" w:color="E97132"/>
          <w:insideV w:val="single" w:sz="6" w:space="0" w:color="E97132"/>
        </w:tcBorders>
        <w:shd w:val="clear" w:color="auto" w:fill="F4B7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6F30A8"/>
    <w:rPr>
      <w:rFonts w:ascii="Aptos Display" w:eastAsia="Times New Roman" w:hAnsi="Aptos Display"/>
      <w:color w:val="000000"/>
      <w:sz w:val="22"/>
      <w:szCs w:val="22"/>
    </w:rPr>
    <w:tblPr>
      <w:tblStyleRowBandSize w:val="1"/>
      <w:tblStyleColBandSize w:val="1"/>
      <w:tblBorders>
        <w:top w:val="single" w:sz="8" w:space="0" w:color="196B24"/>
        <w:left w:val="single" w:sz="8" w:space="0" w:color="196B24"/>
        <w:bottom w:val="single" w:sz="8" w:space="0" w:color="196B24"/>
        <w:right w:val="single" w:sz="8" w:space="0" w:color="196B24"/>
        <w:insideH w:val="single" w:sz="8" w:space="0" w:color="196B24"/>
        <w:insideV w:val="single" w:sz="8" w:space="0" w:color="196B24"/>
      </w:tblBorders>
    </w:tblPr>
    <w:tcPr>
      <w:shd w:val="clear" w:color="auto" w:fill="B3EDBA"/>
    </w:tcPr>
    <w:tblStylePr w:type="firstRow">
      <w:rPr>
        <w:b/>
        <w:bCs/>
        <w:color w:val="000000"/>
      </w:rPr>
      <w:tblPr/>
      <w:tcPr>
        <w:shd w:val="clear" w:color="auto" w:fill="E0F8E3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F0C7"/>
      </w:tcPr>
    </w:tblStylePr>
    <w:tblStylePr w:type="band1Vert">
      <w:tblPr/>
      <w:tcPr>
        <w:shd w:val="clear" w:color="auto" w:fill="66DB75"/>
      </w:tcPr>
    </w:tblStylePr>
    <w:tblStylePr w:type="band1Horz">
      <w:tblPr/>
      <w:tcPr>
        <w:tcBorders>
          <w:insideH w:val="single" w:sz="6" w:space="0" w:color="196B24"/>
          <w:insideV w:val="single" w:sz="6" w:space="0" w:color="196B24"/>
        </w:tcBorders>
        <w:shd w:val="clear" w:color="auto" w:fill="66DB75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sid w:val="006F30A8"/>
    <w:rPr>
      <w:rFonts w:ascii="Aptos Display" w:eastAsia="Times New Roman" w:hAnsi="Aptos Display"/>
      <w:color w:val="000000"/>
      <w:sz w:val="22"/>
      <w:szCs w:val="22"/>
    </w:rPr>
    <w:tblPr>
      <w:tblStyleRowBandSize w:val="1"/>
      <w:tblStyleColBandSize w:val="1"/>
      <w:tblBorders>
        <w:top w:val="single" w:sz="8" w:space="0" w:color="0F9ED5"/>
        <w:left w:val="single" w:sz="8" w:space="0" w:color="0F9ED5"/>
        <w:bottom w:val="single" w:sz="8" w:space="0" w:color="0F9ED5"/>
        <w:right w:val="single" w:sz="8" w:space="0" w:color="0F9ED5"/>
        <w:insideH w:val="single" w:sz="8" w:space="0" w:color="0F9ED5"/>
        <w:insideV w:val="single" w:sz="8" w:space="0" w:color="0F9ED5"/>
      </w:tblBorders>
    </w:tblPr>
    <w:tcPr>
      <w:shd w:val="clear" w:color="auto" w:fill="BDE9FA"/>
    </w:tcPr>
    <w:tblStylePr w:type="firstRow">
      <w:rPr>
        <w:b/>
        <w:bCs/>
        <w:color w:val="000000"/>
      </w:rPr>
      <w:tblPr/>
      <w:tcPr>
        <w:shd w:val="clear" w:color="auto" w:fill="E5F6F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EDFB"/>
      </w:tcPr>
    </w:tblStylePr>
    <w:tblStylePr w:type="band1Vert">
      <w:tblPr/>
      <w:tcPr>
        <w:shd w:val="clear" w:color="auto" w:fill="7BD3F5"/>
      </w:tcPr>
    </w:tblStylePr>
    <w:tblStylePr w:type="band1Horz">
      <w:tblPr/>
      <w:tcPr>
        <w:tcBorders>
          <w:insideH w:val="single" w:sz="6" w:space="0" w:color="0F9ED5"/>
          <w:insideV w:val="single" w:sz="6" w:space="0" w:color="0F9ED5"/>
        </w:tcBorders>
        <w:shd w:val="clear" w:color="auto" w:fill="7BD3F5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sid w:val="006F30A8"/>
    <w:rPr>
      <w:rFonts w:ascii="Aptos Display" w:eastAsia="Times New Roman" w:hAnsi="Aptos Display"/>
      <w:color w:val="000000"/>
      <w:sz w:val="22"/>
      <w:szCs w:val="22"/>
    </w:rPr>
    <w:tblPr>
      <w:tblStyleRowBandSize w:val="1"/>
      <w:tblStyleColBandSize w:val="1"/>
      <w:tblBorders>
        <w:top w:val="single" w:sz="8" w:space="0" w:color="A02B93"/>
        <w:left w:val="single" w:sz="8" w:space="0" w:color="A02B93"/>
        <w:bottom w:val="single" w:sz="8" w:space="0" w:color="A02B93"/>
        <w:right w:val="single" w:sz="8" w:space="0" w:color="A02B93"/>
        <w:insideH w:val="single" w:sz="8" w:space="0" w:color="A02B93"/>
        <w:insideV w:val="single" w:sz="8" w:space="0" w:color="A02B93"/>
      </w:tblBorders>
    </w:tblPr>
    <w:tcPr>
      <w:shd w:val="clear" w:color="auto" w:fill="EFC3E9"/>
    </w:tcPr>
    <w:tblStylePr w:type="firstRow">
      <w:rPr>
        <w:b/>
        <w:bCs/>
        <w:color w:val="000000"/>
      </w:rPr>
      <w:tblPr/>
      <w:tcPr>
        <w:shd w:val="clear" w:color="auto" w:fill="F8E7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CEED"/>
      </w:tcPr>
    </w:tblStylePr>
    <w:tblStylePr w:type="band1Vert">
      <w:tblPr/>
      <w:tcPr>
        <w:shd w:val="clear" w:color="auto" w:fill="DE86D4"/>
      </w:tcPr>
    </w:tblStylePr>
    <w:tblStylePr w:type="band1Horz">
      <w:tblPr/>
      <w:tcPr>
        <w:tcBorders>
          <w:insideH w:val="single" w:sz="6" w:space="0" w:color="A02B93"/>
          <w:insideV w:val="single" w:sz="6" w:space="0" w:color="A02B93"/>
        </w:tcBorders>
        <w:shd w:val="clear" w:color="auto" w:fill="DE86D4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sid w:val="006F30A8"/>
    <w:rPr>
      <w:rFonts w:ascii="Aptos Display" w:eastAsia="Times New Roman" w:hAnsi="Aptos Display"/>
      <w:color w:val="000000"/>
      <w:sz w:val="22"/>
      <w:szCs w:val="22"/>
    </w:rPr>
    <w:tblPr>
      <w:tblStyleRowBandSize w:val="1"/>
      <w:tblStyleColBandSize w:val="1"/>
      <w:tblBorders>
        <w:top w:val="single" w:sz="8" w:space="0" w:color="4EA72E"/>
        <w:left w:val="single" w:sz="8" w:space="0" w:color="4EA72E"/>
        <w:bottom w:val="single" w:sz="8" w:space="0" w:color="4EA72E"/>
        <w:right w:val="single" w:sz="8" w:space="0" w:color="4EA72E"/>
        <w:insideH w:val="single" w:sz="8" w:space="0" w:color="4EA72E"/>
        <w:insideV w:val="single" w:sz="8" w:space="0" w:color="4EA72E"/>
      </w:tblBorders>
    </w:tblPr>
    <w:tcPr>
      <w:shd w:val="clear" w:color="auto" w:fill="D0EFC5"/>
    </w:tcPr>
    <w:tblStylePr w:type="firstRow">
      <w:rPr>
        <w:b/>
        <w:bCs/>
        <w:color w:val="000000"/>
      </w:rPr>
      <w:tblPr/>
      <w:tcPr>
        <w:shd w:val="clear" w:color="auto" w:fill="ECF8E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F2D0"/>
      </w:tcPr>
    </w:tblStylePr>
    <w:tblStylePr w:type="band1Vert">
      <w:tblPr/>
      <w:tcPr>
        <w:shd w:val="clear" w:color="auto" w:fill="A0DF8A"/>
      </w:tcPr>
    </w:tblStylePr>
    <w:tblStylePr w:type="band1Horz">
      <w:tblPr/>
      <w:tcPr>
        <w:tcBorders>
          <w:insideH w:val="single" w:sz="6" w:space="0" w:color="4EA72E"/>
          <w:insideV w:val="single" w:sz="6" w:space="0" w:color="4EA72E"/>
        </w:tcBorders>
        <w:shd w:val="clear" w:color="auto" w:fill="A0DF8A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sid w:val="006F30A8"/>
    <w:rPr>
      <w:rFonts w:ascii="Aptos" w:eastAsia="Times New Roman" w:hAnsi="Aptos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6F30A8"/>
    <w:rPr>
      <w:rFonts w:ascii="Aptos" w:eastAsia="Times New Roman" w:hAnsi="Aptos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B2DEF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15608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15608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15608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15608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64BDE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64BDE6"/>
      </w:tcPr>
    </w:tblStylePr>
  </w:style>
  <w:style w:type="table" w:styleId="MediumGrid3-Accent2">
    <w:name w:val="Medium Grid 3 Accent 2"/>
    <w:basedOn w:val="TableNormal"/>
    <w:uiPriority w:val="69"/>
    <w:rsid w:val="006F30A8"/>
    <w:rPr>
      <w:rFonts w:ascii="Aptos" w:eastAsia="Times New Roman" w:hAnsi="Aptos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9DBCC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9713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9713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9713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9713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4B7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4B798"/>
      </w:tcPr>
    </w:tblStylePr>
  </w:style>
  <w:style w:type="table" w:styleId="MediumGrid3-Accent3">
    <w:name w:val="Medium Grid 3 Accent 3"/>
    <w:basedOn w:val="TableNormal"/>
    <w:uiPriority w:val="69"/>
    <w:rsid w:val="006F30A8"/>
    <w:rPr>
      <w:rFonts w:ascii="Aptos" w:eastAsia="Times New Roman" w:hAnsi="Aptos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B3EDBA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196B2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196B2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196B2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196B2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66DB75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66DB75"/>
      </w:tcPr>
    </w:tblStylePr>
  </w:style>
  <w:style w:type="table" w:styleId="MediumGrid3-Accent4">
    <w:name w:val="Medium Grid 3 Accent 4"/>
    <w:basedOn w:val="TableNormal"/>
    <w:uiPriority w:val="69"/>
    <w:rsid w:val="006F30A8"/>
    <w:rPr>
      <w:rFonts w:ascii="Aptos" w:eastAsia="Times New Roman" w:hAnsi="Aptos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BDE9FA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F9E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F9E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F9E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F9E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7BD3F5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7BD3F5"/>
      </w:tcPr>
    </w:tblStylePr>
  </w:style>
  <w:style w:type="table" w:styleId="MediumGrid3-Accent5">
    <w:name w:val="Medium Grid 3 Accent 5"/>
    <w:basedOn w:val="TableNormal"/>
    <w:uiPriority w:val="69"/>
    <w:rsid w:val="006F30A8"/>
    <w:rPr>
      <w:rFonts w:ascii="Aptos" w:eastAsia="Times New Roman" w:hAnsi="Aptos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C3E9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02B93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02B93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02B93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02B93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E86D4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E86D4"/>
      </w:tcPr>
    </w:tblStylePr>
  </w:style>
  <w:style w:type="table" w:styleId="MediumGrid3-Accent6">
    <w:name w:val="Medium Grid 3 Accent 6"/>
    <w:basedOn w:val="TableNormal"/>
    <w:uiPriority w:val="69"/>
    <w:rsid w:val="006F30A8"/>
    <w:rPr>
      <w:rFonts w:ascii="Aptos" w:eastAsia="Times New Roman" w:hAnsi="Aptos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EFC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EA72E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EA72E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EA72E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EA72E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0DF8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0DF8A"/>
      </w:tcPr>
    </w:tblStylePr>
  </w:style>
  <w:style w:type="table" w:styleId="DarkList">
    <w:name w:val="Dark List"/>
    <w:basedOn w:val="TableNormal"/>
    <w:uiPriority w:val="70"/>
    <w:rsid w:val="006F30A8"/>
    <w:rPr>
      <w:rFonts w:ascii="Aptos" w:eastAsia="Times New Roman" w:hAnsi="Aptos"/>
      <w:color w:val="FFFFFF"/>
      <w:sz w:val="22"/>
      <w:szCs w:val="22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sid w:val="006F30A8"/>
    <w:rPr>
      <w:rFonts w:ascii="Aptos" w:eastAsia="Times New Roman" w:hAnsi="Aptos"/>
      <w:color w:val="FFFFFF"/>
      <w:sz w:val="22"/>
      <w:szCs w:val="22"/>
    </w:rPr>
    <w:tblPr>
      <w:tblStyleRowBandSize w:val="1"/>
      <w:tblStyleColBandSize w:val="1"/>
    </w:tblPr>
    <w:tcPr>
      <w:shd w:val="clear" w:color="auto" w:fill="15608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A2F4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F476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F476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476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4761"/>
      </w:tcPr>
    </w:tblStylePr>
  </w:style>
  <w:style w:type="table" w:styleId="DarkList-Accent2">
    <w:name w:val="Dark List Accent 2"/>
    <w:basedOn w:val="TableNormal"/>
    <w:uiPriority w:val="70"/>
    <w:rsid w:val="006F30A8"/>
    <w:rPr>
      <w:rFonts w:ascii="Aptos" w:eastAsia="Times New Roman" w:hAnsi="Aptos"/>
      <w:color w:val="FFFFFF"/>
      <w:sz w:val="22"/>
      <w:szCs w:val="22"/>
    </w:rPr>
    <w:tblPr>
      <w:tblStyleRowBandSize w:val="1"/>
      <w:tblStyleColBandSize w:val="1"/>
    </w:tblPr>
    <w:tcPr>
      <w:shd w:val="clear" w:color="auto" w:fill="E9713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340D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4E1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4E1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4E1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4E14"/>
      </w:tcPr>
    </w:tblStylePr>
  </w:style>
  <w:style w:type="table" w:styleId="DarkList-Accent3">
    <w:name w:val="Dark List Accent 3"/>
    <w:basedOn w:val="TableNormal"/>
    <w:uiPriority w:val="70"/>
    <w:rsid w:val="006F30A8"/>
    <w:rPr>
      <w:rFonts w:ascii="Aptos" w:eastAsia="Times New Roman" w:hAnsi="Aptos"/>
      <w:color w:val="FFFFFF"/>
      <w:sz w:val="22"/>
      <w:szCs w:val="22"/>
    </w:rPr>
    <w:tblPr>
      <w:tblStyleRowBandSize w:val="1"/>
      <w:tblStyleColBandSize w:val="1"/>
    </w:tblPr>
    <w:tcPr>
      <w:shd w:val="clear" w:color="auto" w:fill="196B2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C351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124F1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124F1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4F1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4F1A"/>
      </w:tcPr>
    </w:tblStylePr>
  </w:style>
  <w:style w:type="table" w:styleId="DarkList-Accent4">
    <w:name w:val="Dark List Accent 4"/>
    <w:basedOn w:val="TableNormal"/>
    <w:uiPriority w:val="70"/>
    <w:rsid w:val="006F30A8"/>
    <w:rPr>
      <w:rFonts w:ascii="Aptos" w:eastAsia="Times New Roman" w:hAnsi="Aptos"/>
      <w:color w:val="FFFFFF"/>
      <w:sz w:val="22"/>
      <w:szCs w:val="22"/>
    </w:rPr>
    <w:tblPr>
      <w:tblStyleRowBandSize w:val="1"/>
      <w:tblStyleColBandSize w:val="1"/>
    </w:tblPr>
    <w:tcPr>
      <w:shd w:val="clear" w:color="auto" w:fill="0F9E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74E69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B769F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B769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B769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B769F"/>
      </w:tcPr>
    </w:tblStylePr>
  </w:style>
  <w:style w:type="table" w:styleId="DarkList-Accent5">
    <w:name w:val="Dark List Accent 5"/>
    <w:basedOn w:val="TableNormal"/>
    <w:uiPriority w:val="70"/>
    <w:rsid w:val="006F30A8"/>
    <w:rPr>
      <w:rFonts w:ascii="Aptos" w:eastAsia="Times New Roman" w:hAnsi="Aptos"/>
      <w:color w:val="FFFFFF"/>
      <w:sz w:val="22"/>
      <w:szCs w:val="22"/>
    </w:rPr>
    <w:tblPr>
      <w:tblStyleRowBandSize w:val="1"/>
      <w:tblStyleColBandSize w:val="1"/>
    </w:tblPr>
    <w:tcPr>
      <w:shd w:val="clear" w:color="auto" w:fill="A02B9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F154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7206D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7206D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06D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06D"/>
      </w:tcPr>
    </w:tblStylePr>
  </w:style>
  <w:style w:type="table" w:styleId="DarkList-Accent6">
    <w:name w:val="Dark List Accent 6"/>
    <w:basedOn w:val="TableNormal"/>
    <w:uiPriority w:val="70"/>
    <w:rsid w:val="006F30A8"/>
    <w:rPr>
      <w:rFonts w:ascii="Aptos" w:eastAsia="Times New Roman" w:hAnsi="Aptos"/>
      <w:color w:val="FFFFFF"/>
      <w:sz w:val="22"/>
      <w:szCs w:val="22"/>
    </w:rPr>
    <w:tblPr>
      <w:tblStyleRowBandSize w:val="1"/>
      <w:tblStyleColBandSize w:val="1"/>
    </w:tblPr>
    <w:tcPr>
      <w:shd w:val="clear" w:color="auto" w:fill="4EA72E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6531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A7C22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A7C22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7C22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7C22"/>
      </w:tcPr>
    </w:tblStylePr>
  </w:style>
  <w:style w:type="table" w:styleId="ColorfulShading">
    <w:name w:val="Colorful Shading"/>
    <w:basedOn w:val="TableNormal"/>
    <w:uiPriority w:val="71"/>
    <w:rsid w:val="006F30A8"/>
    <w:rPr>
      <w:rFonts w:ascii="Aptos" w:eastAsia="Times New Roman" w:hAnsi="Aptos"/>
      <w:color w:val="000000"/>
      <w:sz w:val="22"/>
      <w:szCs w:val="22"/>
    </w:rPr>
    <w:tblPr>
      <w:tblStyleRowBandSize w:val="1"/>
      <w:tblStyleColBandSize w:val="1"/>
      <w:tblBorders>
        <w:top w:val="single" w:sz="24" w:space="0" w:color="E97132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713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6F30A8"/>
    <w:rPr>
      <w:rFonts w:ascii="Aptos" w:eastAsia="Times New Roman" w:hAnsi="Aptos"/>
      <w:color w:val="000000"/>
      <w:sz w:val="22"/>
      <w:szCs w:val="22"/>
    </w:rPr>
    <w:tblPr>
      <w:tblStyleRowBandSize w:val="1"/>
      <w:tblStyleColBandSize w:val="1"/>
      <w:tblBorders>
        <w:top w:val="single" w:sz="24" w:space="0" w:color="E97132"/>
        <w:left w:val="single" w:sz="4" w:space="0" w:color="156082"/>
        <w:bottom w:val="single" w:sz="4" w:space="0" w:color="156082"/>
        <w:right w:val="single" w:sz="4" w:space="0" w:color="156082"/>
        <w:insideH w:val="single" w:sz="4" w:space="0" w:color="FFFFFF"/>
        <w:insideV w:val="single" w:sz="4" w:space="0" w:color="FFFFFF"/>
      </w:tblBorders>
    </w:tblPr>
    <w:tcPr>
      <w:shd w:val="clear" w:color="auto" w:fill="E0F2F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713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C394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C394D"/>
          <w:insideV w:val="nil"/>
        </w:tcBorders>
        <w:shd w:val="clear" w:color="auto" w:fill="0C394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394D"/>
      </w:tcPr>
    </w:tblStylePr>
    <w:tblStylePr w:type="band1Vert">
      <w:tblPr/>
      <w:tcPr>
        <w:shd w:val="clear" w:color="auto" w:fill="83CAEB"/>
      </w:tcPr>
    </w:tblStylePr>
    <w:tblStylePr w:type="band1Horz">
      <w:tblPr/>
      <w:tcPr>
        <w:shd w:val="clear" w:color="auto" w:fill="64BDE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6F30A8"/>
    <w:rPr>
      <w:rFonts w:ascii="Aptos" w:eastAsia="Times New Roman" w:hAnsi="Aptos"/>
      <w:color w:val="000000"/>
      <w:sz w:val="22"/>
      <w:szCs w:val="22"/>
    </w:rPr>
    <w:tblPr>
      <w:tblStyleRowBandSize w:val="1"/>
      <w:tblStyleColBandSize w:val="1"/>
      <w:tblBorders>
        <w:top w:val="single" w:sz="24" w:space="0" w:color="E97132"/>
        <w:left w:val="single" w:sz="4" w:space="0" w:color="E97132"/>
        <w:bottom w:val="single" w:sz="4" w:space="0" w:color="E97132"/>
        <w:right w:val="single" w:sz="4" w:space="0" w:color="E97132"/>
        <w:insideH w:val="single" w:sz="4" w:space="0" w:color="FFFFFF"/>
        <w:insideV w:val="single" w:sz="4" w:space="0" w:color="FFFFFF"/>
      </w:tblBorders>
    </w:tblPr>
    <w:tcPr>
      <w:shd w:val="clear" w:color="auto" w:fill="FCF0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713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3F1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3F10"/>
          <w:insideV w:val="nil"/>
        </w:tcBorders>
        <w:shd w:val="clear" w:color="auto" w:fill="993F1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3F10"/>
      </w:tcPr>
    </w:tblStylePr>
    <w:tblStylePr w:type="band1Vert">
      <w:tblPr/>
      <w:tcPr>
        <w:shd w:val="clear" w:color="auto" w:fill="F6C5AC"/>
      </w:tcPr>
    </w:tblStylePr>
    <w:tblStylePr w:type="band1Horz">
      <w:tblPr/>
      <w:tcPr>
        <w:shd w:val="clear" w:color="auto" w:fill="F4B7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6F30A8"/>
    <w:rPr>
      <w:rFonts w:ascii="Aptos" w:eastAsia="Times New Roman" w:hAnsi="Aptos"/>
      <w:color w:val="000000"/>
      <w:sz w:val="22"/>
      <w:szCs w:val="22"/>
    </w:rPr>
    <w:tblPr>
      <w:tblStyleRowBandSize w:val="1"/>
      <w:tblStyleColBandSize w:val="1"/>
      <w:tblBorders>
        <w:top w:val="single" w:sz="24" w:space="0" w:color="0F9ED5"/>
        <w:left w:val="single" w:sz="4" w:space="0" w:color="196B24"/>
        <w:bottom w:val="single" w:sz="4" w:space="0" w:color="196B24"/>
        <w:right w:val="single" w:sz="4" w:space="0" w:color="196B24"/>
        <w:insideH w:val="single" w:sz="4" w:space="0" w:color="FFFFFF"/>
        <w:insideV w:val="single" w:sz="4" w:space="0" w:color="FFFFFF"/>
      </w:tblBorders>
    </w:tblPr>
    <w:tcPr>
      <w:shd w:val="clear" w:color="auto" w:fill="E0F8E3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F9E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F4015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F4015"/>
          <w:insideV w:val="nil"/>
        </w:tcBorders>
        <w:shd w:val="clear" w:color="auto" w:fill="0F4015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4015"/>
      </w:tcPr>
    </w:tblStylePr>
    <w:tblStylePr w:type="band1Vert">
      <w:tblPr/>
      <w:tcPr>
        <w:shd w:val="clear" w:color="auto" w:fill="84E290"/>
      </w:tcPr>
    </w:tblStylePr>
    <w:tblStylePr w:type="band1Horz">
      <w:tblPr/>
      <w:tcPr>
        <w:shd w:val="clear" w:color="auto" w:fill="66DB75"/>
      </w:tcPr>
    </w:tblStylePr>
  </w:style>
  <w:style w:type="table" w:styleId="ColorfulShading-Accent4">
    <w:name w:val="Colorful Shading Accent 4"/>
    <w:basedOn w:val="TableNormal"/>
    <w:uiPriority w:val="71"/>
    <w:rsid w:val="006F30A8"/>
    <w:rPr>
      <w:rFonts w:ascii="Aptos" w:eastAsia="Times New Roman" w:hAnsi="Aptos"/>
      <w:color w:val="000000"/>
      <w:sz w:val="22"/>
      <w:szCs w:val="22"/>
    </w:rPr>
    <w:tblPr>
      <w:tblStyleRowBandSize w:val="1"/>
      <w:tblStyleColBandSize w:val="1"/>
      <w:tblBorders>
        <w:top w:val="single" w:sz="24" w:space="0" w:color="196B24"/>
        <w:left w:val="single" w:sz="4" w:space="0" w:color="0F9ED5"/>
        <w:bottom w:val="single" w:sz="4" w:space="0" w:color="0F9ED5"/>
        <w:right w:val="single" w:sz="4" w:space="0" w:color="0F9ED5"/>
        <w:insideH w:val="single" w:sz="4" w:space="0" w:color="FFFFFF"/>
        <w:insideV w:val="single" w:sz="4" w:space="0" w:color="FFFFFF"/>
      </w:tblBorders>
    </w:tblPr>
    <w:tcPr>
      <w:shd w:val="clear" w:color="auto" w:fill="E5F6F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96B24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95E7F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95E7F"/>
          <w:insideV w:val="nil"/>
        </w:tcBorders>
        <w:shd w:val="clear" w:color="auto" w:fill="095E7F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5E7F"/>
      </w:tcPr>
    </w:tblStylePr>
    <w:tblStylePr w:type="band1Vert">
      <w:tblPr/>
      <w:tcPr>
        <w:shd w:val="clear" w:color="auto" w:fill="95DCF7"/>
      </w:tcPr>
    </w:tblStylePr>
    <w:tblStylePr w:type="band1Horz">
      <w:tblPr/>
      <w:tcPr>
        <w:shd w:val="clear" w:color="auto" w:fill="7BD3F5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6F30A8"/>
    <w:rPr>
      <w:rFonts w:ascii="Aptos" w:eastAsia="Times New Roman" w:hAnsi="Aptos"/>
      <w:color w:val="000000"/>
      <w:sz w:val="22"/>
      <w:szCs w:val="22"/>
    </w:rPr>
    <w:tblPr>
      <w:tblStyleRowBandSize w:val="1"/>
      <w:tblStyleColBandSize w:val="1"/>
      <w:tblBorders>
        <w:top w:val="single" w:sz="24" w:space="0" w:color="4EA72E"/>
        <w:left w:val="single" w:sz="4" w:space="0" w:color="A02B93"/>
        <w:bottom w:val="single" w:sz="4" w:space="0" w:color="A02B93"/>
        <w:right w:val="single" w:sz="4" w:space="0" w:color="A02B93"/>
        <w:insideH w:val="single" w:sz="4" w:space="0" w:color="FFFFFF"/>
        <w:insideV w:val="single" w:sz="4" w:space="0" w:color="FFFFFF"/>
      </w:tblBorders>
    </w:tblPr>
    <w:tcPr>
      <w:shd w:val="clear" w:color="auto" w:fill="F8E7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EA72E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F1957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F1957"/>
          <w:insideV w:val="nil"/>
        </w:tcBorders>
        <w:shd w:val="clear" w:color="auto" w:fill="5F1957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1957"/>
      </w:tcPr>
    </w:tblStylePr>
    <w:tblStylePr w:type="band1Vert">
      <w:tblPr/>
      <w:tcPr>
        <w:shd w:val="clear" w:color="auto" w:fill="E59EDC"/>
      </w:tcPr>
    </w:tblStylePr>
    <w:tblStylePr w:type="band1Horz">
      <w:tblPr/>
      <w:tcPr>
        <w:shd w:val="clear" w:color="auto" w:fill="DE86D4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6F30A8"/>
    <w:rPr>
      <w:rFonts w:ascii="Aptos" w:eastAsia="Times New Roman" w:hAnsi="Aptos"/>
      <w:color w:val="000000"/>
      <w:sz w:val="22"/>
      <w:szCs w:val="22"/>
    </w:rPr>
    <w:tblPr>
      <w:tblStyleRowBandSize w:val="1"/>
      <w:tblStyleColBandSize w:val="1"/>
      <w:tblBorders>
        <w:top w:val="single" w:sz="24" w:space="0" w:color="A02B93"/>
        <w:left w:val="single" w:sz="4" w:space="0" w:color="4EA72E"/>
        <w:bottom w:val="single" w:sz="4" w:space="0" w:color="4EA72E"/>
        <w:right w:val="single" w:sz="4" w:space="0" w:color="4EA72E"/>
        <w:insideH w:val="single" w:sz="4" w:space="0" w:color="FFFFFF"/>
        <w:insideV w:val="single" w:sz="4" w:space="0" w:color="FFFFFF"/>
      </w:tblBorders>
    </w:tblPr>
    <w:tcPr>
      <w:shd w:val="clear" w:color="auto" w:fill="ECF8E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02B93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E641B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E641B"/>
          <w:insideV w:val="nil"/>
        </w:tcBorders>
        <w:shd w:val="clear" w:color="auto" w:fill="2E641B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641B"/>
      </w:tcPr>
    </w:tblStylePr>
    <w:tblStylePr w:type="band1Vert">
      <w:tblPr/>
      <w:tcPr>
        <w:shd w:val="clear" w:color="auto" w:fill="B3E5A1"/>
      </w:tcPr>
    </w:tblStylePr>
    <w:tblStylePr w:type="band1Horz">
      <w:tblPr/>
      <w:tcPr>
        <w:shd w:val="clear" w:color="auto" w:fill="A0DF8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rsid w:val="006F30A8"/>
    <w:rPr>
      <w:rFonts w:ascii="Aptos" w:eastAsia="Times New Roman" w:hAnsi="Aptos"/>
      <w:color w:val="000000"/>
      <w:sz w:val="22"/>
      <w:szCs w:val="22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5416"/>
      </w:tcPr>
    </w:tblStylePr>
    <w:tblStylePr w:type="lastRow">
      <w:rPr>
        <w:b/>
        <w:bCs/>
        <w:color w:val="CC5416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sid w:val="006F30A8"/>
    <w:rPr>
      <w:rFonts w:ascii="Aptos" w:eastAsia="Times New Roman" w:hAnsi="Aptos"/>
      <w:color w:val="000000"/>
      <w:sz w:val="22"/>
      <w:szCs w:val="22"/>
    </w:rPr>
    <w:tblPr>
      <w:tblStyleRowBandSize w:val="1"/>
      <w:tblStyleColBandSize w:val="1"/>
    </w:tblPr>
    <w:tcPr>
      <w:shd w:val="clear" w:color="auto" w:fill="E0F2F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5416"/>
      </w:tcPr>
    </w:tblStylePr>
    <w:tblStylePr w:type="lastRow">
      <w:rPr>
        <w:b/>
        <w:bCs/>
        <w:color w:val="CC5416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EF2"/>
      </w:tcPr>
    </w:tblStylePr>
    <w:tblStylePr w:type="band1Horz">
      <w:tblPr/>
      <w:tcPr>
        <w:shd w:val="clear" w:color="auto" w:fill="C1E4F5"/>
      </w:tcPr>
    </w:tblStylePr>
  </w:style>
  <w:style w:type="table" w:styleId="ColorfulList-Accent2">
    <w:name w:val="Colorful List Accent 2"/>
    <w:basedOn w:val="TableNormal"/>
    <w:uiPriority w:val="72"/>
    <w:rsid w:val="006F30A8"/>
    <w:rPr>
      <w:rFonts w:ascii="Aptos" w:eastAsia="Times New Roman" w:hAnsi="Aptos"/>
      <w:color w:val="000000"/>
      <w:sz w:val="22"/>
      <w:szCs w:val="22"/>
    </w:rPr>
    <w:tblPr>
      <w:tblStyleRowBandSize w:val="1"/>
      <w:tblStyleColBandSize w:val="1"/>
    </w:tblPr>
    <w:tcPr>
      <w:shd w:val="clear" w:color="auto" w:fill="FCF0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5416"/>
      </w:tcPr>
    </w:tblStylePr>
    <w:tblStylePr w:type="lastRow">
      <w:rPr>
        <w:b/>
        <w:bCs/>
        <w:color w:val="CC5416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DBCC"/>
      </w:tcPr>
    </w:tblStylePr>
    <w:tblStylePr w:type="band1Horz">
      <w:tblPr/>
      <w:tcPr>
        <w:shd w:val="clear" w:color="auto" w:fill="FAE2D5"/>
      </w:tcPr>
    </w:tblStylePr>
  </w:style>
  <w:style w:type="table" w:styleId="ColorfulList-Accent3">
    <w:name w:val="Colorful List Accent 3"/>
    <w:basedOn w:val="TableNormal"/>
    <w:uiPriority w:val="72"/>
    <w:rsid w:val="006F30A8"/>
    <w:rPr>
      <w:rFonts w:ascii="Aptos" w:eastAsia="Times New Roman" w:hAnsi="Aptos"/>
      <w:color w:val="000000"/>
      <w:sz w:val="22"/>
      <w:szCs w:val="22"/>
    </w:rPr>
    <w:tblPr>
      <w:tblStyleRowBandSize w:val="1"/>
      <w:tblStyleColBandSize w:val="1"/>
    </w:tblPr>
    <w:tcPr>
      <w:shd w:val="clear" w:color="auto" w:fill="E0F8E3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C7EAA"/>
      </w:tcPr>
    </w:tblStylePr>
    <w:tblStylePr w:type="lastRow">
      <w:rPr>
        <w:b/>
        <w:bCs/>
        <w:color w:val="0C7EA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EDBA"/>
      </w:tcPr>
    </w:tblStylePr>
    <w:tblStylePr w:type="band1Horz">
      <w:tblPr/>
      <w:tcPr>
        <w:shd w:val="clear" w:color="auto" w:fill="C1F0C7"/>
      </w:tcPr>
    </w:tblStylePr>
  </w:style>
  <w:style w:type="table" w:styleId="ColorfulList-Accent4">
    <w:name w:val="Colorful List Accent 4"/>
    <w:basedOn w:val="TableNormal"/>
    <w:uiPriority w:val="72"/>
    <w:rsid w:val="006F30A8"/>
    <w:rPr>
      <w:rFonts w:ascii="Aptos" w:eastAsia="Times New Roman" w:hAnsi="Aptos"/>
      <w:color w:val="000000"/>
      <w:sz w:val="22"/>
      <w:szCs w:val="22"/>
    </w:rPr>
    <w:tblPr>
      <w:tblStyleRowBandSize w:val="1"/>
      <w:tblStyleColBandSize w:val="1"/>
    </w:tblPr>
    <w:tcPr>
      <w:shd w:val="clear" w:color="auto" w:fill="E5F6F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14551C"/>
      </w:tcPr>
    </w:tblStylePr>
    <w:tblStylePr w:type="lastRow">
      <w:rPr>
        <w:b/>
        <w:bCs/>
        <w:color w:val="14551C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E9FA"/>
      </w:tcPr>
    </w:tblStylePr>
    <w:tblStylePr w:type="band1Horz">
      <w:tblPr/>
      <w:tcPr>
        <w:shd w:val="clear" w:color="auto" w:fill="CAEDFB"/>
      </w:tcPr>
    </w:tblStylePr>
  </w:style>
  <w:style w:type="table" w:styleId="ColorfulList-Accent5">
    <w:name w:val="Colorful List Accent 5"/>
    <w:basedOn w:val="TableNormal"/>
    <w:uiPriority w:val="72"/>
    <w:rsid w:val="006F30A8"/>
    <w:rPr>
      <w:rFonts w:ascii="Aptos" w:eastAsia="Times New Roman" w:hAnsi="Aptos"/>
      <w:color w:val="000000"/>
      <w:sz w:val="22"/>
      <w:szCs w:val="22"/>
    </w:rPr>
    <w:tblPr>
      <w:tblStyleRowBandSize w:val="1"/>
      <w:tblStyleColBandSize w:val="1"/>
    </w:tblPr>
    <w:tcPr>
      <w:shd w:val="clear" w:color="auto" w:fill="F8E7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E8524"/>
      </w:tcPr>
    </w:tblStylePr>
    <w:tblStylePr w:type="lastRow">
      <w:rPr>
        <w:b/>
        <w:bCs/>
        <w:color w:val="3E852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3E9"/>
      </w:tcPr>
    </w:tblStylePr>
    <w:tblStylePr w:type="band1Horz">
      <w:tblPr/>
      <w:tcPr>
        <w:shd w:val="clear" w:color="auto" w:fill="F2CEED"/>
      </w:tcPr>
    </w:tblStylePr>
  </w:style>
  <w:style w:type="table" w:styleId="ColorfulList-Accent6">
    <w:name w:val="Colorful List Accent 6"/>
    <w:basedOn w:val="TableNormal"/>
    <w:uiPriority w:val="72"/>
    <w:rsid w:val="006F30A8"/>
    <w:rPr>
      <w:rFonts w:ascii="Aptos" w:eastAsia="Times New Roman" w:hAnsi="Aptos"/>
      <w:color w:val="000000"/>
      <w:sz w:val="22"/>
      <w:szCs w:val="22"/>
    </w:rPr>
    <w:tblPr>
      <w:tblStyleRowBandSize w:val="1"/>
      <w:tblStyleColBandSize w:val="1"/>
    </w:tblPr>
    <w:tcPr>
      <w:shd w:val="clear" w:color="auto" w:fill="ECF8E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F2275"/>
      </w:tcPr>
    </w:tblStylePr>
    <w:tblStylePr w:type="lastRow">
      <w:rPr>
        <w:b/>
        <w:bCs/>
        <w:color w:val="7F227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EFC5"/>
      </w:tcPr>
    </w:tblStylePr>
    <w:tblStylePr w:type="band1Horz">
      <w:tblPr/>
      <w:tcPr>
        <w:shd w:val="clear" w:color="auto" w:fill="D9F2D0"/>
      </w:tcPr>
    </w:tblStylePr>
  </w:style>
  <w:style w:type="table" w:styleId="ColorfulGrid">
    <w:name w:val="Colorful Grid"/>
    <w:basedOn w:val="TableNormal"/>
    <w:uiPriority w:val="73"/>
    <w:rsid w:val="006F30A8"/>
    <w:rPr>
      <w:rFonts w:ascii="Aptos" w:eastAsia="Times New Roman" w:hAnsi="Aptos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sid w:val="006F30A8"/>
    <w:rPr>
      <w:rFonts w:ascii="Aptos" w:eastAsia="Times New Roman" w:hAnsi="Aptos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1E4F5"/>
    </w:tcPr>
    <w:tblStylePr w:type="firstRow">
      <w:rPr>
        <w:b/>
        <w:bCs/>
      </w:rPr>
      <w:tblPr/>
      <w:tcPr>
        <w:shd w:val="clear" w:color="auto" w:fill="83CAEB"/>
      </w:tcPr>
    </w:tblStylePr>
    <w:tblStylePr w:type="lastRow">
      <w:rPr>
        <w:b/>
        <w:bCs/>
        <w:color w:val="000000"/>
      </w:rPr>
      <w:tblPr/>
      <w:tcPr>
        <w:shd w:val="clear" w:color="auto" w:fill="83CAEB"/>
      </w:tcPr>
    </w:tblStylePr>
    <w:tblStylePr w:type="firstCol">
      <w:rPr>
        <w:color w:val="FFFFFF"/>
      </w:rPr>
      <w:tblPr/>
      <w:tcPr>
        <w:shd w:val="clear" w:color="auto" w:fill="0F4761"/>
      </w:tcPr>
    </w:tblStylePr>
    <w:tblStylePr w:type="lastCol">
      <w:rPr>
        <w:color w:val="FFFFFF"/>
      </w:rPr>
      <w:tblPr/>
      <w:tcPr>
        <w:shd w:val="clear" w:color="auto" w:fill="0F4761"/>
      </w:tcPr>
    </w:tblStylePr>
    <w:tblStylePr w:type="band1Vert">
      <w:tblPr/>
      <w:tcPr>
        <w:shd w:val="clear" w:color="auto" w:fill="64BDE6"/>
      </w:tcPr>
    </w:tblStylePr>
    <w:tblStylePr w:type="band1Horz">
      <w:tblPr/>
      <w:tcPr>
        <w:shd w:val="clear" w:color="auto" w:fill="64BDE6"/>
      </w:tcPr>
    </w:tblStylePr>
  </w:style>
  <w:style w:type="table" w:styleId="ColorfulGrid-Accent2">
    <w:name w:val="Colorful Grid Accent 2"/>
    <w:basedOn w:val="TableNormal"/>
    <w:uiPriority w:val="73"/>
    <w:rsid w:val="006F30A8"/>
    <w:rPr>
      <w:rFonts w:ascii="Aptos" w:eastAsia="Times New Roman" w:hAnsi="Aptos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AE2D5"/>
    </w:tcPr>
    <w:tblStylePr w:type="firstRow">
      <w:rPr>
        <w:b/>
        <w:bCs/>
      </w:rPr>
      <w:tblPr/>
      <w:tcPr>
        <w:shd w:val="clear" w:color="auto" w:fill="F6C5AC"/>
      </w:tcPr>
    </w:tblStylePr>
    <w:tblStylePr w:type="lastRow">
      <w:rPr>
        <w:b/>
        <w:bCs/>
        <w:color w:val="000000"/>
      </w:rPr>
      <w:tblPr/>
      <w:tcPr>
        <w:shd w:val="clear" w:color="auto" w:fill="F6C5AC"/>
      </w:tcPr>
    </w:tblStylePr>
    <w:tblStylePr w:type="firstCol">
      <w:rPr>
        <w:color w:val="FFFFFF"/>
      </w:rPr>
      <w:tblPr/>
      <w:tcPr>
        <w:shd w:val="clear" w:color="auto" w:fill="BF4E14"/>
      </w:tcPr>
    </w:tblStylePr>
    <w:tblStylePr w:type="lastCol">
      <w:rPr>
        <w:color w:val="FFFFFF"/>
      </w:rPr>
      <w:tblPr/>
      <w:tcPr>
        <w:shd w:val="clear" w:color="auto" w:fill="BF4E14"/>
      </w:tcPr>
    </w:tblStylePr>
    <w:tblStylePr w:type="band1Vert">
      <w:tblPr/>
      <w:tcPr>
        <w:shd w:val="clear" w:color="auto" w:fill="F4B798"/>
      </w:tcPr>
    </w:tblStylePr>
    <w:tblStylePr w:type="band1Horz">
      <w:tblPr/>
      <w:tcPr>
        <w:shd w:val="clear" w:color="auto" w:fill="F4B798"/>
      </w:tcPr>
    </w:tblStylePr>
  </w:style>
  <w:style w:type="table" w:styleId="ColorfulGrid-Accent3">
    <w:name w:val="Colorful Grid Accent 3"/>
    <w:basedOn w:val="TableNormal"/>
    <w:uiPriority w:val="73"/>
    <w:rsid w:val="006F30A8"/>
    <w:rPr>
      <w:rFonts w:ascii="Aptos" w:eastAsia="Times New Roman" w:hAnsi="Aptos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1F0C7"/>
    </w:tcPr>
    <w:tblStylePr w:type="firstRow">
      <w:rPr>
        <w:b/>
        <w:bCs/>
      </w:rPr>
      <w:tblPr/>
      <w:tcPr>
        <w:shd w:val="clear" w:color="auto" w:fill="84E290"/>
      </w:tcPr>
    </w:tblStylePr>
    <w:tblStylePr w:type="lastRow">
      <w:rPr>
        <w:b/>
        <w:bCs/>
        <w:color w:val="000000"/>
      </w:rPr>
      <w:tblPr/>
      <w:tcPr>
        <w:shd w:val="clear" w:color="auto" w:fill="84E290"/>
      </w:tcPr>
    </w:tblStylePr>
    <w:tblStylePr w:type="firstCol">
      <w:rPr>
        <w:color w:val="FFFFFF"/>
      </w:rPr>
      <w:tblPr/>
      <w:tcPr>
        <w:shd w:val="clear" w:color="auto" w:fill="124F1A"/>
      </w:tcPr>
    </w:tblStylePr>
    <w:tblStylePr w:type="lastCol">
      <w:rPr>
        <w:color w:val="FFFFFF"/>
      </w:rPr>
      <w:tblPr/>
      <w:tcPr>
        <w:shd w:val="clear" w:color="auto" w:fill="124F1A"/>
      </w:tcPr>
    </w:tblStylePr>
    <w:tblStylePr w:type="band1Vert">
      <w:tblPr/>
      <w:tcPr>
        <w:shd w:val="clear" w:color="auto" w:fill="66DB75"/>
      </w:tcPr>
    </w:tblStylePr>
    <w:tblStylePr w:type="band1Horz">
      <w:tblPr/>
      <w:tcPr>
        <w:shd w:val="clear" w:color="auto" w:fill="66DB75"/>
      </w:tcPr>
    </w:tblStylePr>
  </w:style>
  <w:style w:type="table" w:styleId="ColorfulGrid-Accent4">
    <w:name w:val="Colorful Grid Accent 4"/>
    <w:basedOn w:val="TableNormal"/>
    <w:uiPriority w:val="73"/>
    <w:rsid w:val="006F30A8"/>
    <w:rPr>
      <w:rFonts w:ascii="Aptos" w:eastAsia="Times New Roman" w:hAnsi="Aptos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AEDFB"/>
    </w:tcPr>
    <w:tblStylePr w:type="firstRow">
      <w:rPr>
        <w:b/>
        <w:bCs/>
      </w:rPr>
      <w:tblPr/>
      <w:tcPr>
        <w:shd w:val="clear" w:color="auto" w:fill="95DCF7"/>
      </w:tcPr>
    </w:tblStylePr>
    <w:tblStylePr w:type="lastRow">
      <w:rPr>
        <w:b/>
        <w:bCs/>
        <w:color w:val="000000"/>
      </w:rPr>
      <w:tblPr/>
      <w:tcPr>
        <w:shd w:val="clear" w:color="auto" w:fill="95DCF7"/>
      </w:tcPr>
    </w:tblStylePr>
    <w:tblStylePr w:type="firstCol">
      <w:rPr>
        <w:color w:val="FFFFFF"/>
      </w:rPr>
      <w:tblPr/>
      <w:tcPr>
        <w:shd w:val="clear" w:color="auto" w:fill="0B769F"/>
      </w:tcPr>
    </w:tblStylePr>
    <w:tblStylePr w:type="lastCol">
      <w:rPr>
        <w:color w:val="FFFFFF"/>
      </w:rPr>
      <w:tblPr/>
      <w:tcPr>
        <w:shd w:val="clear" w:color="auto" w:fill="0B769F"/>
      </w:tcPr>
    </w:tblStylePr>
    <w:tblStylePr w:type="band1Vert">
      <w:tblPr/>
      <w:tcPr>
        <w:shd w:val="clear" w:color="auto" w:fill="7BD3F5"/>
      </w:tcPr>
    </w:tblStylePr>
    <w:tblStylePr w:type="band1Horz">
      <w:tblPr/>
      <w:tcPr>
        <w:shd w:val="clear" w:color="auto" w:fill="7BD3F5"/>
      </w:tcPr>
    </w:tblStylePr>
  </w:style>
  <w:style w:type="table" w:styleId="ColorfulGrid-Accent5">
    <w:name w:val="Colorful Grid Accent 5"/>
    <w:basedOn w:val="TableNormal"/>
    <w:uiPriority w:val="73"/>
    <w:rsid w:val="006F30A8"/>
    <w:rPr>
      <w:rFonts w:ascii="Aptos" w:eastAsia="Times New Roman" w:hAnsi="Aptos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CEED"/>
    </w:tcPr>
    <w:tblStylePr w:type="firstRow">
      <w:rPr>
        <w:b/>
        <w:bCs/>
      </w:rPr>
      <w:tblPr/>
      <w:tcPr>
        <w:shd w:val="clear" w:color="auto" w:fill="E59EDC"/>
      </w:tcPr>
    </w:tblStylePr>
    <w:tblStylePr w:type="lastRow">
      <w:rPr>
        <w:b/>
        <w:bCs/>
        <w:color w:val="000000"/>
      </w:rPr>
      <w:tblPr/>
      <w:tcPr>
        <w:shd w:val="clear" w:color="auto" w:fill="E59EDC"/>
      </w:tcPr>
    </w:tblStylePr>
    <w:tblStylePr w:type="firstCol">
      <w:rPr>
        <w:color w:val="FFFFFF"/>
      </w:rPr>
      <w:tblPr/>
      <w:tcPr>
        <w:shd w:val="clear" w:color="auto" w:fill="77206D"/>
      </w:tcPr>
    </w:tblStylePr>
    <w:tblStylePr w:type="lastCol">
      <w:rPr>
        <w:color w:val="FFFFFF"/>
      </w:rPr>
      <w:tblPr/>
      <w:tcPr>
        <w:shd w:val="clear" w:color="auto" w:fill="77206D"/>
      </w:tcPr>
    </w:tblStylePr>
    <w:tblStylePr w:type="band1Vert">
      <w:tblPr/>
      <w:tcPr>
        <w:shd w:val="clear" w:color="auto" w:fill="DE86D4"/>
      </w:tcPr>
    </w:tblStylePr>
    <w:tblStylePr w:type="band1Horz">
      <w:tblPr/>
      <w:tcPr>
        <w:shd w:val="clear" w:color="auto" w:fill="DE86D4"/>
      </w:tcPr>
    </w:tblStylePr>
  </w:style>
  <w:style w:type="table" w:styleId="ColorfulGrid-Accent6">
    <w:name w:val="Colorful Grid Accent 6"/>
    <w:basedOn w:val="TableNormal"/>
    <w:uiPriority w:val="73"/>
    <w:rsid w:val="006F30A8"/>
    <w:rPr>
      <w:rFonts w:ascii="Aptos" w:eastAsia="Times New Roman" w:hAnsi="Aptos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F2D0"/>
    </w:tcPr>
    <w:tblStylePr w:type="firstRow">
      <w:rPr>
        <w:b/>
        <w:bCs/>
      </w:rPr>
      <w:tblPr/>
      <w:tcPr>
        <w:shd w:val="clear" w:color="auto" w:fill="B3E5A1"/>
      </w:tcPr>
    </w:tblStylePr>
    <w:tblStylePr w:type="lastRow">
      <w:rPr>
        <w:b/>
        <w:bCs/>
        <w:color w:val="000000"/>
      </w:rPr>
      <w:tblPr/>
      <w:tcPr>
        <w:shd w:val="clear" w:color="auto" w:fill="B3E5A1"/>
      </w:tcPr>
    </w:tblStylePr>
    <w:tblStylePr w:type="firstCol">
      <w:rPr>
        <w:color w:val="FFFFFF"/>
      </w:rPr>
      <w:tblPr/>
      <w:tcPr>
        <w:shd w:val="clear" w:color="auto" w:fill="3A7C22"/>
      </w:tcPr>
    </w:tblStylePr>
    <w:tblStylePr w:type="lastCol">
      <w:rPr>
        <w:color w:val="FFFFFF"/>
      </w:rPr>
      <w:tblPr/>
      <w:tcPr>
        <w:shd w:val="clear" w:color="auto" w:fill="3A7C22"/>
      </w:tcPr>
    </w:tblStylePr>
    <w:tblStylePr w:type="band1Vert">
      <w:tblPr/>
      <w:tcPr>
        <w:shd w:val="clear" w:color="auto" w:fill="A0DF8A"/>
      </w:tcPr>
    </w:tblStylePr>
    <w:tblStylePr w:type="band1Horz">
      <w:tblPr/>
      <w:tcPr>
        <w:shd w:val="clear" w:color="auto" w:fill="A0DF8A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09F15-2800-4840-A010-E81633331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4301</Words>
  <Characters>24516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bvub_p.vttbyt@yahoo.com.vn</dc:creator>
  <cp:keywords/>
  <cp:lastModifiedBy>A A</cp:lastModifiedBy>
  <cp:revision>4</cp:revision>
  <cp:lastPrinted>2025-08-11T08:27:00Z</cp:lastPrinted>
  <dcterms:created xsi:type="dcterms:W3CDTF">2025-10-29T10:00:00Z</dcterms:created>
  <dcterms:modified xsi:type="dcterms:W3CDTF">2025-11-14T08:57:00Z</dcterms:modified>
</cp:coreProperties>
</file>